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45D86"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Zdravstveni dom Sevnica</w:t>
      </w:r>
    </w:p>
    <w:p w14:paraId="0874A6F7"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Trg svobode 14</w:t>
      </w:r>
    </w:p>
    <w:p w14:paraId="7E35F791"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8290 Sevnica</w:t>
      </w:r>
    </w:p>
    <w:p w14:paraId="77676B76" w14:textId="77777777" w:rsidR="004C68DB" w:rsidRPr="000837C3" w:rsidRDefault="004C68DB" w:rsidP="004C68DB">
      <w:pPr>
        <w:pStyle w:val="Brezrazmikov"/>
        <w:spacing w:before="1540" w:after="240"/>
      </w:pPr>
    </w:p>
    <w:p w14:paraId="55927C63" w14:textId="77777777" w:rsidR="00BA27E0" w:rsidRPr="000837C3" w:rsidRDefault="009E09E1" w:rsidP="009E09E1">
      <w:pPr>
        <w:pStyle w:val="Brezrazmikov"/>
        <w:pBdr>
          <w:top w:val="single" w:sz="6" w:space="6" w:color="4472C4"/>
          <w:bottom w:val="single" w:sz="6" w:space="6" w:color="4472C4"/>
        </w:pBdr>
        <w:tabs>
          <w:tab w:val="left" w:pos="495"/>
          <w:tab w:val="center" w:pos="4535"/>
        </w:tabs>
        <w:spacing w:after="240"/>
        <w:jc w:val="left"/>
        <w:rPr>
          <w:rFonts w:ascii="Tahoma" w:eastAsia="Times New Roman" w:hAnsi="Tahoma" w:cs="Tahoma"/>
          <w:b/>
          <w:bCs/>
          <w:caps/>
          <w:sz w:val="40"/>
          <w:szCs w:val="40"/>
        </w:rPr>
      </w:pPr>
      <w:r w:rsidRPr="000837C3">
        <w:rPr>
          <w:rFonts w:ascii="Tahoma" w:eastAsia="Times New Roman" w:hAnsi="Tahoma" w:cs="Tahoma"/>
          <w:b/>
          <w:bCs/>
          <w:caps/>
          <w:sz w:val="40"/>
          <w:szCs w:val="40"/>
        </w:rPr>
        <w:tab/>
      </w:r>
      <w:r w:rsidRPr="000837C3">
        <w:rPr>
          <w:rFonts w:ascii="Tahoma" w:eastAsia="Times New Roman" w:hAnsi="Tahoma" w:cs="Tahoma"/>
          <w:b/>
          <w:bCs/>
          <w:caps/>
          <w:sz w:val="40"/>
          <w:szCs w:val="40"/>
        </w:rPr>
        <w:tab/>
      </w:r>
      <w:r w:rsidR="00BA27E0" w:rsidRPr="000837C3">
        <w:rPr>
          <w:rFonts w:ascii="Tahoma" w:eastAsia="Times New Roman" w:hAnsi="Tahoma" w:cs="Tahoma"/>
          <w:b/>
          <w:bCs/>
          <w:caps/>
          <w:sz w:val="40"/>
          <w:szCs w:val="40"/>
        </w:rPr>
        <w:t>RAZPISNA DOKUMENTACIJA</w:t>
      </w:r>
    </w:p>
    <w:p w14:paraId="6FBAB8CE" w14:textId="77777777" w:rsidR="004C68DB" w:rsidRPr="000837C3" w:rsidRDefault="004C68DB">
      <w:pPr>
        <w:pStyle w:val="Brezrazmikov"/>
        <w:jc w:val="center"/>
        <w:rPr>
          <w:sz w:val="28"/>
          <w:szCs w:val="28"/>
        </w:rPr>
      </w:pPr>
      <w:bookmarkStart w:id="0" w:name="_Hlk83623375"/>
      <w:r w:rsidRPr="000837C3">
        <w:rPr>
          <w:sz w:val="28"/>
          <w:szCs w:val="28"/>
        </w:rPr>
        <w:t>Za oddajo javnega naročila v skladu s 4</w:t>
      </w:r>
      <w:r w:rsidR="0012759C" w:rsidRPr="000837C3">
        <w:rPr>
          <w:sz w:val="28"/>
          <w:szCs w:val="28"/>
        </w:rPr>
        <w:t>7</w:t>
      </w:r>
      <w:r w:rsidRPr="000837C3">
        <w:rPr>
          <w:sz w:val="28"/>
          <w:szCs w:val="28"/>
        </w:rPr>
        <w:t xml:space="preserve">. členom </w:t>
      </w:r>
    </w:p>
    <w:p w14:paraId="6950A4AE" w14:textId="77777777" w:rsidR="004C68DB" w:rsidRPr="000837C3" w:rsidRDefault="004C68DB">
      <w:pPr>
        <w:pStyle w:val="Brezrazmikov"/>
        <w:jc w:val="center"/>
        <w:rPr>
          <w:sz w:val="28"/>
          <w:szCs w:val="28"/>
        </w:rPr>
      </w:pPr>
      <w:r w:rsidRPr="000837C3">
        <w:rPr>
          <w:sz w:val="28"/>
          <w:szCs w:val="28"/>
        </w:rPr>
        <w:t xml:space="preserve">Zakona o javnem naročanju </w:t>
      </w:r>
    </w:p>
    <w:p w14:paraId="55CA8C23" w14:textId="77777777" w:rsidR="004C68DB" w:rsidRPr="000837C3" w:rsidRDefault="004C68DB">
      <w:pPr>
        <w:pStyle w:val="Brezrazmikov"/>
        <w:jc w:val="center"/>
        <w:rPr>
          <w:sz w:val="28"/>
          <w:szCs w:val="28"/>
        </w:rPr>
      </w:pPr>
      <w:r w:rsidRPr="000837C3">
        <w:rPr>
          <w:sz w:val="28"/>
          <w:szCs w:val="28"/>
        </w:rPr>
        <w:t>(Uradni list RS, št. 91/15</w:t>
      </w:r>
      <w:r w:rsidR="0063246D" w:rsidRPr="000837C3">
        <w:rPr>
          <w:sz w:val="28"/>
          <w:szCs w:val="28"/>
        </w:rPr>
        <w:t xml:space="preserve">, </w:t>
      </w:r>
      <w:r w:rsidRPr="000837C3">
        <w:rPr>
          <w:sz w:val="28"/>
          <w:szCs w:val="28"/>
        </w:rPr>
        <w:t>14/18</w:t>
      </w:r>
      <w:r w:rsidR="0063246D" w:rsidRPr="000837C3">
        <w:rPr>
          <w:sz w:val="28"/>
          <w:szCs w:val="28"/>
        </w:rPr>
        <w:t>, 121/21</w:t>
      </w:r>
      <w:r w:rsidRPr="000837C3">
        <w:rPr>
          <w:sz w:val="28"/>
          <w:szCs w:val="28"/>
        </w:rPr>
        <w:t>; v nadaljevanju ZJN-3)</w:t>
      </w:r>
    </w:p>
    <w:p w14:paraId="566F0E41" w14:textId="77777777" w:rsidR="004C68DB" w:rsidRPr="000837C3" w:rsidRDefault="004C68DB">
      <w:pPr>
        <w:pStyle w:val="Brezrazmikov"/>
        <w:jc w:val="center"/>
        <w:rPr>
          <w:sz w:val="28"/>
          <w:szCs w:val="28"/>
        </w:rPr>
      </w:pPr>
    </w:p>
    <w:p w14:paraId="7D82B0E5" w14:textId="77777777" w:rsidR="00181678" w:rsidRPr="000837C3" w:rsidRDefault="00BA27E0">
      <w:pPr>
        <w:pStyle w:val="Brezrazmikov"/>
        <w:jc w:val="center"/>
        <w:rPr>
          <w:sz w:val="28"/>
          <w:szCs w:val="28"/>
        </w:rPr>
      </w:pPr>
      <w:r w:rsidRPr="000837C3">
        <w:rPr>
          <w:sz w:val="28"/>
          <w:szCs w:val="28"/>
        </w:rPr>
        <w:t>Predmet javnega naročila:</w:t>
      </w:r>
      <w:r w:rsidR="00181678" w:rsidRPr="000837C3">
        <w:rPr>
          <w:sz w:val="28"/>
          <w:szCs w:val="28"/>
        </w:rPr>
        <w:t xml:space="preserve"> </w:t>
      </w:r>
    </w:p>
    <w:bookmarkEnd w:id="0"/>
    <w:p w14:paraId="59B067EC" w14:textId="6F176D95" w:rsidR="00BA27E0" w:rsidRPr="000837C3" w:rsidRDefault="000D29CA">
      <w:pPr>
        <w:pStyle w:val="Brezrazmikov"/>
        <w:spacing w:before="480"/>
        <w:jc w:val="center"/>
      </w:pPr>
      <w:r w:rsidRPr="000D29CA">
        <w:rPr>
          <w:sz w:val="28"/>
          <w:szCs w:val="28"/>
          <w:cs/>
        </w:rPr>
        <w:t>‎</w:t>
      </w:r>
      <w:r w:rsidRPr="000D29CA">
        <w:rPr>
          <w:sz w:val="28"/>
          <w:szCs w:val="28"/>
        </w:rPr>
        <w:t>»</w:t>
      </w:r>
      <w:r w:rsidR="006E358F">
        <w:rPr>
          <w:sz w:val="28"/>
          <w:szCs w:val="28"/>
        </w:rPr>
        <w:t>NAKUP, DOBAVA IN VZDRŽEVANJE</w:t>
      </w:r>
      <w:r w:rsidRPr="000D29CA">
        <w:rPr>
          <w:sz w:val="28"/>
          <w:szCs w:val="28"/>
        </w:rPr>
        <w:t xml:space="preserve"> </w:t>
      </w:r>
      <w:r w:rsidR="006E358F">
        <w:rPr>
          <w:sz w:val="28"/>
          <w:szCs w:val="28"/>
        </w:rPr>
        <w:t>BIOKEMIJSKEGA- IMUNOKEMIJSKEGA ANALITSKEGA SISTEMA</w:t>
      </w:r>
      <w:r w:rsidR="002837D6">
        <w:rPr>
          <w:sz w:val="28"/>
          <w:szCs w:val="28"/>
        </w:rPr>
        <w:t xml:space="preserve"> IN DOBAVA REAGENTOV</w:t>
      </w:r>
      <w:r w:rsidRPr="000D29CA">
        <w:rPr>
          <w:sz w:val="28"/>
          <w:szCs w:val="28"/>
        </w:rPr>
        <w:t>«</w:t>
      </w:r>
      <w:r w:rsidRPr="000D29CA">
        <w:rPr>
          <w:sz w:val="28"/>
          <w:szCs w:val="28"/>
          <w:cs/>
        </w:rPr>
        <w:t>‎</w:t>
      </w:r>
    </w:p>
    <w:p w14:paraId="5F8FA831" w14:textId="77777777" w:rsidR="00900214" w:rsidRPr="000837C3" w:rsidRDefault="00900214" w:rsidP="00BA27E0">
      <w:pPr>
        <w:tabs>
          <w:tab w:val="center" w:pos="4536"/>
          <w:tab w:val="right" w:pos="9072"/>
        </w:tabs>
        <w:spacing w:line="240" w:lineRule="auto"/>
        <w:jc w:val="left"/>
        <w:rPr>
          <w:rFonts w:ascii="Tahoma" w:eastAsia="Times New Roman" w:hAnsi="Tahoma" w:cs="Tahoma"/>
          <w:sz w:val="18"/>
          <w:szCs w:val="18"/>
          <w:lang w:eastAsia="sl-SI"/>
        </w:rPr>
      </w:pPr>
    </w:p>
    <w:p w14:paraId="25344960"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1EFBF17"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582BFAE"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400466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999051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E64A42F"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5FB89B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2DDE5DB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6BDE61C"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E31959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F449E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67D48C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F5CF99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0CDF0745"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326A28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C3510CB"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AD22518"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AE5F2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290DD18" w14:textId="7B7F51FB" w:rsidR="00900214" w:rsidRPr="000837C3" w:rsidRDefault="00625193" w:rsidP="00900214">
      <w:pPr>
        <w:jc w:val="left"/>
        <w:rPr>
          <w:rFonts w:ascii="Tahoma" w:hAnsi="Tahoma" w:cs="Tahoma"/>
          <w:bCs/>
          <w:sz w:val="18"/>
          <w:szCs w:val="18"/>
        </w:rPr>
      </w:pPr>
      <w:r w:rsidRPr="000837C3">
        <w:rPr>
          <w:rFonts w:ascii="Tahoma" w:hAnsi="Tahoma" w:cs="Tahoma"/>
          <w:bCs/>
          <w:sz w:val="18"/>
          <w:szCs w:val="18"/>
        </w:rPr>
        <w:t>Datum:</w:t>
      </w:r>
      <w:r w:rsidR="00224AA1" w:rsidRPr="000837C3">
        <w:rPr>
          <w:rFonts w:ascii="Tahoma" w:hAnsi="Tahoma" w:cs="Tahoma"/>
          <w:bCs/>
          <w:sz w:val="18"/>
          <w:szCs w:val="18"/>
        </w:rPr>
        <w:t xml:space="preserve"> </w:t>
      </w:r>
      <w:r w:rsidR="006E358F">
        <w:rPr>
          <w:rFonts w:ascii="Tahoma" w:hAnsi="Tahoma" w:cs="Tahoma"/>
          <w:bCs/>
          <w:sz w:val="18"/>
          <w:szCs w:val="18"/>
        </w:rPr>
        <w:t>maj 2026</w:t>
      </w:r>
    </w:p>
    <w:p w14:paraId="5A7E9172" w14:textId="77777777" w:rsidR="00900214" w:rsidRPr="000837C3" w:rsidRDefault="00900214" w:rsidP="00152883">
      <w:pPr>
        <w:jc w:val="center"/>
        <w:rPr>
          <w:rFonts w:ascii="Tahoma" w:hAnsi="Tahoma" w:cs="Tahoma"/>
          <w:b/>
          <w:sz w:val="18"/>
          <w:szCs w:val="18"/>
        </w:rPr>
      </w:pPr>
    </w:p>
    <w:p w14:paraId="449EB74D" w14:textId="77777777" w:rsidR="00990C82" w:rsidRPr="000837C3" w:rsidRDefault="0077559D" w:rsidP="00152883">
      <w:pPr>
        <w:jc w:val="center"/>
        <w:rPr>
          <w:rFonts w:ascii="Tahoma" w:hAnsi="Tahoma" w:cs="Tahoma"/>
          <w:b/>
          <w:sz w:val="18"/>
          <w:szCs w:val="18"/>
        </w:rPr>
      </w:pPr>
      <w:r w:rsidRPr="000837C3">
        <w:rPr>
          <w:rFonts w:ascii="Tahoma" w:hAnsi="Tahoma" w:cs="Tahoma"/>
          <w:b/>
          <w:sz w:val="18"/>
          <w:szCs w:val="18"/>
        </w:rPr>
        <w:br w:type="page"/>
      </w:r>
    </w:p>
    <w:p w14:paraId="17EAEC9A" w14:textId="77777777" w:rsidR="0077559D" w:rsidRPr="000837C3" w:rsidRDefault="0077559D" w:rsidP="00152883">
      <w:pPr>
        <w:jc w:val="center"/>
        <w:rPr>
          <w:rFonts w:ascii="Tahoma" w:hAnsi="Tahoma" w:cs="Tahoma"/>
          <w:b/>
          <w:sz w:val="18"/>
          <w:szCs w:val="18"/>
        </w:rPr>
      </w:pPr>
    </w:p>
    <w:p w14:paraId="2A838B71" w14:textId="77777777" w:rsidR="0077559D" w:rsidRPr="000837C3" w:rsidRDefault="0077559D" w:rsidP="00152883">
      <w:pPr>
        <w:jc w:val="center"/>
        <w:rPr>
          <w:rFonts w:ascii="Tahoma" w:hAnsi="Tahoma" w:cs="Tahoma"/>
          <w:b/>
          <w:sz w:val="18"/>
          <w:szCs w:val="18"/>
        </w:rPr>
      </w:pPr>
    </w:p>
    <w:p w14:paraId="13892A12" w14:textId="77777777" w:rsidR="0077559D" w:rsidRPr="000837C3" w:rsidRDefault="0077559D" w:rsidP="00152883">
      <w:pPr>
        <w:jc w:val="center"/>
        <w:rPr>
          <w:rFonts w:ascii="Tahoma" w:hAnsi="Tahoma" w:cs="Tahoma"/>
          <w:b/>
          <w:sz w:val="18"/>
          <w:szCs w:val="18"/>
        </w:rPr>
      </w:pPr>
    </w:p>
    <w:p w14:paraId="101FBAFA" w14:textId="77777777" w:rsidR="0077559D" w:rsidRPr="000837C3" w:rsidRDefault="0077559D" w:rsidP="00152883">
      <w:pPr>
        <w:jc w:val="center"/>
        <w:rPr>
          <w:rFonts w:ascii="Tahoma" w:hAnsi="Tahoma" w:cs="Tahoma"/>
          <w:b/>
          <w:sz w:val="18"/>
          <w:szCs w:val="18"/>
        </w:rPr>
      </w:pPr>
    </w:p>
    <w:p w14:paraId="2C54B268" w14:textId="77777777" w:rsidR="0077559D" w:rsidRPr="000837C3" w:rsidRDefault="0077559D" w:rsidP="00152883">
      <w:pPr>
        <w:jc w:val="center"/>
        <w:rPr>
          <w:rFonts w:ascii="Tahoma" w:hAnsi="Tahoma" w:cs="Tahoma"/>
          <w:b/>
          <w:sz w:val="18"/>
          <w:szCs w:val="18"/>
        </w:rPr>
      </w:pPr>
    </w:p>
    <w:p w14:paraId="484D125A" w14:textId="77777777" w:rsidR="0077559D" w:rsidRPr="000837C3" w:rsidRDefault="0077559D" w:rsidP="00152883">
      <w:pPr>
        <w:jc w:val="center"/>
        <w:rPr>
          <w:rFonts w:ascii="Tahoma" w:hAnsi="Tahoma" w:cs="Tahoma"/>
          <w:b/>
          <w:sz w:val="18"/>
          <w:szCs w:val="18"/>
        </w:rPr>
      </w:pPr>
    </w:p>
    <w:p w14:paraId="4FC5E6FA" w14:textId="77777777" w:rsidR="0077559D" w:rsidRPr="000837C3" w:rsidRDefault="0077559D" w:rsidP="00152883">
      <w:pPr>
        <w:jc w:val="center"/>
        <w:rPr>
          <w:rFonts w:ascii="Tahoma" w:hAnsi="Tahoma" w:cs="Tahoma"/>
          <w:b/>
          <w:sz w:val="18"/>
          <w:szCs w:val="18"/>
        </w:rPr>
      </w:pPr>
    </w:p>
    <w:p w14:paraId="763AEE51" w14:textId="77777777" w:rsidR="0077559D" w:rsidRPr="000837C3" w:rsidRDefault="0077559D" w:rsidP="00152883">
      <w:pPr>
        <w:jc w:val="center"/>
        <w:rPr>
          <w:rFonts w:ascii="Tahoma" w:hAnsi="Tahoma" w:cs="Tahoma"/>
          <w:b/>
          <w:sz w:val="18"/>
          <w:szCs w:val="18"/>
        </w:rPr>
      </w:pPr>
    </w:p>
    <w:p w14:paraId="4DD59009" w14:textId="77777777" w:rsidR="0077559D" w:rsidRPr="000837C3" w:rsidRDefault="0077559D" w:rsidP="00152883">
      <w:pPr>
        <w:jc w:val="center"/>
        <w:rPr>
          <w:rFonts w:ascii="Tahoma" w:hAnsi="Tahoma" w:cs="Tahoma"/>
          <w:b/>
          <w:sz w:val="18"/>
          <w:szCs w:val="18"/>
        </w:rPr>
      </w:pPr>
    </w:p>
    <w:p w14:paraId="150397CB" w14:textId="77777777" w:rsidR="0077559D" w:rsidRPr="000837C3" w:rsidRDefault="0077559D" w:rsidP="00152883">
      <w:pPr>
        <w:jc w:val="center"/>
        <w:rPr>
          <w:rFonts w:ascii="Tahoma" w:hAnsi="Tahoma" w:cs="Tahoma"/>
          <w:b/>
          <w:sz w:val="18"/>
          <w:szCs w:val="18"/>
        </w:rPr>
      </w:pPr>
    </w:p>
    <w:p w14:paraId="45E2F726" w14:textId="77777777" w:rsidR="0077559D" w:rsidRPr="000837C3" w:rsidRDefault="0077559D" w:rsidP="00152883">
      <w:pPr>
        <w:jc w:val="center"/>
        <w:rPr>
          <w:rFonts w:ascii="Tahoma" w:hAnsi="Tahoma" w:cs="Tahoma"/>
          <w:b/>
          <w:sz w:val="18"/>
          <w:szCs w:val="18"/>
        </w:rPr>
      </w:pPr>
    </w:p>
    <w:p w14:paraId="2F3053AF" w14:textId="77777777" w:rsidR="00BA27E0" w:rsidRPr="000837C3" w:rsidRDefault="00BA27E0" w:rsidP="00152883">
      <w:pPr>
        <w:jc w:val="center"/>
        <w:rPr>
          <w:rFonts w:ascii="Tahoma" w:hAnsi="Tahoma" w:cs="Tahoma"/>
          <w:b/>
          <w:sz w:val="18"/>
          <w:szCs w:val="18"/>
        </w:rPr>
      </w:pPr>
    </w:p>
    <w:p w14:paraId="6C07231C" w14:textId="77777777" w:rsidR="00990C82" w:rsidRPr="000837C3" w:rsidRDefault="00990C82" w:rsidP="00152883">
      <w:pPr>
        <w:jc w:val="center"/>
        <w:rPr>
          <w:rFonts w:ascii="Tahoma" w:hAnsi="Tahoma" w:cs="Tahoma"/>
          <w:b/>
          <w:sz w:val="18"/>
          <w:szCs w:val="18"/>
        </w:rPr>
      </w:pPr>
    </w:p>
    <w:p w14:paraId="68DACE66" w14:textId="77777777" w:rsidR="00990C82" w:rsidRPr="000837C3" w:rsidRDefault="00990C82" w:rsidP="00152883">
      <w:pPr>
        <w:jc w:val="center"/>
        <w:rPr>
          <w:rFonts w:ascii="Tahoma" w:hAnsi="Tahoma" w:cs="Tahoma"/>
          <w:b/>
          <w:sz w:val="18"/>
          <w:szCs w:val="18"/>
        </w:rPr>
      </w:pPr>
    </w:p>
    <w:p w14:paraId="2D2D082E" w14:textId="77777777" w:rsidR="00990C82" w:rsidRPr="000837C3" w:rsidRDefault="00990C82" w:rsidP="00990C82">
      <w:pPr>
        <w:rPr>
          <w:rFonts w:ascii="Tahoma" w:hAnsi="Tahoma" w:cs="Tahoma"/>
          <w:b/>
          <w:sz w:val="18"/>
          <w:szCs w:val="18"/>
        </w:rPr>
      </w:pPr>
    </w:p>
    <w:p w14:paraId="339FA07B" w14:textId="77777777" w:rsidR="00BB1E26" w:rsidRPr="000837C3" w:rsidRDefault="00152883" w:rsidP="00307F19">
      <w:pPr>
        <w:jc w:val="center"/>
        <w:rPr>
          <w:rFonts w:ascii="Tahoma" w:hAnsi="Tahoma" w:cs="Tahoma"/>
          <w:sz w:val="40"/>
          <w:szCs w:val="40"/>
        </w:rPr>
      </w:pPr>
      <w:r w:rsidRPr="000837C3">
        <w:rPr>
          <w:rFonts w:ascii="Tahoma" w:hAnsi="Tahoma" w:cs="Tahoma"/>
          <w:b/>
          <w:sz w:val="40"/>
          <w:szCs w:val="40"/>
        </w:rPr>
        <w:t>NAVODIL</w:t>
      </w:r>
      <w:r w:rsidR="00270A35" w:rsidRPr="000837C3">
        <w:rPr>
          <w:rFonts w:ascii="Tahoma" w:hAnsi="Tahoma" w:cs="Tahoma"/>
          <w:b/>
          <w:sz w:val="40"/>
          <w:szCs w:val="40"/>
        </w:rPr>
        <w:t>A</w:t>
      </w:r>
      <w:r w:rsidRPr="000837C3">
        <w:rPr>
          <w:rFonts w:ascii="Tahoma" w:hAnsi="Tahoma" w:cs="Tahoma"/>
          <w:b/>
          <w:sz w:val="40"/>
          <w:szCs w:val="40"/>
        </w:rPr>
        <w:t xml:space="preserve"> PONUDNIKOM ZA PRIPRAVO PONUDBE </w:t>
      </w:r>
    </w:p>
    <w:p w14:paraId="0DDC6B60" w14:textId="77777777" w:rsidR="00BB1E26" w:rsidRPr="000837C3" w:rsidRDefault="00BB1E26" w:rsidP="005178B0">
      <w:pPr>
        <w:rPr>
          <w:rFonts w:ascii="Tahoma" w:hAnsi="Tahoma" w:cs="Tahoma"/>
          <w:sz w:val="18"/>
          <w:szCs w:val="18"/>
        </w:rPr>
      </w:pPr>
    </w:p>
    <w:p w14:paraId="5C0FE970" w14:textId="77777777" w:rsidR="00BB1E26" w:rsidRPr="000837C3" w:rsidRDefault="00BB1E26" w:rsidP="005178B0">
      <w:pPr>
        <w:rPr>
          <w:rFonts w:ascii="Tahoma" w:hAnsi="Tahoma" w:cs="Tahoma"/>
          <w:sz w:val="18"/>
          <w:szCs w:val="18"/>
        </w:rPr>
      </w:pPr>
    </w:p>
    <w:p w14:paraId="697B43EE" w14:textId="77777777" w:rsidR="00BB1E26" w:rsidRPr="000837C3" w:rsidRDefault="00BB1E26" w:rsidP="005178B0">
      <w:pPr>
        <w:rPr>
          <w:rFonts w:ascii="Tahoma" w:hAnsi="Tahoma" w:cs="Tahoma"/>
          <w:sz w:val="18"/>
          <w:szCs w:val="18"/>
        </w:rPr>
      </w:pPr>
    </w:p>
    <w:p w14:paraId="38E9DDEC" w14:textId="77777777" w:rsidR="00BB1E26" w:rsidRPr="000837C3" w:rsidRDefault="00BB1E26" w:rsidP="005178B0">
      <w:pPr>
        <w:rPr>
          <w:rFonts w:ascii="Tahoma" w:hAnsi="Tahoma" w:cs="Tahoma"/>
          <w:sz w:val="18"/>
          <w:szCs w:val="18"/>
        </w:rPr>
      </w:pPr>
    </w:p>
    <w:p w14:paraId="7EF3861D" w14:textId="77777777" w:rsidR="00BB1E26" w:rsidRPr="000837C3" w:rsidRDefault="00BB1E26" w:rsidP="005178B0">
      <w:pPr>
        <w:rPr>
          <w:rFonts w:ascii="Tahoma" w:hAnsi="Tahoma" w:cs="Tahoma"/>
          <w:sz w:val="18"/>
          <w:szCs w:val="18"/>
        </w:rPr>
      </w:pPr>
    </w:p>
    <w:p w14:paraId="5F6D0F81" w14:textId="77777777" w:rsidR="00BB1E26" w:rsidRPr="000837C3" w:rsidRDefault="00BB1E26" w:rsidP="005178B0">
      <w:pPr>
        <w:rPr>
          <w:rFonts w:ascii="Tahoma" w:hAnsi="Tahoma" w:cs="Tahoma"/>
          <w:sz w:val="18"/>
          <w:szCs w:val="18"/>
        </w:rPr>
      </w:pPr>
    </w:p>
    <w:p w14:paraId="75F8A333" w14:textId="77777777" w:rsidR="00BB1E26" w:rsidRPr="000837C3" w:rsidRDefault="00BB1E26" w:rsidP="005178B0">
      <w:pPr>
        <w:rPr>
          <w:rFonts w:ascii="Tahoma" w:hAnsi="Tahoma" w:cs="Tahoma"/>
          <w:sz w:val="18"/>
          <w:szCs w:val="18"/>
        </w:rPr>
      </w:pPr>
    </w:p>
    <w:p w14:paraId="5E99C579" w14:textId="77777777" w:rsidR="00BB1E26" w:rsidRPr="000837C3" w:rsidRDefault="00BB1E26" w:rsidP="005178B0">
      <w:pPr>
        <w:rPr>
          <w:rFonts w:ascii="Tahoma" w:hAnsi="Tahoma" w:cs="Tahoma"/>
          <w:sz w:val="18"/>
          <w:szCs w:val="18"/>
        </w:rPr>
      </w:pPr>
    </w:p>
    <w:p w14:paraId="4C39AD2A" w14:textId="77777777" w:rsidR="00BB1E26" w:rsidRPr="000837C3" w:rsidRDefault="00BB1E26" w:rsidP="005178B0">
      <w:pPr>
        <w:rPr>
          <w:rFonts w:ascii="Tahoma" w:hAnsi="Tahoma" w:cs="Tahoma"/>
          <w:sz w:val="18"/>
          <w:szCs w:val="18"/>
        </w:rPr>
      </w:pPr>
    </w:p>
    <w:p w14:paraId="5BB507E9" w14:textId="77777777" w:rsidR="00BB1E26" w:rsidRPr="000837C3" w:rsidRDefault="00BB1E26" w:rsidP="005178B0">
      <w:pPr>
        <w:rPr>
          <w:rFonts w:ascii="Tahoma" w:hAnsi="Tahoma" w:cs="Tahoma"/>
          <w:sz w:val="18"/>
          <w:szCs w:val="18"/>
        </w:rPr>
      </w:pPr>
    </w:p>
    <w:p w14:paraId="4AFD65D0" w14:textId="77777777" w:rsidR="00BB1E26" w:rsidRPr="000837C3" w:rsidRDefault="00BB1E26" w:rsidP="005178B0">
      <w:pPr>
        <w:rPr>
          <w:rFonts w:ascii="Tahoma" w:hAnsi="Tahoma" w:cs="Tahoma"/>
          <w:sz w:val="18"/>
          <w:szCs w:val="18"/>
        </w:rPr>
      </w:pPr>
    </w:p>
    <w:p w14:paraId="7637B32D" w14:textId="77777777" w:rsidR="00BB1E26" w:rsidRPr="000837C3" w:rsidRDefault="00BB1E26" w:rsidP="005178B0">
      <w:pPr>
        <w:rPr>
          <w:rFonts w:ascii="Tahoma" w:hAnsi="Tahoma" w:cs="Tahoma"/>
          <w:sz w:val="18"/>
          <w:szCs w:val="18"/>
        </w:rPr>
      </w:pPr>
    </w:p>
    <w:p w14:paraId="51E1C4A6" w14:textId="77777777" w:rsidR="00BB1E26" w:rsidRPr="000837C3" w:rsidRDefault="00BB1E26" w:rsidP="005178B0">
      <w:pPr>
        <w:rPr>
          <w:rFonts w:ascii="Tahoma" w:hAnsi="Tahoma" w:cs="Tahoma"/>
          <w:sz w:val="18"/>
          <w:szCs w:val="18"/>
        </w:rPr>
      </w:pPr>
    </w:p>
    <w:p w14:paraId="5D420585" w14:textId="77777777" w:rsidR="00BB1E26" w:rsidRPr="000837C3" w:rsidRDefault="00BB1E26" w:rsidP="005178B0">
      <w:pPr>
        <w:rPr>
          <w:rFonts w:ascii="Tahoma" w:hAnsi="Tahoma" w:cs="Tahoma"/>
          <w:sz w:val="18"/>
          <w:szCs w:val="18"/>
        </w:rPr>
      </w:pPr>
    </w:p>
    <w:p w14:paraId="48DAAAC3" w14:textId="77777777" w:rsidR="005A4097" w:rsidRPr="000837C3" w:rsidRDefault="005A4097" w:rsidP="005178B0">
      <w:pPr>
        <w:rPr>
          <w:rFonts w:ascii="Tahoma" w:hAnsi="Tahoma" w:cs="Tahoma"/>
          <w:sz w:val="18"/>
          <w:szCs w:val="18"/>
        </w:rPr>
      </w:pPr>
    </w:p>
    <w:p w14:paraId="07D5E6D1" w14:textId="77777777" w:rsidR="005A4097" w:rsidRPr="000837C3" w:rsidRDefault="005A4097" w:rsidP="005178B0">
      <w:pPr>
        <w:rPr>
          <w:rFonts w:ascii="Tahoma" w:hAnsi="Tahoma" w:cs="Tahoma"/>
          <w:sz w:val="18"/>
          <w:szCs w:val="18"/>
        </w:rPr>
      </w:pPr>
    </w:p>
    <w:p w14:paraId="34048996" w14:textId="77777777" w:rsidR="005A4097" w:rsidRPr="000837C3" w:rsidRDefault="005A4097" w:rsidP="005178B0">
      <w:pPr>
        <w:rPr>
          <w:rFonts w:ascii="Tahoma" w:hAnsi="Tahoma" w:cs="Tahoma"/>
          <w:sz w:val="18"/>
          <w:szCs w:val="18"/>
        </w:rPr>
      </w:pPr>
    </w:p>
    <w:p w14:paraId="2D1F1908" w14:textId="77777777" w:rsidR="005A4097" w:rsidRPr="000837C3" w:rsidRDefault="005A4097" w:rsidP="005178B0">
      <w:pPr>
        <w:rPr>
          <w:rFonts w:ascii="Tahoma" w:hAnsi="Tahoma" w:cs="Tahoma"/>
          <w:sz w:val="18"/>
          <w:szCs w:val="18"/>
        </w:rPr>
      </w:pPr>
    </w:p>
    <w:p w14:paraId="1D102412" w14:textId="77777777" w:rsidR="005A4097" w:rsidRPr="000837C3" w:rsidRDefault="005A4097" w:rsidP="005178B0">
      <w:pPr>
        <w:rPr>
          <w:rFonts w:ascii="Tahoma" w:hAnsi="Tahoma" w:cs="Tahoma"/>
          <w:sz w:val="18"/>
          <w:szCs w:val="18"/>
        </w:rPr>
      </w:pPr>
    </w:p>
    <w:p w14:paraId="0F448A0E" w14:textId="77777777" w:rsidR="005A4097" w:rsidRPr="000837C3" w:rsidRDefault="005A4097" w:rsidP="005178B0">
      <w:pPr>
        <w:rPr>
          <w:rFonts w:ascii="Tahoma" w:hAnsi="Tahoma" w:cs="Tahoma"/>
          <w:sz w:val="18"/>
          <w:szCs w:val="18"/>
        </w:rPr>
      </w:pPr>
    </w:p>
    <w:p w14:paraId="5370E173" w14:textId="77777777" w:rsidR="005A4097" w:rsidRPr="000837C3" w:rsidRDefault="005A4097" w:rsidP="005178B0">
      <w:pPr>
        <w:rPr>
          <w:rFonts w:ascii="Tahoma" w:hAnsi="Tahoma" w:cs="Tahoma"/>
          <w:sz w:val="18"/>
          <w:szCs w:val="18"/>
        </w:rPr>
      </w:pPr>
    </w:p>
    <w:p w14:paraId="2C85D29E" w14:textId="77777777" w:rsidR="00BB1E26" w:rsidRPr="000837C3" w:rsidRDefault="00BB1E26" w:rsidP="005178B0">
      <w:pPr>
        <w:rPr>
          <w:rFonts w:ascii="Tahoma" w:hAnsi="Tahoma" w:cs="Tahoma"/>
          <w:sz w:val="18"/>
          <w:szCs w:val="18"/>
        </w:rPr>
      </w:pPr>
    </w:p>
    <w:p w14:paraId="24EDC912" w14:textId="77777777" w:rsidR="00D65E75" w:rsidRPr="000837C3" w:rsidRDefault="00354169" w:rsidP="001F614F">
      <w:pPr>
        <w:pStyle w:val="NaslovTOC"/>
        <w:spacing w:before="0"/>
        <w:rPr>
          <w:rFonts w:ascii="Tahoma" w:hAnsi="Tahoma" w:cs="Tahoma"/>
          <w:b w:val="0"/>
          <w:color w:val="auto"/>
          <w:sz w:val="18"/>
          <w:szCs w:val="18"/>
        </w:rPr>
      </w:pPr>
      <w:bookmarkStart w:id="1" w:name="_Toc336851729"/>
      <w:r w:rsidRPr="000837C3">
        <w:rPr>
          <w:rFonts w:ascii="Tahoma" w:hAnsi="Tahoma" w:cs="Tahoma"/>
          <w:b w:val="0"/>
          <w:color w:val="auto"/>
          <w:sz w:val="18"/>
          <w:szCs w:val="18"/>
        </w:rPr>
        <w:br w:type="page"/>
      </w:r>
      <w:r w:rsidR="009B3F0C" w:rsidRPr="000837C3">
        <w:rPr>
          <w:rFonts w:ascii="Tahoma" w:hAnsi="Tahoma" w:cs="Tahoma"/>
          <w:b w:val="0"/>
          <w:color w:val="auto"/>
          <w:sz w:val="18"/>
          <w:szCs w:val="18"/>
        </w:rPr>
        <w:lastRenderedPageBreak/>
        <w:t>KAZALO</w:t>
      </w:r>
    </w:p>
    <w:p w14:paraId="514790EE" w14:textId="77777777" w:rsidR="002A63E4" w:rsidRPr="000837C3" w:rsidRDefault="009B3F0C">
      <w:pPr>
        <w:pStyle w:val="Kazalovsebine1"/>
        <w:tabs>
          <w:tab w:val="left" w:pos="400"/>
          <w:tab w:val="right" w:leader="dot" w:pos="9060"/>
        </w:tabs>
        <w:rPr>
          <w:rFonts w:ascii="Tahoma" w:eastAsia="Times New Roman" w:hAnsi="Tahoma" w:cs="Tahoma"/>
          <w:b w:val="0"/>
          <w:bCs w:val="0"/>
          <w:caps w:val="0"/>
          <w:noProof/>
          <w:sz w:val="18"/>
          <w:szCs w:val="18"/>
          <w:lang w:eastAsia="sl-SI"/>
        </w:rPr>
      </w:pPr>
      <w:r w:rsidRPr="000837C3">
        <w:rPr>
          <w:rFonts w:ascii="Tahoma" w:hAnsi="Tahoma" w:cs="Tahoma"/>
          <w:b w:val="0"/>
          <w:sz w:val="18"/>
          <w:szCs w:val="18"/>
        </w:rPr>
        <w:fldChar w:fldCharType="begin"/>
      </w:r>
      <w:r w:rsidRPr="000837C3">
        <w:rPr>
          <w:rFonts w:ascii="Tahoma" w:hAnsi="Tahoma" w:cs="Tahoma"/>
          <w:b w:val="0"/>
          <w:sz w:val="18"/>
          <w:szCs w:val="18"/>
        </w:rPr>
        <w:instrText xml:space="preserve"> TOC \o "1-5" \h \z \u </w:instrText>
      </w:r>
      <w:r w:rsidRPr="000837C3">
        <w:rPr>
          <w:rFonts w:ascii="Tahoma" w:hAnsi="Tahoma" w:cs="Tahoma"/>
          <w:b w:val="0"/>
          <w:sz w:val="18"/>
          <w:szCs w:val="18"/>
        </w:rPr>
        <w:fldChar w:fldCharType="separate"/>
      </w:r>
      <w:hyperlink w:anchor="_Toc1455413" w:history="1">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NAROČNIK</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002A63E4" w:rsidRPr="000837C3">
          <w:rPr>
            <w:rFonts w:ascii="Tahoma" w:hAnsi="Tahoma" w:cs="Tahoma"/>
            <w:noProof/>
            <w:webHidden/>
            <w:sz w:val="18"/>
            <w:szCs w:val="18"/>
          </w:rPr>
          <w:fldChar w:fldCharType="end"/>
        </w:r>
      </w:hyperlink>
    </w:p>
    <w:p w14:paraId="418FC8B0"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4" w:history="1">
        <w:r w:rsidRPr="000837C3">
          <w:rPr>
            <w:rStyle w:val="Hiperpovezava"/>
            <w:rFonts w:ascii="Tahoma" w:hAnsi="Tahoma" w:cs="Tahoma"/>
            <w:noProof/>
            <w:color w:val="auto"/>
            <w:sz w:val="18"/>
            <w:szCs w:val="18"/>
          </w:rPr>
          <w:t>2.</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OZNAKA IN PREDMET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4412D3B1"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5" w:history="1">
        <w:r w:rsidRPr="000837C3">
          <w:rPr>
            <w:rStyle w:val="Hiperpovezava"/>
            <w:rFonts w:ascii="Tahoma" w:hAnsi="Tahoma" w:cs="Tahoma"/>
            <w:noProof/>
            <w:color w:val="auto"/>
            <w:sz w:val="18"/>
            <w:szCs w:val="18"/>
          </w:rPr>
          <w:t>3.</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NAČIN ODDAJE JAVNEGA NAROČIL</w:t>
        </w:r>
        <w:r w:rsidR="00E750E6" w:rsidRPr="000837C3">
          <w:rPr>
            <w:rStyle w:val="Hiperpovezava"/>
            <w:rFonts w:ascii="Tahoma" w:hAnsi="Tahoma" w:cs="Tahoma"/>
            <w:noProof/>
            <w:color w:val="auto"/>
            <w:sz w:val="18"/>
            <w:szCs w:val="18"/>
          </w:rPr>
          <w:t>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214FF948"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6" w:history="1">
        <w:r w:rsidRPr="000837C3">
          <w:rPr>
            <w:rStyle w:val="Hiperpovezava"/>
            <w:rFonts w:ascii="Tahoma" w:hAnsi="Tahoma" w:cs="Tahoma"/>
            <w:noProof/>
            <w:color w:val="auto"/>
            <w:sz w:val="18"/>
            <w:szCs w:val="18"/>
          </w:rPr>
          <w:t>4.</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rOK IN NAČIN PREDLOŽITVE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141AF9AE"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7" w:history="1">
        <w:r w:rsidRPr="000837C3">
          <w:rPr>
            <w:rStyle w:val="Hiperpovezava"/>
            <w:rFonts w:ascii="Tahoma" w:hAnsi="Tahoma" w:cs="Tahoma"/>
            <w:noProof/>
            <w:color w:val="auto"/>
            <w:sz w:val="18"/>
            <w:szCs w:val="18"/>
          </w:rPr>
          <w:t>5.</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ČAS IN KRAJ ODPIRANJA PONUDB</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Pr="000837C3">
          <w:rPr>
            <w:rFonts w:ascii="Tahoma" w:hAnsi="Tahoma" w:cs="Tahoma"/>
            <w:noProof/>
            <w:webHidden/>
            <w:sz w:val="18"/>
            <w:szCs w:val="18"/>
          </w:rPr>
          <w:fldChar w:fldCharType="end"/>
        </w:r>
      </w:hyperlink>
    </w:p>
    <w:p w14:paraId="69E9365D"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9" w:history="1">
        <w:r w:rsidRPr="000837C3">
          <w:rPr>
            <w:rStyle w:val="Hiperpovezava"/>
            <w:rFonts w:ascii="Tahoma" w:hAnsi="Tahoma" w:cs="Tahoma"/>
            <w:noProof/>
            <w:color w:val="auto"/>
            <w:sz w:val="18"/>
            <w:szCs w:val="18"/>
          </w:rPr>
          <w:t>6</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PRAVNA PODLAGA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_Toc1455419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32D789CB"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0"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TEMELJNA PRAVILA za dostop, 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11CDFBD4"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1"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dostop do razpisne dokumentacije</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_Toc1455421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2642A7A5"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2"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.2</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_Toc1455422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66261E2F"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3"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ugotavljanje sposobnosti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5F60E895" w14:textId="77777777" w:rsidR="002A63E4" w:rsidRPr="000837C3" w:rsidRDefault="003C2A1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4"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ugotavljanje sposobnosti za sodelovanje v postopku oddaje javnega naročila in dokazila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_Toc1455424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23C791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5"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.1.1</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Razlogi za izključitev</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_Toc1455425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3A246D4E"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6"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.1.2</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ustreznosti za opravljanje poklicne dejavnosti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_Toc1455426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228212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7"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.1.3</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ekonomskega in finančnega položaja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_Toc1455427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730B43DB"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8"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.1.4</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tehnične in strokovne sposobnosti</w:t>
        </w:r>
        <w:r w:rsidR="002A63E4" w:rsidRPr="000837C3">
          <w:rPr>
            <w:rFonts w:ascii="Tahoma" w:hAnsi="Tahoma" w:cs="Tahoma"/>
            <w:noProof/>
            <w:webHidden/>
            <w:sz w:val="18"/>
            <w:szCs w:val="18"/>
          </w:rPr>
          <w:tab/>
        </w:r>
        <w:r w:rsidR="005B0961" w:rsidRPr="000837C3">
          <w:rPr>
            <w:rFonts w:ascii="Tahoma" w:hAnsi="Tahoma" w:cs="Tahoma"/>
            <w:noProof/>
            <w:webHidden/>
            <w:sz w:val="18"/>
            <w:szCs w:val="18"/>
          </w:rPr>
          <w:t>8</w:t>
        </w:r>
      </w:hyperlink>
    </w:p>
    <w:p w14:paraId="12372697"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9" w:history="1"/>
    </w:p>
    <w:p w14:paraId="68D03669" w14:textId="77777777" w:rsidR="002A63E4" w:rsidRPr="000837C3" w:rsidRDefault="003C2A11">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0" w:history="1">
        <w:r w:rsidRPr="000837C3">
          <w:rPr>
            <w:rStyle w:val="Hiperpovezava"/>
            <w:rFonts w:ascii="Tahoma" w:hAnsi="Tahoma" w:cs="Tahoma"/>
            <w:noProof/>
            <w:color w:val="auto"/>
            <w:sz w:val="18"/>
            <w:szCs w:val="18"/>
          </w:rPr>
          <w:t>9</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merila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_Toc1455430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002A63E4" w:rsidRPr="000837C3">
          <w:rPr>
            <w:rFonts w:ascii="Tahoma" w:hAnsi="Tahoma" w:cs="Tahoma"/>
            <w:noProof/>
            <w:webHidden/>
            <w:sz w:val="18"/>
            <w:szCs w:val="18"/>
          </w:rPr>
          <w:fldChar w:fldCharType="end"/>
        </w:r>
      </w:hyperlink>
    </w:p>
    <w:p w14:paraId="16C445E5"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1"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ponudba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02BA1D50"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2"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.1</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ponudbena dokumentacija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_Toc1455432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3903459A"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3"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sestavljanje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4D91FFF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Dokazila o izpolnjevanju zahtev iz tehničnih specifikacij</w:t>
        </w:r>
        <w:r w:rsidRPr="000837C3">
          <w:rPr>
            <w:rFonts w:ascii="Tahoma" w:hAnsi="Tahoma" w:cs="Tahoma"/>
            <w:noProof/>
            <w:webHidden/>
            <w:sz w:val="18"/>
            <w:szCs w:val="18"/>
          </w:rPr>
          <w:tab/>
        </w:r>
        <w:r w:rsidR="008C3A5A" w:rsidRPr="000837C3">
          <w:rPr>
            <w:rFonts w:ascii="Tahoma" w:hAnsi="Tahoma" w:cs="Tahoma"/>
            <w:noProof/>
            <w:webHidden/>
            <w:sz w:val="18"/>
            <w:szCs w:val="18"/>
          </w:rPr>
          <w:t>9</w:t>
        </w:r>
      </w:hyperlink>
    </w:p>
    <w:p w14:paraId="75164B9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.2.2</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Obrazci »Izjave«</w:t>
        </w:r>
        <w:r w:rsidR="008C3A5A" w:rsidRPr="000837C3">
          <w:rPr>
            <w:rFonts w:ascii="Tahoma" w:hAnsi="Tahoma" w:cs="Tahoma"/>
            <w:noProof/>
            <w:webHidden/>
            <w:sz w:val="18"/>
            <w:szCs w:val="18"/>
          </w:rPr>
          <w:t>………………………………………………………………………………………………………………….</w:t>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7360143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.2.3</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Obrazec »Predračun«</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10</w:t>
        </w:r>
        <w:r w:rsidRPr="000837C3">
          <w:rPr>
            <w:rFonts w:ascii="Tahoma" w:hAnsi="Tahoma" w:cs="Tahoma"/>
            <w:noProof/>
            <w:webHidden/>
            <w:sz w:val="18"/>
            <w:szCs w:val="18"/>
          </w:rPr>
          <w:fldChar w:fldCharType="end"/>
        </w:r>
      </w:hyperlink>
    </w:p>
    <w:p w14:paraId="47F53D3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.2.4</w:t>
        </w:r>
        <w:r w:rsidRPr="000837C3">
          <w:rPr>
            <w:rFonts w:ascii="Tahoma" w:eastAsia="Times New Roman" w:hAnsi="Tahoma" w:cs="Tahoma"/>
            <w:i w:val="0"/>
            <w:iCs w:val="0"/>
            <w:noProof/>
            <w:sz w:val="18"/>
            <w:szCs w:val="18"/>
            <w:lang w:eastAsia="sl-SI"/>
          </w:rPr>
          <w:tab/>
        </w:r>
        <w:r w:rsidR="00873063" w:rsidRPr="000837C3">
          <w:rPr>
            <w:rStyle w:val="Hiperpovezava"/>
            <w:rFonts w:ascii="Tahoma" w:hAnsi="Tahoma" w:cs="Tahoma"/>
            <w:noProof/>
            <w:color w:val="auto"/>
            <w:sz w:val="18"/>
            <w:szCs w:val="18"/>
          </w:rPr>
          <w:t xml:space="preserve">Finančna zavarovanja </w:t>
        </w:r>
      </w:hyperlink>
      <w:r w:rsidR="00873063" w:rsidRPr="000837C3">
        <w:rPr>
          <w:rStyle w:val="Hiperpovezava"/>
          <w:rFonts w:ascii="Tahoma" w:hAnsi="Tahoma" w:cs="Tahoma"/>
          <w:noProof/>
          <w:color w:val="auto"/>
          <w:sz w:val="18"/>
          <w:szCs w:val="18"/>
          <w:u w:val="none"/>
        </w:rPr>
        <w:tab/>
        <w:t>10</w:t>
      </w:r>
    </w:p>
    <w:p w14:paraId="2639D407"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4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druga določila za pripravo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11</w:t>
        </w:r>
        <w:r w:rsidRPr="000837C3">
          <w:rPr>
            <w:rFonts w:ascii="Tahoma" w:hAnsi="Tahoma" w:cs="Tahoma"/>
            <w:noProof/>
            <w:webHidden/>
            <w:sz w:val="18"/>
            <w:szCs w:val="18"/>
          </w:rPr>
          <w:fldChar w:fldCharType="end"/>
        </w:r>
      </w:hyperlink>
    </w:p>
    <w:p w14:paraId="1387C5B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Skupna ponudba</w:t>
        </w:r>
        <w:r w:rsidRPr="000837C3">
          <w:rPr>
            <w:rFonts w:ascii="Tahoma" w:hAnsi="Tahoma" w:cs="Tahoma"/>
            <w:noProof/>
            <w:webHidden/>
            <w:sz w:val="18"/>
            <w:szCs w:val="18"/>
          </w:rPr>
          <w:tab/>
        </w:r>
        <w:r w:rsidR="005B0961" w:rsidRPr="000837C3">
          <w:rPr>
            <w:rFonts w:ascii="Tahoma" w:hAnsi="Tahoma" w:cs="Tahoma"/>
            <w:noProof/>
            <w:webHidden/>
            <w:sz w:val="18"/>
            <w:szCs w:val="18"/>
          </w:rPr>
          <w:t>11</w:t>
        </w:r>
      </w:hyperlink>
    </w:p>
    <w:p w14:paraId="5AB9E283" w14:textId="77777777" w:rsidR="002A63E4" w:rsidRPr="000837C3" w:rsidRDefault="005B0961">
      <w:pPr>
        <w:pStyle w:val="Kazalovsebine3"/>
        <w:tabs>
          <w:tab w:val="left" w:pos="1200"/>
          <w:tab w:val="right" w:leader="dot" w:pos="9060"/>
        </w:tabs>
        <w:rPr>
          <w:rStyle w:val="Hiperpovezava"/>
          <w:rFonts w:ascii="Tahoma" w:hAnsi="Tahoma" w:cs="Tahoma"/>
          <w:noProof/>
          <w:color w:val="auto"/>
          <w:sz w:val="18"/>
          <w:szCs w:val="18"/>
          <w:u w:val="none"/>
        </w:rPr>
      </w:pPr>
      <w:hyperlink w:anchor="_Toc1455442" w:history="1">
        <w:r w:rsidRPr="000837C3">
          <w:rPr>
            <w:rStyle w:val="Hiperpovezava"/>
            <w:rFonts w:ascii="Tahoma" w:hAnsi="Tahoma" w:cs="Tahoma"/>
            <w:noProof/>
            <w:color w:val="auto"/>
            <w:sz w:val="18"/>
            <w:szCs w:val="18"/>
          </w:rPr>
          <w:t xml:space="preserve">10.3.2 </w:t>
        </w:r>
        <w:r w:rsidR="00873063" w:rsidRPr="000837C3">
          <w:rPr>
            <w:rStyle w:val="Hiperpovezava"/>
            <w:rFonts w:ascii="Tahoma" w:hAnsi="Tahoma" w:cs="Tahoma"/>
            <w:noProof/>
            <w:color w:val="auto"/>
            <w:sz w:val="18"/>
            <w:szCs w:val="18"/>
          </w:rPr>
          <w:t xml:space="preserve">    </w:t>
        </w:r>
        <w:r w:rsidR="002A63E4" w:rsidRPr="000837C3">
          <w:rPr>
            <w:rStyle w:val="Hiperpovezava"/>
            <w:rFonts w:ascii="Tahoma" w:hAnsi="Tahoma" w:cs="Tahoma"/>
            <w:noProof/>
            <w:color w:val="auto"/>
            <w:sz w:val="18"/>
            <w:szCs w:val="18"/>
          </w:rPr>
          <w:t>Ponudba s podizvajalci</w:t>
        </w:r>
        <w:r w:rsidR="002A63E4" w:rsidRPr="000837C3">
          <w:rPr>
            <w:rFonts w:ascii="Tahoma" w:hAnsi="Tahoma" w:cs="Tahoma"/>
            <w:noProof/>
            <w:webHidden/>
            <w:sz w:val="18"/>
            <w:szCs w:val="18"/>
          </w:rPr>
          <w:tab/>
        </w:r>
      </w:hyperlink>
      <w:r w:rsidR="00873063" w:rsidRPr="000837C3">
        <w:rPr>
          <w:rStyle w:val="Hiperpovezava"/>
          <w:rFonts w:ascii="Tahoma" w:hAnsi="Tahoma" w:cs="Tahoma"/>
          <w:noProof/>
          <w:color w:val="auto"/>
          <w:sz w:val="18"/>
          <w:szCs w:val="18"/>
          <w:u w:val="none"/>
        </w:rPr>
        <w:t>1</w:t>
      </w:r>
      <w:r w:rsidRPr="000837C3">
        <w:rPr>
          <w:rStyle w:val="Hiperpovezava"/>
          <w:rFonts w:ascii="Tahoma" w:hAnsi="Tahoma" w:cs="Tahoma"/>
          <w:noProof/>
          <w:color w:val="auto"/>
          <w:sz w:val="18"/>
          <w:szCs w:val="18"/>
          <w:u w:val="none"/>
        </w:rPr>
        <w:t>2</w:t>
      </w:r>
    </w:p>
    <w:p w14:paraId="2833A949" w14:textId="77777777" w:rsidR="005B0961" w:rsidRPr="000837C3" w:rsidRDefault="005B0961" w:rsidP="005B0961">
      <w:pPr>
        <w:pStyle w:val="Kazalovsebine3"/>
        <w:tabs>
          <w:tab w:val="left" w:pos="1200"/>
          <w:tab w:val="right" w:leader="dot" w:pos="9060"/>
        </w:tabs>
        <w:rPr>
          <w:rFonts w:ascii="Tahoma" w:hAnsi="Tahoma" w:cs="Tahoma"/>
          <w:noProof/>
          <w:sz w:val="18"/>
          <w:szCs w:val="18"/>
        </w:rPr>
      </w:pPr>
      <w:hyperlink w:anchor="_Toc1455442" w:history="1">
        <w:r w:rsidRPr="000837C3">
          <w:rPr>
            <w:rStyle w:val="Hiperpovezava"/>
            <w:rFonts w:ascii="Tahoma" w:hAnsi="Tahoma" w:cs="Tahoma"/>
            <w:noProof/>
            <w:color w:val="auto"/>
            <w:sz w:val="18"/>
            <w:szCs w:val="18"/>
          </w:rPr>
          <w:t>10.3.3     Posebni pogoji</w:t>
        </w:r>
        <w:r w:rsidRPr="000837C3">
          <w:rPr>
            <w:rFonts w:ascii="Tahoma" w:hAnsi="Tahoma" w:cs="Tahoma"/>
            <w:noProof/>
            <w:webHidden/>
            <w:sz w:val="18"/>
            <w:szCs w:val="18"/>
          </w:rPr>
          <w:tab/>
        </w:r>
      </w:hyperlink>
      <w:r w:rsidRPr="000837C3">
        <w:rPr>
          <w:rStyle w:val="Hiperpovezava"/>
          <w:rFonts w:ascii="Tahoma" w:hAnsi="Tahoma" w:cs="Tahoma"/>
          <w:noProof/>
          <w:color w:val="auto"/>
          <w:sz w:val="18"/>
          <w:szCs w:val="18"/>
          <w:u w:val="none"/>
        </w:rPr>
        <w:t>12</w:t>
      </w:r>
    </w:p>
    <w:p w14:paraId="60F22C5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3"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4</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Variantne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59CB34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5</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Jezik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27961C7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6</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Veljavnost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4CF8049"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6"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7</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Stroški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6779560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8</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Protikorupcijsko določilo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4E6E8EB"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1</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obvestilo o odločitvi o oddaji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_Toc1455448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1982620E"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9"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2</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odstop od izvedbe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_Toc1455449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9F86F07"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3</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pogodba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0AC84560"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4</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pravno varstvo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401A2195" w14:textId="77777777" w:rsidR="001F614F" w:rsidRPr="000837C3" w:rsidRDefault="009B3F0C" w:rsidP="001F614F">
      <w:pPr>
        <w:rPr>
          <w:rFonts w:ascii="Tahoma" w:hAnsi="Tahoma" w:cs="Tahoma"/>
          <w:sz w:val="18"/>
          <w:szCs w:val="18"/>
        </w:rPr>
      </w:pPr>
      <w:r w:rsidRPr="000837C3">
        <w:rPr>
          <w:rFonts w:ascii="Tahoma" w:hAnsi="Tahoma" w:cs="Tahoma"/>
          <w:sz w:val="18"/>
          <w:szCs w:val="18"/>
        </w:rPr>
        <w:fldChar w:fldCharType="end"/>
      </w:r>
      <w:bookmarkStart w:id="2" w:name="_Toc336851777"/>
    </w:p>
    <w:p w14:paraId="45872353" w14:textId="77777777" w:rsidR="00BB1E26" w:rsidRPr="000837C3" w:rsidRDefault="00EB06C2" w:rsidP="00366B65">
      <w:pPr>
        <w:pStyle w:val="Naslov1"/>
        <w:rPr>
          <w:rFonts w:ascii="Tahoma" w:hAnsi="Tahoma" w:cs="Tahoma"/>
          <w:sz w:val="18"/>
          <w:szCs w:val="18"/>
        </w:rPr>
      </w:pPr>
      <w:r w:rsidRPr="000837C3">
        <w:rPr>
          <w:rFonts w:ascii="Tahoma" w:hAnsi="Tahoma" w:cs="Tahoma"/>
          <w:caps w:val="0"/>
          <w:sz w:val="18"/>
          <w:szCs w:val="18"/>
        </w:rPr>
        <w:br w:type="page"/>
      </w:r>
      <w:bookmarkStart w:id="3" w:name="_Toc1455413"/>
      <w:r w:rsidR="002B2B13" w:rsidRPr="000837C3">
        <w:rPr>
          <w:rFonts w:ascii="Tahoma" w:hAnsi="Tahoma" w:cs="Tahoma"/>
          <w:caps w:val="0"/>
          <w:sz w:val="18"/>
          <w:szCs w:val="18"/>
        </w:rPr>
        <w:lastRenderedPageBreak/>
        <w:t>NAROČNIK</w:t>
      </w:r>
      <w:bookmarkEnd w:id="1"/>
      <w:bookmarkEnd w:id="2"/>
      <w:bookmarkEnd w:id="3"/>
    </w:p>
    <w:p w14:paraId="6C630AF4" w14:textId="77777777" w:rsidR="00940B65" w:rsidRDefault="00940B65" w:rsidP="005178B0">
      <w:pPr>
        <w:rPr>
          <w:rFonts w:ascii="Tahoma" w:hAnsi="Tahoma" w:cs="Tahoma"/>
          <w:sz w:val="18"/>
          <w:szCs w:val="18"/>
        </w:rPr>
      </w:pPr>
    </w:p>
    <w:p w14:paraId="2EA830BF" w14:textId="0F47814B" w:rsidR="00BB1E26" w:rsidRDefault="004D3EEA" w:rsidP="005178B0">
      <w:pPr>
        <w:rPr>
          <w:rFonts w:ascii="Tahoma" w:hAnsi="Tahoma" w:cs="Tahoma"/>
          <w:sz w:val="18"/>
          <w:szCs w:val="18"/>
        </w:rPr>
      </w:pPr>
      <w:r w:rsidRPr="000837C3">
        <w:rPr>
          <w:rFonts w:ascii="Tahoma" w:hAnsi="Tahoma" w:cs="Tahoma"/>
          <w:sz w:val="18"/>
          <w:szCs w:val="18"/>
        </w:rPr>
        <w:t xml:space="preserve">Zdravstveni dom </w:t>
      </w:r>
      <w:r w:rsidR="00FD72CA" w:rsidRPr="000837C3">
        <w:rPr>
          <w:rFonts w:ascii="Tahoma" w:hAnsi="Tahoma" w:cs="Tahoma"/>
          <w:sz w:val="18"/>
          <w:szCs w:val="18"/>
        </w:rPr>
        <w:t>Sevnica, Trg svobode 14, 8290 Sevnica</w:t>
      </w:r>
      <w:r w:rsidRPr="000837C3">
        <w:rPr>
          <w:rFonts w:ascii="Tahoma" w:hAnsi="Tahoma" w:cs="Tahoma"/>
          <w:sz w:val="18"/>
          <w:szCs w:val="18"/>
        </w:rPr>
        <w:t xml:space="preserve"> </w:t>
      </w:r>
      <w:r w:rsidR="00C9391F" w:rsidRPr="000837C3">
        <w:rPr>
          <w:rFonts w:ascii="Tahoma" w:hAnsi="Tahoma" w:cs="Tahoma"/>
          <w:sz w:val="18"/>
          <w:szCs w:val="18"/>
        </w:rPr>
        <w:t>(v nadaljevanju</w:t>
      </w:r>
      <w:r w:rsidR="00442953" w:rsidRPr="000837C3">
        <w:rPr>
          <w:rFonts w:ascii="Tahoma" w:hAnsi="Tahoma" w:cs="Tahoma"/>
          <w:sz w:val="18"/>
          <w:szCs w:val="18"/>
        </w:rPr>
        <w:t>:</w:t>
      </w:r>
      <w:r w:rsidR="00C9391F" w:rsidRPr="000837C3">
        <w:rPr>
          <w:rFonts w:ascii="Tahoma" w:hAnsi="Tahoma" w:cs="Tahoma"/>
          <w:sz w:val="18"/>
          <w:szCs w:val="18"/>
        </w:rPr>
        <w:t xml:space="preserve"> naročnik)</w:t>
      </w:r>
      <w:r w:rsidR="001228B1" w:rsidRPr="000837C3">
        <w:rPr>
          <w:rFonts w:ascii="Tahoma" w:hAnsi="Tahoma" w:cs="Tahoma"/>
          <w:sz w:val="18"/>
          <w:szCs w:val="18"/>
        </w:rPr>
        <w:t>,</w:t>
      </w:r>
      <w:r w:rsidR="00152883" w:rsidRPr="000837C3">
        <w:rPr>
          <w:rFonts w:ascii="Tahoma" w:hAnsi="Tahoma" w:cs="Tahoma"/>
          <w:sz w:val="18"/>
          <w:szCs w:val="18"/>
        </w:rPr>
        <w:t xml:space="preserve"> </w:t>
      </w:r>
      <w:r w:rsidR="002837D6" w:rsidRPr="002837D6">
        <w:rPr>
          <w:rFonts w:ascii="Tahoma" w:hAnsi="Tahoma" w:cs="Tahoma"/>
          <w:sz w:val="18"/>
          <w:szCs w:val="18"/>
        </w:rPr>
        <w:t>na podlagi 40. člena ZJN-3 (Ur.l.RS št.: 91/2015, 14/18),</w:t>
      </w:r>
      <w:r w:rsidR="002837D6" w:rsidRPr="002837D6">
        <w:rPr>
          <w:rFonts w:ascii="Tahoma" w:hAnsi="Tahoma" w:cs="Tahoma"/>
          <w:sz w:val="18"/>
          <w:szCs w:val="18"/>
          <w:cs/>
        </w:rPr>
        <w:t>‎</w:t>
      </w:r>
      <w:r w:rsidR="002837D6" w:rsidRPr="002837D6">
        <w:rPr>
          <w:rFonts w:ascii="Tahoma" w:hAnsi="Tahoma" w:cs="Tahoma"/>
          <w:sz w:val="18"/>
          <w:szCs w:val="18"/>
        </w:rPr>
        <w:t xml:space="preserve"> </w:t>
      </w:r>
      <w:r w:rsidR="00152883" w:rsidRPr="000837C3">
        <w:rPr>
          <w:rFonts w:ascii="Tahoma" w:hAnsi="Tahoma" w:cs="Tahoma"/>
          <w:sz w:val="18"/>
          <w:szCs w:val="18"/>
        </w:rPr>
        <w:t>vabi vse zainteresirane ponudnike, da predložijo ponudbo, skladno z zahtevami iz razpisne dokumentacije.</w:t>
      </w:r>
    </w:p>
    <w:p w14:paraId="0562DDD7" w14:textId="77777777" w:rsidR="00940B65" w:rsidRPr="000837C3" w:rsidRDefault="00940B65" w:rsidP="005178B0">
      <w:pPr>
        <w:rPr>
          <w:rFonts w:ascii="Tahoma" w:hAnsi="Tahoma" w:cs="Tahoma"/>
          <w:sz w:val="18"/>
          <w:szCs w:val="18"/>
        </w:rPr>
      </w:pPr>
    </w:p>
    <w:p w14:paraId="3CE53B66" w14:textId="77777777" w:rsidR="00152883" w:rsidRPr="000837C3" w:rsidRDefault="00C91BF6" w:rsidP="00152883">
      <w:pPr>
        <w:pStyle w:val="Naslov1"/>
        <w:rPr>
          <w:rFonts w:ascii="Tahoma" w:hAnsi="Tahoma" w:cs="Tahoma"/>
          <w:sz w:val="18"/>
          <w:szCs w:val="18"/>
        </w:rPr>
      </w:pPr>
      <w:bookmarkStart w:id="4" w:name="_Toc336851730"/>
      <w:bookmarkStart w:id="5" w:name="_Toc336851778"/>
      <w:bookmarkStart w:id="6" w:name="_Toc1455414"/>
      <w:r w:rsidRPr="000837C3">
        <w:rPr>
          <w:rFonts w:ascii="Tahoma" w:hAnsi="Tahoma" w:cs="Tahoma"/>
          <w:sz w:val="18"/>
          <w:szCs w:val="18"/>
        </w:rPr>
        <w:t>OZNAKA IN PREDMET JAVNEGA NAROČILA</w:t>
      </w:r>
      <w:bookmarkEnd w:id="4"/>
      <w:bookmarkEnd w:id="5"/>
      <w:bookmarkEnd w:id="6"/>
    </w:p>
    <w:p w14:paraId="41249E08" w14:textId="08A84636" w:rsidR="00E83DE1" w:rsidRPr="000837C3" w:rsidRDefault="00765DEE" w:rsidP="00765DEE">
      <w:pPr>
        <w:rPr>
          <w:rFonts w:ascii="Tahoma" w:hAnsi="Tahoma" w:cs="Tahoma"/>
          <w:i/>
          <w:sz w:val="18"/>
          <w:szCs w:val="18"/>
        </w:rPr>
      </w:pPr>
      <w:bookmarkStart w:id="7" w:name="_Toc336851731"/>
      <w:bookmarkStart w:id="8" w:name="_Toc336851779"/>
      <w:r w:rsidRPr="000837C3">
        <w:rPr>
          <w:rFonts w:ascii="Tahoma" w:hAnsi="Tahoma" w:cs="Tahoma"/>
          <w:sz w:val="18"/>
          <w:szCs w:val="18"/>
        </w:rPr>
        <w:t>Oznaka</w:t>
      </w:r>
      <w:r w:rsidR="00E83DE1" w:rsidRPr="000837C3">
        <w:rPr>
          <w:rFonts w:ascii="Tahoma" w:hAnsi="Tahoma" w:cs="Tahoma"/>
          <w:sz w:val="18"/>
          <w:szCs w:val="18"/>
        </w:rPr>
        <w:t xml:space="preserve"> javnega naročila:</w:t>
      </w:r>
      <w:r w:rsidR="00433D67" w:rsidRPr="000837C3">
        <w:rPr>
          <w:rFonts w:ascii="Tahoma" w:hAnsi="Tahoma" w:cs="Tahoma"/>
          <w:sz w:val="18"/>
          <w:szCs w:val="18"/>
        </w:rPr>
        <w:t xml:space="preserve"> </w:t>
      </w:r>
      <w:r w:rsidR="000142E7">
        <w:rPr>
          <w:rFonts w:ascii="Tahoma" w:hAnsi="Tahoma" w:cs="Tahoma"/>
          <w:sz w:val="18"/>
          <w:szCs w:val="18"/>
        </w:rPr>
        <w:t>JN</w:t>
      </w:r>
      <w:r w:rsidR="006E358F">
        <w:rPr>
          <w:rFonts w:ascii="Tahoma" w:hAnsi="Tahoma" w:cs="Tahoma"/>
          <w:sz w:val="18"/>
          <w:szCs w:val="18"/>
        </w:rPr>
        <w:t xml:space="preserve"> 01/2026</w:t>
      </w:r>
      <w:r w:rsidR="00113D29" w:rsidRPr="000837C3">
        <w:rPr>
          <w:rFonts w:ascii="Tahoma" w:hAnsi="Tahoma" w:cs="Tahoma"/>
          <w:sz w:val="18"/>
          <w:szCs w:val="18"/>
        </w:rPr>
        <w:t>.</w:t>
      </w:r>
    </w:p>
    <w:p w14:paraId="34CF7AEA" w14:textId="758537F1" w:rsidR="004306AB" w:rsidRDefault="007C1154" w:rsidP="00765DEE">
      <w:pPr>
        <w:rPr>
          <w:rFonts w:ascii="Tahoma" w:hAnsi="Tahoma" w:cs="Tahoma"/>
          <w:sz w:val="18"/>
          <w:szCs w:val="18"/>
        </w:rPr>
      </w:pPr>
      <w:r w:rsidRPr="000837C3">
        <w:rPr>
          <w:rFonts w:ascii="Tahoma" w:hAnsi="Tahoma" w:cs="Tahoma"/>
          <w:sz w:val="18"/>
          <w:szCs w:val="18"/>
        </w:rPr>
        <w:t>Predmet:</w:t>
      </w:r>
      <w:r w:rsidR="00E83DE1" w:rsidRPr="000837C3">
        <w:rPr>
          <w:rFonts w:ascii="Tahoma" w:hAnsi="Tahoma" w:cs="Tahoma"/>
          <w:sz w:val="18"/>
          <w:szCs w:val="18"/>
        </w:rPr>
        <w:t xml:space="preserve"> </w:t>
      </w:r>
      <w:r w:rsidR="000D29CA" w:rsidRPr="000D29CA">
        <w:rPr>
          <w:rFonts w:ascii="Tahoma" w:hAnsi="Tahoma" w:cs="Tahoma"/>
          <w:sz w:val="18"/>
          <w:szCs w:val="18"/>
          <w:cs/>
        </w:rPr>
        <w:t>‎</w:t>
      </w:r>
      <w:r w:rsidR="000D29CA" w:rsidRPr="000D29CA">
        <w:rPr>
          <w:rFonts w:ascii="Tahoma" w:hAnsi="Tahoma" w:cs="Tahoma"/>
          <w:sz w:val="18"/>
          <w:szCs w:val="18"/>
        </w:rPr>
        <w:t>»</w:t>
      </w:r>
      <w:r w:rsidR="006E358F" w:rsidRPr="006E358F">
        <w:t xml:space="preserve"> </w:t>
      </w:r>
      <w:r w:rsidR="006E358F" w:rsidRPr="006E358F">
        <w:rPr>
          <w:rFonts w:ascii="Tahoma" w:hAnsi="Tahoma" w:cs="Tahoma"/>
          <w:sz w:val="18"/>
          <w:szCs w:val="18"/>
        </w:rPr>
        <w:t xml:space="preserve">NAKUP, DOBAVA IN VZDRŽEVANJE BIOKEMIJSKEGA- </w:t>
      </w:r>
      <w:r w:rsidR="006E358F" w:rsidRPr="006E358F">
        <w:rPr>
          <w:rFonts w:ascii="Tahoma" w:hAnsi="Tahoma" w:cs="Tahoma"/>
          <w:sz w:val="18"/>
          <w:szCs w:val="18"/>
          <w:cs/>
        </w:rPr>
        <w:t>‎</w:t>
      </w:r>
      <w:r w:rsidR="006E358F" w:rsidRPr="006E358F">
        <w:rPr>
          <w:rFonts w:ascii="Tahoma" w:hAnsi="Tahoma" w:cs="Tahoma"/>
          <w:sz w:val="18"/>
          <w:szCs w:val="18"/>
        </w:rPr>
        <w:t>IMUNOKEMIJSKEGA ANALITSKEGA SISTEMA</w:t>
      </w:r>
      <w:r w:rsidR="002837D6">
        <w:rPr>
          <w:rFonts w:ascii="Tahoma" w:hAnsi="Tahoma" w:cs="Tahoma"/>
          <w:sz w:val="18"/>
          <w:szCs w:val="18"/>
        </w:rPr>
        <w:t xml:space="preserve"> IN REAGENTOV</w:t>
      </w:r>
      <w:r w:rsidR="000D29CA" w:rsidRPr="000D29CA">
        <w:rPr>
          <w:rFonts w:ascii="Tahoma" w:hAnsi="Tahoma" w:cs="Tahoma"/>
          <w:sz w:val="18"/>
          <w:szCs w:val="18"/>
        </w:rPr>
        <w:t>«</w:t>
      </w:r>
      <w:r w:rsidR="000D29CA" w:rsidRPr="000D29CA">
        <w:rPr>
          <w:rFonts w:ascii="Tahoma" w:hAnsi="Tahoma" w:cs="Tahoma"/>
          <w:sz w:val="18"/>
          <w:szCs w:val="18"/>
          <w:cs/>
        </w:rPr>
        <w:t>‎</w:t>
      </w:r>
      <w:r w:rsidR="000D29CA">
        <w:rPr>
          <w:rFonts w:ascii="Tahoma" w:hAnsi="Tahoma" w:cs="Tahoma"/>
          <w:sz w:val="18"/>
          <w:szCs w:val="18"/>
        </w:rPr>
        <w:t>.</w:t>
      </w:r>
    </w:p>
    <w:p w14:paraId="6D8B40FB" w14:textId="77777777" w:rsidR="002837D6" w:rsidRDefault="002837D6" w:rsidP="00765DEE">
      <w:pPr>
        <w:rPr>
          <w:rFonts w:ascii="Tahoma" w:hAnsi="Tahoma" w:cs="Tahoma"/>
          <w:sz w:val="18"/>
          <w:szCs w:val="18"/>
        </w:rPr>
      </w:pPr>
    </w:p>
    <w:p w14:paraId="0CFAF7D3" w14:textId="7518A70E" w:rsidR="002837D6" w:rsidRDefault="002837D6" w:rsidP="00765DEE">
      <w:pPr>
        <w:rPr>
          <w:rFonts w:ascii="Tahoma" w:hAnsi="Tahoma" w:cs="Tahoma"/>
          <w:sz w:val="18"/>
          <w:szCs w:val="18"/>
        </w:rPr>
      </w:pPr>
      <w:r>
        <w:rPr>
          <w:rFonts w:ascii="Tahoma" w:hAnsi="Tahoma" w:cs="Tahoma"/>
          <w:sz w:val="18"/>
          <w:szCs w:val="18"/>
        </w:rPr>
        <w:t>Predmet naročila je.</w:t>
      </w:r>
    </w:p>
    <w:p w14:paraId="6AB673A1" w14:textId="77777777" w:rsidR="002837D6" w:rsidRDefault="002837D6" w:rsidP="00765DEE">
      <w:pPr>
        <w:rPr>
          <w:rFonts w:ascii="Tahoma" w:hAnsi="Tahoma" w:cs="Tahoma"/>
          <w:sz w:val="18"/>
          <w:szCs w:val="18"/>
        </w:rPr>
      </w:pPr>
    </w:p>
    <w:p w14:paraId="0515B6E5" w14:textId="34DB1B85" w:rsidR="002837D6" w:rsidRPr="002837D6" w:rsidRDefault="002837D6" w:rsidP="000322AF">
      <w:pPr>
        <w:numPr>
          <w:ilvl w:val="0"/>
          <w:numId w:val="37"/>
        </w:numPr>
        <w:suppressAutoHyphens/>
        <w:jc w:val="left"/>
        <w:rPr>
          <w:rFonts w:ascii="Tahoma" w:hAnsi="Tahoma" w:cs="Tahoma"/>
          <w:sz w:val="18"/>
          <w:szCs w:val="18"/>
          <w:lang w:eastAsia="zh-CN"/>
        </w:rPr>
      </w:pPr>
      <w:r w:rsidRPr="002837D6">
        <w:rPr>
          <w:rFonts w:ascii="Tahoma" w:hAnsi="Tahoma" w:cs="Tahoma"/>
          <w:sz w:val="18"/>
          <w:szCs w:val="18"/>
          <w:lang w:eastAsia="zh-CN"/>
        </w:rPr>
        <w:t xml:space="preserve">nakup BIOKEMIJSKEGA- </w:t>
      </w:r>
      <w:r w:rsidRPr="002837D6">
        <w:rPr>
          <w:rFonts w:ascii="Tahoma" w:hAnsi="Tahoma" w:cs="Tahoma"/>
          <w:sz w:val="18"/>
          <w:szCs w:val="18"/>
          <w:cs/>
          <w:lang w:eastAsia="zh-CN"/>
        </w:rPr>
        <w:t>‎</w:t>
      </w:r>
      <w:r w:rsidRPr="002837D6">
        <w:rPr>
          <w:rFonts w:ascii="Tahoma" w:hAnsi="Tahoma" w:cs="Tahoma"/>
          <w:sz w:val="18"/>
          <w:szCs w:val="18"/>
          <w:lang w:eastAsia="zh-CN"/>
        </w:rPr>
        <w:t>IMUNOKEMIJSKEGA ANALITSKEGA SISTEMA z vzdrževanjem za obdobje 7 let;</w:t>
      </w:r>
    </w:p>
    <w:p w14:paraId="442E97F3" w14:textId="15F16878" w:rsidR="002837D6" w:rsidRPr="002837D6" w:rsidRDefault="002837D6" w:rsidP="000322AF">
      <w:pPr>
        <w:numPr>
          <w:ilvl w:val="0"/>
          <w:numId w:val="37"/>
        </w:numPr>
        <w:suppressAutoHyphens/>
        <w:jc w:val="left"/>
        <w:rPr>
          <w:rFonts w:ascii="Tahoma" w:hAnsi="Tahoma" w:cs="Tahoma"/>
          <w:sz w:val="18"/>
          <w:szCs w:val="18"/>
          <w:lang w:eastAsia="zh-CN"/>
        </w:rPr>
      </w:pPr>
      <w:r w:rsidRPr="002837D6">
        <w:rPr>
          <w:rFonts w:ascii="Tahoma" w:hAnsi="Tahoma" w:cs="Tahoma"/>
          <w:sz w:val="18"/>
          <w:szCs w:val="18"/>
          <w:lang w:eastAsia="zh-CN"/>
        </w:rPr>
        <w:t>dobava pripadajočega potrošnega materiala (reagentov, potrošnega materiala, standardov, kontrol) v ustreznih</w:t>
      </w:r>
      <w:r>
        <w:rPr>
          <w:rFonts w:ascii="Tahoma" w:hAnsi="Tahoma" w:cs="Tahoma"/>
          <w:sz w:val="18"/>
          <w:szCs w:val="18"/>
          <w:lang w:eastAsia="zh-CN"/>
        </w:rPr>
        <w:t xml:space="preserve"> </w:t>
      </w:r>
      <w:r w:rsidRPr="002837D6">
        <w:rPr>
          <w:rFonts w:ascii="Tahoma" w:hAnsi="Tahoma" w:cs="Tahoma"/>
          <w:sz w:val="18"/>
          <w:szCs w:val="18"/>
          <w:lang w:eastAsia="zh-CN"/>
        </w:rPr>
        <w:t>količinah za izvedbo navedenega števila preiskav za obdobje 7 let;</w:t>
      </w:r>
    </w:p>
    <w:p w14:paraId="411B7F09" w14:textId="77777777" w:rsidR="002837D6" w:rsidRPr="000837C3" w:rsidRDefault="002837D6" w:rsidP="00765DEE">
      <w:pPr>
        <w:rPr>
          <w:rFonts w:ascii="Tahoma" w:hAnsi="Tahoma" w:cs="Tahoma"/>
          <w:sz w:val="18"/>
          <w:szCs w:val="18"/>
        </w:rPr>
      </w:pPr>
    </w:p>
    <w:p w14:paraId="16AB2CF7" w14:textId="77777777" w:rsidR="004F5F6A" w:rsidRDefault="004F5F6A" w:rsidP="00765DEE">
      <w:pPr>
        <w:rPr>
          <w:rFonts w:ascii="Tahoma" w:hAnsi="Tahoma" w:cs="Tahoma"/>
          <w:sz w:val="18"/>
          <w:szCs w:val="18"/>
        </w:rPr>
      </w:pPr>
      <w:r w:rsidRPr="000837C3">
        <w:rPr>
          <w:rFonts w:ascii="Tahoma" w:hAnsi="Tahoma" w:cs="Tahoma"/>
          <w:sz w:val="18"/>
          <w:szCs w:val="18"/>
        </w:rPr>
        <w:t xml:space="preserve">Podrobnejša specifikacija naročila je razvidna iz </w:t>
      </w:r>
      <w:r w:rsidR="005000BD" w:rsidRPr="000837C3">
        <w:rPr>
          <w:rFonts w:ascii="Tahoma" w:hAnsi="Tahoma" w:cs="Tahoma"/>
          <w:sz w:val="18"/>
          <w:szCs w:val="18"/>
        </w:rPr>
        <w:t>(obr.1</w:t>
      </w:r>
      <w:r w:rsidR="00C238DD" w:rsidRPr="000837C3">
        <w:rPr>
          <w:rFonts w:ascii="Tahoma" w:hAnsi="Tahoma" w:cs="Tahoma"/>
          <w:sz w:val="18"/>
          <w:szCs w:val="18"/>
        </w:rPr>
        <w:t>0</w:t>
      </w:r>
      <w:r w:rsidR="005000BD" w:rsidRPr="000837C3">
        <w:rPr>
          <w:rFonts w:ascii="Tahoma" w:hAnsi="Tahoma" w:cs="Tahoma"/>
          <w:sz w:val="18"/>
          <w:szCs w:val="18"/>
        </w:rPr>
        <w:t>)</w:t>
      </w:r>
      <w:r w:rsidR="000142E7">
        <w:rPr>
          <w:rFonts w:ascii="Tahoma" w:hAnsi="Tahoma" w:cs="Tahoma"/>
          <w:sz w:val="18"/>
          <w:szCs w:val="18"/>
        </w:rPr>
        <w:t>,</w:t>
      </w:r>
    </w:p>
    <w:p w14:paraId="3FE8BDEC" w14:textId="77777777" w:rsidR="00940B65" w:rsidRDefault="00940B65" w:rsidP="00765DEE">
      <w:pPr>
        <w:rPr>
          <w:rFonts w:ascii="Tahoma" w:hAnsi="Tahoma" w:cs="Tahoma"/>
          <w:sz w:val="18"/>
          <w:szCs w:val="18"/>
        </w:rPr>
      </w:pPr>
      <w:bookmarkStart w:id="9" w:name="_Hlk141788394"/>
    </w:p>
    <w:p w14:paraId="5ECAD76E" w14:textId="798BB04D" w:rsidR="000142E7" w:rsidRDefault="000142E7" w:rsidP="00765DEE">
      <w:pPr>
        <w:rPr>
          <w:rFonts w:ascii="Tahoma" w:hAnsi="Tahoma" w:cs="Tahoma"/>
          <w:sz w:val="18"/>
          <w:szCs w:val="18"/>
        </w:rPr>
      </w:pPr>
      <w:r w:rsidRPr="00462AE6">
        <w:rPr>
          <w:rFonts w:ascii="Tahoma" w:hAnsi="Tahoma" w:cs="Tahoma"/>
          <w:sz w:val="18"/>
          <w:szCs w:val="18"/>
        </w:rPr>
        <w:t xml:space="preserve">Garancija: </w:t>
      </w:r>
      <w:r w:rsidR="000D29CA" w:rsidRPr="00462AE6">
        <w:rPr>
          <w:rFonts w:ascii="Tahoma" w:hAnsi="Tahoma" w:cs="Tahoma"/>
          <w:sz w:val="18"/>
          <w:szCs w:val="18"/>
        </w:rPr>
        <w:t>12</w:t>
      </w:r>
      <w:r w:rsidRPr="00462AE6">
        <w:rPr>
          <w:rFonts w:ascii="Tahoma" w:hAnsi="Tahoma" w:cs="Tahoma"/>
          <w:sz w:val="18"/>
          <w:szCs w:val="18"/>
        </w:rPr>
        <w:t xml:space="preserve"> mesecev vključno s servisi in nadomestnimi deli.</w:t>
      </w:r>
    </w:p>
    <w:p w14:paraId="26B788DB" w14:textId="2CE77C6B" w:rsidR="000142E7" w:rsidRDefault="000142E7" w:rsidP="00765DEE">
      <w:pPr>
        <w:rPr>
          <w:rFonts w:ascii="Tahoma" w:hAnsi="Tahoma" w:cs="Tahoma"/>
          <w:sz w:val="18"/>
          <w:szCs w:val="18"/>
        </w:rPr>
      </w:pPr>
      <w:r>
        <w:rPr>
          <w:rFonts w:ascii="Tahoma" w:hAnsi="Tahoma" w:cs="Tahoma"/>
          <w:sz w:val="18"/>
          <w:szCs w:val="18"/>
        </w:rPr>
        <w:t>Rok dobave:</w:t>
      </w:r>
      <w:r w:rsidR="000D29CA">
        <w:rPr>
          <w:rFonts w:ascii="Tahoma" w:hAnsi="Tahoma" w:cs="Tahoma"/>
          <w:sz w:val="18"/>
          <w:szCs w:val="18"/>
        </w:rPr>
        <w:t xml:space="preserve"> do</w:t>
      </w:r>
      <w:r>
        <w:rPr>
          <w:rFonts w:ascii="Tahoma" w:hAnsi="Tahoma" w:cs="Tahoma"/>
          <w:sz w:val="18"/>
          <w:szCs w:val="18"/>
        </w:rPr>
        <w:t xml:space="preserve"> </w:t>
      </w:r>
      <w:r w:rsidR="00903C2D">
        <w:rPr>
          <w:rFonts w:ascii="Tahoma" w:hAnsi="Tahoma" w:cs="Tahoma"/>
          <w:sz w:val="18"/>
          <w:szCs w:val="18"/>
        </w:rPr>
        <w:t>9</w:t>
      </w:r>
      <w:r>
        <w:rPr>
          <w:rFonts w:ascii="Tahoma" w:hAnsi="Tahoma" w:cs="Tahoma"/>
          <w:sz w:val="18"/>
          <w:szCs w:val="18"/>
        </w:rPr>
        <w:t>0 dni od podpisa pogodbe.</w:t>
      </w:r>
    </w:p>
    <w:p w14:paraId="2531EB85" w14:textId="308759CF" w:rsidR="00752B46" w:rsidRDefault="00752B46" w:rsidP="00752B46">
      <w:pPr>
        <w:rPr>
          <w:rFonts w:ascii="Tahoma" w:hAnsi="Tahoma" w:cs="Tahoma"/>
          <w:sz w:val="18"/>
          <w:szCs w:val="18"/>
        </w:rPr>
      </w:pPr>
      <w:r w:rsidRPr="00752B46">
        <w:rPr>
          <w:rFonts w:ascii="Tahoma" w:hAnsi="Tahoma" w:cs="Tahoma"/>
          <w:sz w:val="18"/>
          <w:szCs w:val="18"/>
        </w:rPr>
        <w:t>Ponudnik mora v okviru ponudbene vrednosti zagotoviti</w:t>
      </w:r>
      <w:r>
        <w:rPr>
          <w:rFonts w:ascii="Tahoma" w:hAnsi="Tahoma" w:cs="Tahoma"/>
          <w:sz w:val="18"/>
          <w:szCs w:val="18"/>
        </w:rPr>
        <w:t xml:space="preserve"> </w:t>
      </w:r>
      <w:r w:rsidRPr="00752B46">
        <w:rPr>
          <w:rFonts w:ascii="Tahoma" w:hAnsi="Tahoma" w:cs="Tahoma"/>
          <w:sz w:val="18"/>
          <w:szCs w:val="18"/>
        </w:rPr>
        <w:t xml:space="preserve">strokovno izobraževanje za </w:t>
      </w:r>
      <w:r>
        <w:rPr>
          <w:rFonts w:ascii="Tahoma" w:hAnsi="Tahoma" w:cs="Tahoma"/>
          <w:sz w:val="18"/>
          <w:szCs w:val="18"/>
        </w:rPr>
        <w:t>štiri</w:t>
      </w:r>
      <w:r w:rsidRPr="00752B46">
        <w:rPr>
          <w:rFonts w:ascii="Tahoma" w:hAnsi="Tahoma" w:cs="Tahoma"/>
          <w:sz w:val="18"/>
          <w:szCs w:val="18"/>
        </w:rPr>
        <w:t xml:space="preserve"> osebe v</w:t>
      </w:r>
      <w:r>
        <w:rPr>
          <w:rFonts w:ascii="Tahoma" w:hAnsi="Tahoma" w:cs="Tahoma"/>
          <w:sz w:val="18"/>
          <w:szCs w:val="18"/>
        </w:rPr>
        <w:t xml:space="preserve"> </w:t>
      </w:r>
      <w:r w:rsidRPr="00752B46">
        <w:rPr>
          <w:rFonts w:ascii="Tahoma" w:hAnsi="Tahoma" w:cs="Tahoma"/>
          <w:sz w:val="18"/>
          <w:szCs w:val="18"/>
        </w:rPr>
        <w:t>izobraževalnem centru proizvajalca.</w:t>
      </w:r>
    </w:p>
    <w:p w14:paraId="1A613DBD" w14:textId="77777777" w:rsidR="00940B65" w:rsidRPr="000837C3" w:rsidRDefault="00940B65" w:rsidP="00765DEE">
      <w:pPr>
        <w:rPr>
          <w:rFonts w:ascii="Tahoma" w:hAnsi="Tahoma" w:cs="Tahoma"/>
          <w:sz w:val="18"/>
          <w:szCs w:val="18"/>
        </w:rPr>
      </w:pPr>
    </w:p>
    <w:p w14:paraId="1F8A28B2" w14:textId="77777777" w:rsidR="005312FE" w:rsidRPr="000837C3" w:rsidRDefault="00C91BF6" w:rsidP="005312FE">
      <w:pPr>
        <w:pStyle w:val="Naslov1"/>
        <w:rPr>
          <w:rFonts w:ascii="Tahoma" w:hAnsi="Tahoma" w:cs="Tahoma"/>
          <w:sz w:val="18"/>
          <w:szCs w:val="18"/>
        </w:rPr>
      </w:pPr>
      <w:bookmarkStart w:id="10" w:name="_Toc1455415"/>
      <w:bookmarkEnd w:id="9"/>
      <w:r w:rsidRPr="000837C3">
        <w:rPr>
          <w:rFonts w:ascii="Tahoma" w:hAnsi="Tahoma" w:cs="Tahoma"/>
          <w:sz w:val="18"/>
          <w:szCs w:val="18"/>
        </w:rPr>
        <w:t>NAČIN ODDAJE JAVNEGA NAROČILA</w:t>
      </w:r>
      <w:bookmarkEnd w:id="7"/>
      <w:bookmarkEnd w:id="8"/>
      <w:bookmarkEnd w:id="10"/>
      <w:r w:rsidR="00E750E6" w:rsidRPr="000837C3">
        <w:rPr>
          <w:rFonts w:ascii="Tahoma" w:hAnsi="Tahoma" w:cs="Tahoma"/>
          <w:sz w:val="18"/>
          <w:szCs w:val="18"/>
        </w:rPr>
        <w:t xml:space="preserve"> </w:t>
      </w:r>
    </w:p>
    <w:p w14:paraId="1247EE83" w14:textId="52D8C5D9" w:rsidR="002B0C97" w:rsidRPr="000837C3" w:rsidRDefault="005312FE" w:rsidP="005312FE">
      <w:pPr>
        <w:rPr>
          <w:rFonts w:ascii="Tahoma" w:hAnsi="Tahoma" w:cs="Tahoma"/>
          <w:sz w:val="18"/>
          <w:szCs w:val="18"/>
        </w:rPr>
      </w:pPr>
      <w:r w:rsidRPr="000837C3">
        <w:rPr>
          <w:rFonts w:ascii="Tahoma" w:hAnsi="Tahoma" w:cs="Tahoma"/>
          <w:sz w:val="18"/>
          <w:szCs w:val="18"/>
        </w:rPr>
        <w:t>Za oddajo predmetnega naročila se v skladu s</w:t>
      </w:r>
      <w:r w:rsidR="00E56B44" w:rsidRPr="000837C3">
        <w:rPr>
          <w:rFonts w:ascii="Tahoma" w:hAnsi="Tahoma" w:cs="Tahoma"/>
          <w:sz w:val="18"/>
          <w:szCs w:val="18"/>
        </w:rPr>
        <w:t xml:space="preserve"> </w:t>
      </w:r>
      <w:r w:rsidR="00866E58" w:rsidRPr="000837C3">
        <w:rPr>
          <w:rFonts w:ascii="Tahoma" w:hAnsi="Tahoma" w:cs="Tahoma"/>
          <w:sz w:val="18"/>
          <w:szCs w:val="18"/>
        </w:rPr>
        <w:t>4</w:t>
      </w:r>
      <w:r w:rsidR="002C0111" w:rsidRPr="000837C3">
        <w:rPr>
          <w:rFonts w:ascii="Tahoma" w:hAnsi="Tahoma" w:cs="Tahoma"/>
          <w:sz w:val="18"/>
          <w:szCs w:val="18"/>
        </w:rPr>
        <w:t>0</w:t>
      </w:r>
      <w:r w:rsidRPr="000837C3">
        <w:rPr>
          <w:rFonts w:ascii="Tahoma" w:hAnsi="Tahoma" w:cs="Tahoma"/>
          <w:sz w:val="18"/>
          <w:szCs w:val="18"/>
        </w:rPr>
        <w:t>. členom Zakona o javnem naročanju (Uradni list RS, št.</w:t>
      </w:r>
      <w:r w:rsidR="002B0C97" w:rsidRPr="000837C3">
        <w:rPr>
          <w:rFonts w:ascii="Tahoma" w:hAnsi="Tahoma" w:cs="Tahoma"/>
          <w:sz w:val="18"/>
          <w:szCs w:val="18"/>
        </w:rPr>
        <w:t xml:space="preserve"> </w:t>
      </w:r>
      <w:r w:rsidR="004F5F6A" w:rsidRPr="000837C3">
        <w:rPr>
          <w:rFonts w:ascii="Tahoma" w:hAnsi="Tahoma" w:cs="Tahoma"/>
          <w:sz w:val="18"/>
          <w:szCs w:val="18"/>
        </w:rPr>
        <w:t>91/15</w:t>
      </w:r>
      <w:r w:rsidR="005000BD" w:rsidRPr="000837C3">
        <w:rPr>
          <w:rFonts w:ascii="Tahoma" w:hAnsi="Tahoma" w:cs="Tahoma"/>
          <w:sz w:val="18"/>
          <w:szCs w:val="18"/>
        </w:rPr>
        <w:t>,</w:t>
      </w:r>
      <w:r w:rsidR="00155425" w:rsidRPr="000837C3">
        <w:rPr>
          <w:rFonts w:ascii="Tahoma" w:hAnsi="Tahoma" w:cs="Tahoma"/>
          <w:sz w:val="18"/>
          <w:szCs w:val="18"/>
        </w:rPr>
        <w:t xml:space="preserve"> 14/18</w:t>
      </w:r>
      <w:r w:rsidR="005000BD" w:rsidRPr="000837C3">
        <w:rPr>
          <w:rFonts w:ascii="Tahoma" w:hAnsi="Tahoma" w:cs="Tahoma"/>
          <w:sz w:val="18"/>
          <w:szCs w:val="18"/>
        </w:rPr>
        <w:t>, 121/21</w:t>
      </w:r>
      <w:r w:rsidR="00446057" w:rsidRPr="000837C3">
        <w:rPr>
          <w:rFonts w:ascii="Tahoma" w:hAnsi="Tahoma" w:cs="Tahoma"/>
          <w:sz w:val="18"/>
          <w:szCs w:val="18"/>
        </w:rPr>
        <w:t>; v nadaljevanju ZJN</w:t>
      </w:r>
      <w:r w:rsidRPr="000837C3">
        <w:rPr>
          <w:rFonts w:ascii="Tahoma" w:hAnsi="Tahoma" w:cs="Tahoma"/>
          <w:sz w:val="18"/>
          <w:szCs w:val="18"/>
        </w:rPr>
        <w:t>-</w:t>
      </w:r>
      <w:r w:rsidR="004F5F6A" w:rsidRPr="000837C3">
        <w:rPr>
          <w:rFonts w:ascii="Tahoma" w:hAnsi="Tahoma" w:cs="Tahoma"/>
          <w:sz w:val="18"/>
          <w:szCs w:val="18"/>
        </w:rPr>
        <w:t>3</w:t>
      </w:r>
      <w:r w:rsidRPr="000837C3">
        <w:rPr>
          <w:rFonts w:ascii="Tahoma" w:hAnsi="Tahoma" w:cs="Tahoma"/>
          <w:sz w:val="18"/>
          <w:szCs w:val="18"/>
        </w:rPr>
        <w:t>) izvede</w:t>
      </w:r>
      <w:r w:rsidR="00E56B44" w:rsidRPr="000837C3">
        <w:rPr>
          <w:rFonts w:ascii="Tahoma" w:hAnsi="Tahoma" w:cs="Tahoma"/>
          <w:sz w:val="18"/>
          <w:szCs w:val="18"/>
        </w:rPr>
        <w:t xml:space="preserve"> </w:t>
      </w:r>
      <w:r w:rsidR="002837D6">
        <w:rPr>
          <w:rFonts w:ascii="Tahoma" w:hAnsi="Tahoma" w:cs="Tahoma"/>
          <w:sz w:val="18"/>
          <w:szCs w:val="18"/>
        </w:rPr>
        <w:t xml:space="preserve">odprti </w:t>
      </w:r>
      <w:r w:rsidR="00866E58" w:rsidRPr="000837C3">
        <w:rPr>
          <w:rFonts w:ascii="Tahoma" w:hAnsi="Tahoma" w:cs="Tahoma"/>
          <w:sz w:val="18"/>
          <w:szCs w:val="18"/>
        </w:rPr>
        <w:t>postopek naročila</w:t>
      </w:r>
      <w:r w:rsidR="00E56B44" w:rsidRPr="000837C3">
        <w:rPr>
          <w:rFonts w:ascii="Tahoma" w:hAnsi="Tahoma" w:cs="Tahoma"/>
          <w:sz w:val="18"/>
          <w:szCs w:val="18"/>
        </w:rPr>
        <w:t>.</w:t>
      </w:r>
    </w:p>
    <w:p w14:paraId="6C95D3C1" w14:textId="77777777" w:rsidR="00AE082E" w:rsidRPr="000837C3" w:rsidRDefault="00AE082E" w:rsidP="00AE082E">
      <w:pPr>
        <w:rPr>
          <w:rFonts w:ascii="Tahoma" w:hAnsi="Tahoma" w:cs="Tahoma"/>
          <w:sz w:val="18"/>
          <w:szCs w:val="18"/>
        </w:rPr>
      </w:pPr>
      <w:bookmarkStart w:id="11" w:name="_Toc336851732"/>
      <w:bookmarkStart w:id="12" w:name="_Toc336851780"/>
    </w:p>
    <w:p w14:paraId="4AE98DD8" w14:textId="77777777" w:rsidR="00E750E6" w:rsidRDefault="00AE082E" w:rsidP="00DF474D">
      <w:pPr>
        <w:rPr>
          <w:rFonts w:ascii="Tahoma" w:hAnsi="Tahoma" w:cs="Tahoma"/>
          <w:sz w:val="18"/>
          <w:szCs w:val="18"/>
        </w:rPr>
      </w:pPr>
      <w:r w:rsidRPr="000837C3">
        <w:rPr>
          <w:rFonts w:ascii="Tahoma" w:hAnsi="Tahoma" w:cs="Tahoma"/>
          <w:sz w:val="18"/>
          <w:szCs w:val="18"/>
        </w:rPr>
        <w:t>Naročnik bo na podlagi pogojev in meril</w:t>
      </w:r>
      <w:r w:rsidR="00ED0A6C" w:rsidRPr="000837C3">
        <w:rPr>
          <w:rFonts w:ascii="Tahoma" w:hAnsi="Tahoma" w:cs="Tahoma"/>
          <w:sz w:val="18"/>
          <w:szCs w:val="18"/>
        </w:rPr>
        <w:t>, določenih v razpisni dokumentaciji,</w:t>
      </w:r>
      <w:r w:rsidR="0044429C" w:rsidRPr="000837C3">
        <w:rPr>
          <w:rFonts w:ascii="Tahoma" w:hAnsi="Tahoma" w:cs="Tahoma"/>
          <w:sz w:val="18"/>
          <w:szCs w:val="18"/>
        </w:rPr>
        <w:t xml:space="preserve"> </w:t>
      </w:r>
      <w:r w:rsidRPr="000837C3">
        <w:rPr>
          <w:rFonts w:ascii="Tahoma" w:hAnsi="Tahoma" w:cs="Tahoma"/>
          <w:sz w:val="18"/>
          <w:szCs w:val="18"/>
        </w:rPr>
        <w:t>izbral ponudnika, s katerim</w:t>
      </w:r>
      <w:r w:rsidR="00635BA0" w:rsidRPr="000837C3">
        <w:rPr>
          <w:rFonts w:ascii="Tahoma" w:hAnsi="Tahoma" w:cs="Tahoma"/>
          <w:sz w:val="18"/>
          <w:szCs w:val="18"/>
        </w:rPr>
        <w:t xml:space="preserve"> bo</w:t>
      </w:r>
      <w:r w:rsidR="00DF474D" w:rsidRPr="000837C3">
        <w:rPr>
          <w:rFonts w:ascii="Tahoma" w:hAnsi="Tahoma" w:cs="Tahoma"/>
          <w:sz w:val="18"/>
          <w:szCs w:val="18"/>
        </w:rPr>
        <w:t xml:space="preserve"> </w:t>
      </w:r>
      <w:r w:rsidRPr="000837C3">
        <w:rPr>
          <w:rFonts w:ascii="Tahoma" w:hAnsi="Tahoma" w:cs="Tahoma"/>
          <w:sz w:val="18"/>
          <w:szCs w:val="18"/>
        </w:rPr>
        <w:t>sklenil pogodbo</w:t>
      </w:r>
      <w:r w:rsidR="00DF474D" w:rsidRPr="000837C3">
        <w:rPr>
          <w:rFonts w:ascii="Tahoma" w:hAnsi="Tahoma" w:cs="Tahoma"/>
          <w:sz w:val="18"/>
          <w:szCs w:val="18"/>
        </w:rPr>
        <w:t>.</w:t>
      </w:r>
    </w:p>
    <w:p w14:paraId="7CF385AF" w14:textId="77777777" w:rsidR="00940B65" w:rsidRPr="000837C3" w:rsidRDefault="00940B65" w:rsidP="00DF474D">
      <w:pPr>
        <w:rPr>
          <w:rFonts w:ascii="Tahoma" w:hAnsi="Tahoma" w:cs="Tahoma"/>
          <w:sz w:val="18"/>
          <w:szCs w:val="18"/>
        </w:rPr>
      </w:pPr>
    </w:p>
    <w:p w14:paraId="255C9232" w14:textId="77777777" w:rsidR="005312FE" w:rsidRPr="000837C3" w:rsidRDefault="00C91BF6" w:rsidP="00AE082E">
      <w:pPr>
        <w:pStyle w:val="Naslov1"/>
        <w:rPr>
          <w:rFonts w:ascii="Tahoma" w:hAnsi="Tahoma" w:cs="Tahoma"/>
          <w:sz w:val="18"/>
          <w:szCs w:val="18"/>
        </w:rPr>
      </w:pPr>
      <w:bookmarkStart w:id="13" w:name="_Toc464638490"/>
      <w:bookmarkStart w:id="14" w:name="_Toc464638491"/>
      <w:bookmarkStart w:id="15" w:name="_Toc1455416"/>
      <w:bookmarkEnd w:id="13"/>
      <w:bookmarkEnd w:id="14"/>
      <w:r w:rsidRPr="000837C3">
        <w:rPr>
          <w:rFonts w:ascii="Tahoma" w:hAnsi="Tahoma" w:cs="Tahoma"/>
          <w:sz w:val="18"/>
          <w:szCs w:val="18"/>
        </w:rPr>
        <w:t>rOK IN NAČIN PREDLOŽITVE PONUDBE</w:t>
      </w:r>
      <w:bookmarkEnd w:id="11"/>
      <w:bookmarkEnd w:id="12"/>
      <w:bookmarkEnd w:id="15"/>
    </w:p>
    <w:p w14:paraId="6B61594F"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Ponudniki morajo ponudbe predložiti v informacijski sistem e-JN na spletnem naslovu </w:t>
      </w:r>
      <w:hyperlink r:id="rId9" w:history="1">
        <w:r w:rsidR="003E60C7" w:rsidRPr="000837C3">
          <w:rPr>
            <w:rStyle w:val="Hiperpovezava"/>
            <w:rFonts w:ascii="Tahoma" w:hAnsi="Tahoma" w:cs="Tahoma"/>
            <w:color w:val="auto"/>
            <w:sz w:val="18"/>
            <w:szCs w:val="18"/>
          </w:rPr>
          <w:t>https://ejn.gov.si/eJN2</w:t>
        </w:r>
      </w:hyperlink>
      <w:r w:rsidRPr="000837C3">
        <w:rPr>
          <w:rFonts w:ascii="Tahoma" w:hAnsi="Tahoma"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w:t>
      </w:r>
    </w:p>
    <w:p w14:paraId="10AC210A" w14:textId="77777777" w:rsidR="00D53881" w:rsidRPr="000837C3" w:rsidRDefault="00D53881" w:rsidP="00D53881">
      <w:pPr>
        <w:rPr>
          <w:rFonts w:ascii="Tahoma" w:hAnsi="Tahoma" w:cs="Tahoma"/>
          <w:sz w:val="18"/>
          <w:szCs w:val="18"/>
        </w:rPr>
      </w:pPr>
    </w:p>
    <w:p w14:paraId="367C417E"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se mora pred oddajo ponudbe registrirati na spletnem naslovu </w:t>
      </w:r>
      <w:hyperlink r:id="rId11"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 v skladu z Navodili za uporabo e-JN. Če je ponudnik že registriran v informacijski sistem e-JN, se v aplikacijo prijavi na istem naslovu.</w:t>
      </w:r>
    </w:p>
    <w:p w14:paraId="57E955D7" w14:textId="77777777" w:rsidR="00D53881" w:rsidRPr="000837C3" w:rsidRDefault="00D53881" w:rsidP="00D53881">
      <w:pPr>
        <w:rPr>
          <w:rFonts w:ascii="Tahoma" w:hAnsi="Tahoma" w:cs="Tahoma"/>
          <w:sz w:val="18"/>
          <w:szCs w:val="18"/>
          <w:lang w:eastAsia="sl-SI"/>
        </w:rPr>
      </w:pPr>
    </w:p>
    <w:p w14:paraId="2D8EF57E" w14:textId="77777777" w:rsidR="006E5BA8" w:rsidRPr="000837C3" w:rsidRDefault="006E5BA8" w:rsidP="006E5BA8">
      <w:pPr>
        <w:rPr>
          <w:rFonts w:ascii="Tahoma" w:hAnsi="Tahoma" w:cs="Tahoma"/>
          <w:sz w:val="18"/>
          <w:szCs w:val="18"/>
        </w:rPr>
      </w:pPr>
      <w:r w:rsidRPr="000837C3">
        <w:rPr>
          <w:rFonts w:ascii="Tahoma" w:hAnsi="Tahoma" w:cs="Tahoma"/>
          <w:sz w:val="18"/>
          <w:szCs w:val="18"/>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0837C3">
        <w:rPr>
          <w:rFonts w:ascii="Tahoma" w:hAnsi="Tahoma" w:cs="Tahoma"/>
          <w:sz w:val="18"/>
          <w:szCs w:val="18"/>
        </w:rPr>
        <w:lastRenderedPageBreak/>
        <w:t>zavezujočo ponudbo (18. člen Obligacijskega zakonika</w:t>
      </w:r>
      <w:r w:rsidRPr="000837C3">
        <w:rPr>
          <w:rStyle w:val="Sprotnaopomba-sklic"/>
          <w:rFonts w:ascii="Tahoma" w:hAnsi="Tahoma" w:cs="Tahoma"/>
          <w:szCs w:val="18"/>
        </w:rPr>
        <w:footnoteReference w:id="1"/>
      </w:r>
      <w:r w:rsidRPr="000837C3">
        <w:rPr>
          <w:rFonts w:ascii="Tahoma" w:hAnsi="Tahoma" w:cs="Tahoma"/>
          <w:sz w:val="18"/>
          <w:szCs w:val="18"/>
        </w:rPr>
        <w:t>). Z oddajo ponudbe je le-ta zavezujoča za čas, naveden v ponudbi, razen če jo uporabnik ponudnika umakne ali spremeni pred potekom roka za oddajo ponudb.</w:t>
      </w:r>
    </w:p>
    <w:p w14:paraId="606CBB30" w14:textId="77777777" w:rsidR="006E5BA8" w:rsidRPr="000837C3" w:rsidRDefault="006E5BA8" w:rsidP="00D53881">
      <w:pPr>
        <w:rPr>
          <w:rFonts w:ascii="Tahoma" w:hAnsi="Tahoma" w:cs="Tahoma"/>
          <w:sz w:val="18"/>
          <w:szCs w:val="18"/>
          <w:lang w:eastAsia="sl-SI"/>
        </w:rPr>
      </w:pPr>
    </w:p>
    <w:p w14:paraId="4656072A" w14:textId="1432DA12" w:rsidR="00D53881" w:rsidRPr="000837C3" w:rsidRDefault="00D53881" w:rsidP="00D53881">
      <w:pPr>
        <w:rPr>
          <w:rFonts w:ascii="Tahoma" w:hAnsi="Tahoma" w:cs="Tahoma"/>
          <w:sz w:val="18"/>
          <w:szCs w:val="18"/>
        </w:rPr>
      </w:pPr>
      <w:r w:rsidRPr="000837C3">
        <w:rPr>
          <w:rFonts w:ascii="Tahoma" w:hAnsi="Tahoma" w:cs="Tahoma"/>
          <w:sz w:val="18"/>
          <w:szCs w:val="18"/>
          <w:lang w:eastAsia="sl-SI"/>
        </w:rPr>
        <w:t xml:space="preserve">Ponudba se šteje za pravočasno oddano, če jo naročnik prejme preko sistema e-JN </w:t>
      </w:r>
      <w:hyperlink r:id="rId12" w:history="1">
        <w:r w:rsidR="000B6FF6" w:rsidRPr="000837C3">
          <w:rPr>
            <w:rStyle w:val="Hiperpovezava"/>
            <w:rFonts w:ascii="Tahoma" w:hAnsi="Tahoma" w:cs="Tahoma"/>
            <w:color w:val="auto"/>
            <w:sz w:val="18"/>
            <w:szCs w:val="18"/>
            <w:lang w:eastAsia="sl-SI"/>
          </w:rPr>
          <w:t>https://ejn.gov.si/eJN2</w:t>
        </w:r>
      </w:hyperlink>
      <w:r w:rsidR="000B6FF6" w:rsidRPr="000837C3">
        <w:rPr>
          <w:rFonts w:ascii="Tahoma" w:hAnsi="Tahoma" w:cs="Tahoma"/>
          <w:sz w:val="18"/>
          <w:szCs w:val="18"/>
          <w:lang w:eastAsia="sl-SI"/>
        </w:rPr>
        <w:t xml:space="preserve">  </w:t>
      </w:r>
      <w:r w:rsidR="000B6FF6" w:rsidRPr="009F29F5">
        <w:rPr>
          <w:rFonts w:ascii="Tahoma" w:hAnsi="Tahoma" w:cs="Tahoma"/>
          <w:b/>
          <w:sz w:val="18"/>
          <w:szCs w:val="18"/>
          <w:lang w:eastAsia="sl-SI"/>
        </w:rPr>
        <w:t>najkasneje do</w:t>
      </w:r>
      <w:r w:rsidR="000B6FF6" w:rsidRPr="009F29F5">
        <w:rPr>
          <w:rFonts w:ascii="Tahoma" w:hAnsi="Tahoma" w:cs="Tahoma"/>
          <w:sz w:val="18"/>
          <w:szCs w:val="18"/>
          <w:lang w:eastAsia="sl-SI"/>
        </w:rPr>
        <w:t xml:space="preserve"> </w:t>
      </w:r>
      <w:r w:rsidR="00462AE6" w:rsidRPr="009F29F5">
        <w:rPr>
          <w:rFonts w:ascii="Tahoma" w:hAnsi="Tahoma" w:cs="Tahoma"/>
          <w:b/>
          <w:sz w:val="18"/>
          <w:szCs w:val="18"/>
        </w:rPr>
        <w:t>16.06</w:t>
      </w:r>
      <w:r w:rsidR="000D29CA" w:rsidRPr="009F29F5">
        <w:rPr>
          <w:rFonts w:ascii="Tahoma" w:hAnsi="Tahoma" w:cs="Tahoma"/>
          <w:b/>
          <w:sz w:val="18"/>
          <w:szCs w:val="18"/>
        </w:rPr>
        <w:t>.202</w:t>
      </w:r>
      <w:r w:rsidR="002837D6" w:rsidRPr="009F29F5">
        <w:rPr>
          <w:rFonts w:ascii="Tahoma" w:hAnsi="Tahoma" w:cs="Tahoma"/>
          <w:b/>
          <w:sz w:val="18"/>
          <w:szCs w:val="18"/>
        </w:rPr>
        <w:t>6</w:t>
      </w:r>
      <w:r w:rsidR="00BC5779" w:rsidRPr="009F29F5">
        <w:rPr>
          <w:rFonts w:ascii="Tahoma" w:hAnsi="Tahoma" w:cs="Tahoma"/>
          <w:b/>
          <w:sz w:val="18"/>
          <w:szCs w:val="18"/>
        </w:rPr>
        <w:t xml:space="preserve"> </w:t>
      </w:r>
      <w:r w:rsidRPr="009F29F5">
        <w:rPr>
          <w:rFonts w:ascii="Tahoma" w:hAnsi="Tahoma" w:cs="Tahoma"/>
          <w:b/>
          <w:sz w:val="18"/>
          <w:szCs w:val="18"/>
        </w:rPr>
        <w:t xml:space="preserve">do </w:t>
      </w:r>
      <w:r w:rsidR="00BC5779" w:rsidRPr="009F29F5">
        <w:rPr>
          <w:rFonts w:ascii="Tahoma" w:hAnsi="Tahoma" w:cs="Tahoma"/>
          <w:b/>
          <w:sz w:val="18"/>
          <w:szCs w:val="18"/>
        </w:rPr>
        <w:t>10.00</w:t>
      </w:r>
      <w:r w:rsidR="000B6FF6" w:rsidRPr="009F29F5">
        <w:rPr>
          <w:rFonts w:ascii="Tahoma" w:hAnsi="Tahoma" w:cs="Tahoma"/>
          <w:sz w:val="18"/>
          <w:szCs w:val="18"/>
        </w:rPr>
        <w:t xml:space="preserve"> </w:t>
      </w:r>
      <w:r w:rsidRPr="009F29F5">
        <w:rPr>
          <w:rFonts w:ascii="Tahoma" w:hAnsi="Tahoma" w:cs="Tahoma"/>
          <w:b/>
          <w:sz w:val="18"/>
          <w:szCs w:val="18"/>
        </w:rPr>
        <w:t>ure</w:t>
      </w:r>
      <w:r w:rsidRPr="009F29F5">
        <w:rPr>
          <w:rFonts w:ascii="Tahoma" w:hAnsi="Tahoma" w:cs="Tahoma"/>
          <w:sz w:val="18"/>
          <w:szCs w:val="18"/>
        </w:rPr>
        <w:t>. Za oddano ponudbo se šteje ponudba, ki je v informacijskem</w:t>
      </w:r>
      <w:r w:rsidRPr="000837C3">
        <w:rPr>
          <w:rFonts w:ascii="Tahoma" w:hAnsi="Tahoma" w:cs="Tahoma"/>
          <w:sz w:val="18"/>
          <w:szCs w:val="18"/>
        </w:rPr>
        <w:t xml:space="preserve"> sistemu e-JN označena s statusom »ODDANO«.</w:t>
      </w:r>
    </w:p>
    <w:p w14:paraId="6D5DB138" w14:textId="77777777" w:rsidR="00D53881" w:rsidRPr="000837C3" w:rsidRDefault="00D53881" w:rsidP="00D53881">
      <w:pPr>
        <w:rPr>
          <w:rFonts w:ascii="Tahoma" w:hAnsi="Tahoma" w:cs="Tahoma"/>
          <w:sz w:val="18"/>
          <w:szCs w:val="18"/>
        </w:rPr>
      </w:pPr>
    </w:p>
    <w:p w14:paraId="3E649ED0"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2D79F0" w14:textId="77777777" w:rsidR="00D53881" w:rsidRPr="000837C3" w:rsidRDefault="00D53881" w:rsidP="00D53881">
      <w:pPr>
        <w:rPr>
          <w:rFonts w:ascii="Tahoma" w:hAnsi="Tahoma" w:cs="Tahoma"/>
          <w:sz w:val="18"/>
          <w:szCs w:val="18"/>
        </w:rPr>
      </w:pPr>
    </w:p>
    <w:p w14:paraId="2CABC701" w14:textId="77777777" w:rsidR="00D53881" w:rsidRPr="000837C3" w:rsidRDefault="00D53881" w:rsidP="00D53881">
      <w:pPr>
        <w:rPr>
          <w:rFonts w:ascii="Tahoma" w:hAnsi="Tahoma" w:cs="Tahoma"/>
          <w:sz w:val="18"/>
          <w:szCs w:val="18"/>
        </w:rPr>
      </w:pPr>
      <w:r w:rsidRPr="000837C3">
        <w:rPr>
          <w:rFonts w:ascii="Tahoma" w:hAnsi="Tahoma" w:cs="Tahoma"/>
          <w:sz w:val="18"/>
          <w:szCs w:val="18"/>
        </w:rPr>
        <w:t>Po preteku roka za predložitev ponudb ponudbe ne bo več mogoče oddati.</w:t>
      </w:r>
    </w:p>
    <w:p w14:paraId="4373A717" w14:textId="77777777" w:rsidR="009449AB" w:rsidRDefault="00D53881" w:rsidP="00AA7170">
      <w:pPr>
        <w:rPr>
          <w:rFonts w:ascii="Tahoma" w:hAnsi="Tahoma" w:cs="Tahoma"/>
          <w:sz w:val="18"/>
          <w:szCs w:val="18"/>
        </w:rPr>
      </w:pPr>
      <w:r w:rsidRPr="000837C3">
        <w:rPr>
          <w:rFonts w:ascii="Tahoma" w:hAnsi="Tahoma" w:cs="Tahoma"/>
          <w:sz w:val="18"/>
          <w:szCs w:val="18"/>
        </w:rPr>
        <w:t>Dostop do povezave za oddajo elektronske ponudbe v tem postopku javnega naročila</w:t>
      </w:r>
      <w:r w:rsidR="00577E2E" w:rsidRPr="000837C3">
        <w:rPr>
          <w:rFonts w:ascii="Tahoma" w:hAnsi="Tahoma" w:cs="Tahoma"/>
          <w:sz w:val="18"/>
          <w:szCs w:val="18"/>
        </w:rPr>
        <w:t xml:space="preserve">: </w:t>
      </w:r>
    </w:p>
    <w:p w14:paraId="3178D25C" w14:textId="160100FA" w:rsidR="009449AB" w:rsidRDefault="009F29F5" w:rsidP="00AA7170">
      <w:hyperlink r:id="rId13" w:history="1">
        <w:r w:rsidRPr="00BE71C6">
          <w:rPr>
            <w:rStyle w:val="Hiperpovezava"/>
          </w:rPr>
          <w:t>https://ejn.gov.si/ponudba/pages/aktualno/aktualno_jnc_podrobno.xhtml?zadevaId=73857</w:t>
        </w:r>
      </w:hyperlink>
    </w:p>
    <w:p w14:paraId="6D5016C7" w14:textId="77777777" w:rsidR="009F29F5" w:rsidRDefault="009F29F5" w:rsidP="00AA7170">
      <w:pPr>
        <w:rPr>
          <w:rFonts w:ascii="Tahoma" w:hAnsi="Tahoma" w:cs="Tahoma"/>
          <w:sz w:val="18"/>
          <w:szCs w:val="18"/>
        </w:rPr>
      </w:pPr>
    </w:p>
    <w:p w14:paraId="1EE2A460" w14:textId="77777777" w:rsidR="00FE0500" w:rsidRPr="000837C3" w:rsidRDefault="00C91BF6" w:rsidP="0071261A">
      <w:pPr>
        <w:pStyle w:val="Naslov1"/>
        <w:rPr>
          <w:rFonts w:ascii="Tahoma" w:hAnsi="Tahoma" w:cs="Tahoma"/>
          <w:sz w:val="18"/>
          <w:szCs w:val="18"/>
        </w:rPr>
      </w:pPr>
      <w:bookmarkStart w:id="16" w:name="_Toc467501160"/>
      <w:bookmarkStart w:id="17" w:name="_Toc467501161"/>
      <w:bookmarkStart w:id="18" w:name="_Toc336851733"/>
      <w:bookmarkStart w:id="19" w:name="_Toc336851781"/>
      <w:bookmarkStart w:id="20" w:name="_Toc1455417"/>
      <w:bookmarkEnd w:id="16"/>
      <w:bookmarkEnd w:id="17"/>
      <w:r w:rsidRPr="000837C3">
        <w:rPr>
          <w:rFonts w:ascii="Tahoma" w:hAnsi="Tahoma" w:cs="Tahoma"/>
          <w:sz w:val="18"/>
          <w:szCs w:val="18"/>
        </w:rPr>
        <w:t>ČAS IN KRAJ ODPIRANJA PONUDB</w:t>
      </w:r>
      <w:bookmarkEnd w:id="18"/>
      <w:bookmarkEnd w:id="19"/>
      <w:bookmarkEnd w:id="20"/>
    </w:p>
    <w:p w14:paraId="77C8BB35" w14:textId="43579325" w:rsidR="00D53881" w:rsidRPr="000837C3" w:rsidRDefault="00D53881" w:rsidP="00D53881">
      <w:pPr>
        <w:rPr>
          <w:rFonts w:ascii="Tahoma" w:hAnsi="Tahoma" w:cs="Tahoma"/>
          <w:sz w:val="18"/>
          <w:szCs w:val="18"/>
          <w:lang w:eastAsia="sl-SI"/>
        </w:rPr>
      </w:pPr>
      <w:r w:rsidRPr="000837C3">
        <w:rPr>
          <w:rFonts w:ascii="Tahoma" w:hAnsi="Tahoma" w:cs="Tahoma"/>
          <w:sz w:val="18"/>
          <w:szCs w:val="18"/>
        </w:rPr>
        <w:t>Odpiranje ponudb bo potekalo avtomatično v informacijskem sist</w:t>
      </w:r>
      <w:r w:rsidRPr="009F29F5">
        <w:rPr>
          <w:rFonts w:ascii="Tahoma" w:hAnsi="Tahoma" w:cs="Tahoma"/>
          <w:sz w:val="18"/>
          <w:szCs w:val="18"/>
        </w:rPr>
        <w:t>emu e-JN dne</w:t>
      </w:r>
      <w:r w:rsidR="00113D29" w:rsidRPr="009F29F5">
        <w:rPr>
          <w:rFonts w:ascii="Tahoma" w:hAnsi="Tahoma" w:cs="Tahoma"/>
          <w:sz w:val="18"/>
          <w:szCs w:val="18"/>
        </w:rPr>
        <w:t xml:space="preserve"> </w:t>
      </w:r>
      <w:r w:rsidR="00462AE6" w:rsidRPr="009F29F5">
        <w:rPr>
          <w:rFonts w:ascii="Tahoma" w:hAnsi="Tahoma" w:cs="Tahoma"/>
          <w:b/>
          <w:bCs/>
          <w:sz w:val="18"/>
          <w:szCs w:val="18"/>
        </w:rPr>
        <w:t>16.06.</w:t>
      </w:r>
      <w:r w:rsidR="002837D6" w:rsidRPr="009F29F5">
        <w:rPr>
          <w:rFonts w:ascii="Tahoma" w:hAnsi="Tahoma" w:cs="Tahoma"/>
          <w:b/>
          <w:bCs/>
          <w:sz w:val="18"/>
          <w:szCs w:val="18"/>
        </w:rPr>
        <w:t>2026</w:t>
      </w:r>
      <w:r w:rsidRPr="009F29F5">
        <w:rPr>
          <w:rFonts w:ascii="Tahoma" w:hAnsi="Tahoma" w:cs="Tahoma"/>
          <w:sz w:val="18"/>
          <w:szCs w:val="18"/>
        </w:rPr>
        <w:t xml:space="preserve"> in se bo začelo </w:t>
      </w:r>
      <w:r w:rsidRPr="009F29F5">
        <w:rPr>
          <w:rFonts w:ascii="Tahoma" w:hAnsi="Tahoma" w:cs="Tahoma"/>
          <w:b/>
          <w:sz w:val="18"/>
          <w:szCs w:val="18"/>
        </w:rPr>
        <w:t>ob</w:t>
      </w:r>
      <w:r w:rsidRPr="000837C3">
        <w:rPr>
          <w:rFonts w:ascii="Tahoma" w:hAnsi="Tahoma" w:cs="Tahoma"/>
          <w:b/>
          <w:sz w:val="18"/>
          <w:szCs w:val="18"/>
        </w:rPr>
        <w:t xml:space="preserve"> </w:t>
      </w:r>
      <w:r w:rsidR="00BC197E" w:rsidRPr="000837C3">
        <w:rPr>
          <w:rFonts w:ascii="Tahoma" w:hAnsi="Tahoma" w:cs="Tahoma"/>
          <w:b/>
          <w:sz w:val="18"/>
          <w:szCs w:val="18"/>
        </w:rPr>
        <w:t>1</w:t>
      </w:r>
      <w:r w:rsidR="00CE60BD" w:rsidRPr="000837C3">
        <w:rPr>
          <w:rFonts w:ascii="Tahoma" w:hAnsi="Tahoma" w:cs="Tahoma"/>
          <w:b/>
          <w:sz w:val="18"/>
          <w:szCs w:val="18"/>
        </w:rPr>
        <w:t>1</w:t>
      </w:r>
      <w:r w:rsidR="00BC197E" w:rsidRPr="000837C3">
        <w:rPr>
          <w:rFonts w:ascii="Tahoma" w:hAnsi="Tahoma" w:cs="Tahoma"/>
          <w:b/>
          <w:sz w:val="18"/>
          <w:szCs w:val="18"/>
        </w:rPr>
        <w:t>.0</w:t>
      </w:r>
      <w:r w:rsidR="00CE60BD" w:rsidRPr="000837C3">
        <w:rPr>
          <w:rFonts w:ascii="Tahoma" w:hAnsi="Tahoma" w:cs="Tahoma"/>
          <w:b/>
          <w:sz w:val="18"/>
          <w:szCs w:val="18"/>
        </w:rPr>
        <w:t>0</w:t>
      </w:r>
      <w:r w:rsidR="000B6FF6" w:rsidRPr="000837C3">
        <w:rPr>
          <w:rFonts w:ascii="Tahoma" w:hAnsi="Tahoma" w:cs="Tahoma"/>
          <w:b/>
          <w:sz w:val="18"/>
          <w:szCs w:val="18"/>
        </w:rPr>
        <w:t xml:space="preserve"> </w:t>
      </w:r>
      <w:r w:rsidRPr="000837C3">
        <w:rPr>
          <w:rFonts w:ascii="Tahoma" w:hAnsi="Tahoma" w:cs="Tahoma"/>
          <w:b/>
          <w:sz w:val="18"/>
          <w:szCs w:val="18"/>
        </w:rPr>
        <w:t>uri</w:t>
      </w:r>
      <w:r w:rsidRPr="000837C3">
        <w:rPr>
          <w:rFonts w:ascii="Tahoma" w:hAnsi="Tahoma" w:cs="Tahoma"/>
          <w:sz w:val="18"/>
          <w:szCs w:val="18"/>
        </w:rPr>
        <w:t xml:space="preserve"> na spletnem naslovu </w:t>
      </w:r>
      <w:hyperlink r:id="rId14" w:history="1">
        <w:r w:rsidRPr="000837C3">
          <w:rPr>
            <w:rStyle w:val="Hiperpovezava"/>
            <w:rFonts w:ascii="Tahoma" w:hAnsi="Tahoma" w:cs="Tahoma"/>
            <w:color w:val="auto"/>
            <w:sz w:val="18"/>
            <w:szCs w:val="18"/>
            <w:lang w:eastAsia="sl-SI"/>
          </w:rPr>
          <w:t>https://ejn.gov.si/eJN2</w:t>
        </w:r>
      </w:hyperlink>
      <w:r w:rsidRPr="000837C3">
        <w:rPr>
          <w:rFonts w:ascii="Tahoma" w:hAnsi="Tahoma" w:cs="Tahoma"/>
          <w:sz w:val="18"/>
          <w:szCs w:val="18"/>
          <w:lang w:eastAsia="sl-SI"/>
        </w:rPr>
        <w:t xml:space="preserve">. </w:t>
      </w:r>
    </w:p>
    <w:p w14:paraId="6AC2D344" w14:textId="77777777" w:rsidR="00D53881" w:rsidRPr="000837C3" w:rsidRDefault="00D53881" w:rsidP="00D53881">
      <w:pPr>
        <w:rPr>
          <w:rFonts w:ascii="Tahoma" w:hAnsi="Tahoma" w:cs="Tahoma"/>
          <w:sz w:val="18"/>
          <w:szCs w:val="18"/>
        </w:rPr>
      </w:pPr>
    </w:p>
    <w:p w14:paraId="4F2FD103" w14:textId="77777777" w:rsidR="00916B49" w:rsidRDefault="00D53881" w:rsidP="00916B49">
      <w:pPr>
        <w:rPr>
          <w:rFonts w:ascii="Tahoma" w:hAnsi="Tahoma" w:cs="Tahoma"/>
          <w:sz w:val="18"/>
          <w:szCs w:val="18"/>
        </w:rPr>
      </w:pPr>
      <w:r w:rsidRPr="000837C3">
        <w:rPr>
          <w:rFonts w:ascii="Tahoma" w:hAnsi="Tahoma" w:cs="Tahoma"/>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dokumenta, ki ga ponudnik naloži v sistem e-JN pod razdelek »Predračun«. </w:t>
      </w:r>
    </w:p>
    <w:p w14:paraId="51954C17" w14:textId="77777777" w:rsidR="00400A3C" w:rsidRPr="000837C3" w:rsidRDefault="00C91BF6" w:rsidP="00400A3C">
      <w:pPr>
        <w:pStyle w:val="Naslov1"/>
        <w:rPr>
          <w:rFonts w:ascii="Tahoma" w:hAnsi="Tahoma" w:cs="Tahoma"/>
          <w:sz w:val="18"/>
          <w:szCs w:val="18"/>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455419"/>
      <w:bookmarkEnd w:id="21"/>
      <w:bookmarkEnd w:id="22"/>
      <w:bookmarkEnd w:id="23"/>
      <w:bookmarkEnd w:id="24"/>
      <w:bookmarkEnd w:id="25"/>
      <w:bookmarkEnd w:id="26"/>
      <w:bookmarkEnd w:id="27"/>
      <w:r w:rsidRPr="000837C3">
        <w:rPr>
          <w:rFonts w:ascii="Tahoma" w:hAnsi="Tahoma" w:cs="Tahoma"/>
          <w:sz w:val="18"/>
          <w:szCs w:val="18"/>
        </w:rPr>
        <w:t>PRAVNA PODLAGA</w:t>
      </w:r>
      <w:bookmarkEnd w:id="28"/>
      <w:bookmarkEnd w:id="29"/>
      <w:bookmarkEnd w:id="30"/>
    </w:p>
    <w:p w14:paraId="6794E08D" w14:textId="77777777" w:rsidR="00F65E13" w:rsidRPr="000837C3" w:rsidRDefault="00F65E13" w:rsidP="00F65E13">
      <w:pPr>
        <w:autoSpaceDE w:val="0"/>
        <w:autoSpaceDN w:val="0"/>
        <w:adjustRightInd w:val="0"/>
        <w:spacing w:before="100" w:beforeAutospacing="1" w:after="100" w:afterAutospacing="1" w:line="240" w:lineRule="auto"/>
        <w:rPr>
          <w:rFonts w:ascii="Tahoma" w:hAnsi="Tahoma" w:cs="Tahoma"/>
          <w:iCs/>
          <w:sz w:val="18"/>
          <w:szCs w:val="18"/>
          <w:lang w:eastAsia="sl-SI"/>
        </w:rPr>
      </w:pPr>
      <w:r w:rsidRPr="000837C3">
        <w:rPr>
          <w:rFonts w:ascii="Tahoma" w:hAnsi="Tahoma" w:cs="Tahoma"/>
          <w:iCs/>
          <w:sz w:val="18"/>
          <w:szCs w:val="18"/>
          <w:lang w:eastAsia="sl-SI"/>
        </w:rPr>
        <w:t>Javni razpis se izvaja na podlagi naslednjih zakonov in predpisov:</w:t>
      </w:r>
    </w:p>
    <w:p w14:paraId="55776507"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javnem naročanju (Uradni list RS, št. 91/15</w:t>
      </w:r>
      <w:r w:rsidR="00CE60BD" w:rsidRPr="000837C3">
        <w:rPr>
          <w:rFonts w:ascii="Tahoma" w:hAnsi="Tahoma" w:cs="Tahoma"/>
          <w:iCs/>
          <w:sz w:val="18"/>
          <w:szCs w:val="18"/>
          <w:lang w:eastAsia="sl-SI"/>
        </w:rPr>
        <w:t xml:space="preserve">, </w:t>
      </w:r>
      <w:r w:rsidRPr="000837C3">
        <w:rPr>
          <w:rFonts w:ascii="Tahoma" w:hAnsi="Tahoma" w:cs="Tahoma"/>
          <w:iCs/>
          <w:sz w:val="18"/>
          <w:szCs w:val="18"/>
          <w:lang w:eastAsia="sl-SI"/>
        </w:rPr>
        <w:t>14/18</w:t>
      </w:r>
      <w:r w:rsidR="00CE60BD" w:rsidRPr="000837C3">
        <w:rPr>
          <w:rFonts w:ascii="Tahoma" w:hAnsi="Tahoma" w:cs="Tahoma"/>
          <w:iCs/>
          <w:sz w:val="18"/>
          <w:szCs w:val="18"/>
          <w:lang w:eastAsia="sl-SI"/>
        </w:rPr>
        <w:t>, 121/21</w:t>
      </w:r>
      <w:r w:rsidRPr="000837C3">
        <w:rPr>
          <w:rFonts w:ascii="Tahoma" w:hAnsi="Tahoma" w:cs="Tahoma"/>
          <w:iCs/>
          <w:sz w:val="18"/>
          <w:szCs w:val="18"/>
          <w:lang w:eastAsia="sl-SI"/>
        </w:rPr>
        <w:t>),</w:t>
      </w:r>
    </w:p>
    <w:p w14:paraId="606B9548"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pravnem varstvu v postopkih javnega naročanja (</w:t>
      </w:r>
      <w:r w:rsidRPr="000837C3">
        <w:rPr>
          <w:rFonts w:ascii="Tahoma" w:hAnsi="Tahoma" w:cs="Tahoma"/>
          <w:iCs/>
          <w:sz w:val="18"/>
          <w:szCs w:val="18"/>
        </w:rPr>
        <w:t>Uradni list RS, št. 43/11, 60/11 – ZTP-D, 63/13, 90/14 – ZDU-1I, 60/17 in 72/19; v nadaljevanju ZPVPJN</w:t>
      </w:r>
      <w:r w:rsidRPr="000837C3">
        <w:rPr>
          <w:rFonts w:ascii="Tahoma" w:hAnsi="Tahoma" w:cs="Tahoma"/>
          <w:iCs/>
          <w:sz w:val="18"/>
          <w:szCs w:val="18"/>
          <w:lang w:eastAsia="sl-SI"/>
        </w:rPr>
        <w:t>),</w:t>
      </w:r>
    </w:p>
    <w:p w14:paraId="1A4ADFE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 xml:space="preserve">Zakon o izvrševanju proračunov Republike Slovenije za leti 2021 in 2022 </w:t>
      </w:r>
      <w:r w:rsidRPr="000837C3">
        <w:rPr>
          <w:rFonts w:ascii="Tahoma" w:hAnsi="Tahoma" w:cs="Tahoma"/>
          <w:sz w:val="18"/>
          <w:szCs w:val="18"/>
        </w:rPr>
        <w:t>(</w:t>
      </w:r>
      <w:r w:rsidRPr="000837C3">
        <w:rPr>
          <w:rFonts w:ascii="Tahoma" w:hAnsi="Tahoma" w:cs="Tahoma"/>
          <w:iCs/>
          <w:sz w:val="18"/>
          <w:szCs w:val="18"/>
        </w:rPr>
        <w:t>Uradni list RS, št. 71/17 in 13/18 – ZJF-H</w:t>
      </w:r>
      <w:r w:rsidRPr="000837C3">
        <w:rPr>
          <w:rFonts w:ascii="Tahoma" w:hAnsi="Tahoma" w:cs="Tahoma"/>
          <w:sz w:val="18"/>
          <w:szCs w:val="18"/>
        </w:rPr>
        <w:t xml:space="preserve">), </w:t>
      </w:r>
    </w:p>
    <w:p w14:paraId="457C2DE1"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Zakon</w:t>
      </w:r>
      <w:r w:rsidRPr="000837C3">
        <w:rPr>
          <w:rFonts w:ascii="Tahoma" w:hAnsi="Tahoma" w:cs="Tahoma"/>
          <w:sz w:val="18"/>
          <w:szCs w:val="18"/>
        </w:rPr>
        <w:t xml:space="preserve"> o javnih financah (</w:t>
      </w:r>
      <w:r w:rsidRPr="000837C3">
        <w:rPr>
          <w:rFonts w:ascii="Tahoma" w:hAnsi="Tahoma" w:cs="Tahoma"/>
          <w:iCs/>
          <w:sz w:val="18"/>
          <w:szCs w:val="18"/>
        </w:rPr>
        <w:t xml:space="preserve">Uradni list RS, št. 11/11 – UPB4, 14/13 – </w:t>
      </w:r>
      <w:proofErr w:type="spellStart"/>
      <w:r w:rsidRPr="000837C3">
        <w:rPr>
          <w:rFonts w:ascii="Tahoma" w:hAnsi="Tahoma" w:cs="Tahoma"/>
          <w:iCs/>
          <w:sz w:val="18"/>
          <w:szCs w:val="18"/>
        </w:rPr>
        <w:t>popr</w:t>
      </w:r>
      <w:proofErr w:type="spellEnd"/>
      <w:r w:rsidRPr="000837C3">
        <w:rPr>
          <w:rFonts w:ascii="Tahoma" w:hAnsi="Tahoma" w:cs="Tahoma"/>
          <w:iCs/>
          <w:sz w:val="18"/>
          <w:szCs w:val="18"/>
        </w:rPr>
        <w:t xml:space="preserve">., 101/13, 55/15 – </w:t>
      </w:r>
      <w:proofErr w:type="spellStart"/>
      <w:r w:rsidRPr="000837C3">
        <w:rPr>
          <w:rFonts w:ascii="Tahoma" w:hAnsi="Tahoma" w:cs="Tahoma"/>
          <w:iCs/>
          <w:sz w:val="18"/>
          <w:szCs w:val="18"/>
        </w:rPr>
        <w:t>ZFisP</w:t>
      </w:r>
      <w:proofErr w:type="spellEnd"/>
      <w:r w:rsidRPr="000837C3">
        <w:rPr>
          <w:rFonts w:ascii="Tahoma" w:hAnsi="Tahoma" w:cs="Tahoma"/>
          <w:iCs/>
          <w:sz w:val="18"/>
          <w:szCs w:val="18"/>
        </w:rPr>
        <w:t xml:space="preserve">, 96/15 – ZIPRS1617, 13/18 in 195/20 – </w:t>
      </w:r>
      <w:proofErr w:type="spellStart"/>
      <w:r w:rsidRPr="000837C3">
        <w:rPr>
          <w:rFonts w:ascii="Tahoma" w:hAnsi="Tahoma" w:cs="Tahoma"/>
          <w:iCs/>
          <w:sz w:val="18"/>
          <w:szCs w:val="18"/>
        </w:rPr>
        <w:t>odl</w:t>
      </w:r>
      <w:proofErr w:type="spellEnd"/>
      <w:r w:rsidRPr="000837C3">
        <w:rPr>
          <w:rFonts w:ascii="Tahoma" w:hAnsi="Tahoma" w:cs="Tahoma"/>
          <w:iCs/>
          <w:sz w:val="18"/>
          <w:szCs w:val="18"/>
        </w:rPr>
        <w:t>. US</w:t>
      </w:r>
      <w:r w:rsidRPr="000837C3">
        <w:rPr>
          <w:rFonts w:ascii="Tahoma" w:hAnsi="Tahoma" w:cs="Tahoma"/>
          <w:sz w:val="18"/>
          <w:szCs w:val="18"/>
        </w:rPr>
        <w:t>),</w:t>
      </w:r>
    </w:p>
    <w:p w14:paraId="47F8FAD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Pravilnik</w:t>
      </w:r>
      <w:r w:rsidRPr="000837C3">
        <w:rPr>
          <w:rFonts w:ascii="Tahoma" w:hAnsi="Tahoma" w:cs="Tahoma"/>
          <w:sz w:val="18"/>
          <w:szCs w:val="18"/>
        </w:rPr>
        <w:t xml:space="preserve"> o postopkih za izvrševanje proračuna Republike Slovenije (Uradni list RS, št. 50/07, 61/08, 99/09-ZIPRS1011, 3/2013 in 81/16),</w:t>
      </w:r>
    </w:p>
    <w:p w14:paraId="35BBC560"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Obligacijski zakonik (Uradni list RS, št. 97/07-uradno prečiščeno besedilo, 64/16- odl.US in 20/18-OROZ631),</w:t>
      </w:r>
    </w:p>
    <w:p w14:paraId="7F8FC159"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sz w:val="18"/>
          <w:szCs w:val="18"/>
          <w:lang w:eastAsia="sl-SI"/>
        </w:rPr>
        <w:t>Zakon o integriteti in preprečevanju korupcije (</w:t>
      </w:r>
      <w:proofErr w:type="spellStart"/>
      <w:r w:rsidRPr="000837C3">
        <w:rPr>
          <w:rFonts w:ascii="Tahoma" w:hAnsi="Tahoma" w:cs="Tahoma"/>
          <w:sz w:val="18"/>
          <w:szCs w:val="18"/>
          <w:lang w:eastAsia="sl-SI"/>
        </w:rPr>
        <w:t>ZIntPK</w:t>
      </w:r>
      <w:proofErr w:type="spellEnd"/>
      <w:r w:rsidRPr="000837C3">
        <w:rPr>
          <w:rFonts w:ascii="Tahoma" w:hAnsi="Tahoma" w:cs="Tahoma"/>
          <w:sz w:val="18"/>
          <w:szCs w:val="18"/>
          <w:lang w:eastAsia="sl-SI"/>
        </w:rPr>
        <w:t>) (</w:t>
      </w:r>
      <w:r w:rsidRPr="000837C3">
        <w:rPr>
          <w:rFonts w:ascii="Tahoma" w:hAnsi="Tahoma" w:cs="Tahoma"/>
          <w:iCs/>
          <w:sz w:val="18"/>
          <w:szCs w:val="18"/>
          <w:lang w:eastAsia="sl-SI"/>
        </w:rPr>
        <w:t>Uradni list RS, št. 69/11 – UPB in 158/20</w:t>
      </w:r>
      <w:r w:rsidRPr="000837C3">
        <w:rPr>
          <w:rFonts w:ascii="Tahoma" w:hAnsi="Tahoma" w:cs="Tahoma"/>
          <w:sz w:val="18"/>
          <w:szCs w:val="18"/>
          <w:lang w:eastAsia="sl-SI"/>
        </w:rPr>
        <w:t xml:space="preserve">), </w:t>
      </w:r>
    </w:p>
    <w:p w14:paraId="48F96C7E"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 xml:space="preserve">Zakon o prekrških (Uradni list RS, št. 29/11 – uradno prečiščeno besedilo, 21/13, 111/13, 74/14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92/14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32/16, 15/17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73/19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175/20 – ZIUOPDVE in 5/21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US),</w:t>
      </w:r>
    </w:p>
    <w:p w14:paraId="23C3ECAD"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skladno z ostalimi veljavnimi predpisi, ki urejajo področje javnih naročil, konkurence, varstva okolja in državnih pomoči,</w:t>
      </w:r>
    </w:p>
    <w:p w14:paraId="2E5B6697" w14:textId="77777777" w:rsidR="00F65E13" w:rsidRPr="00940B65" w:rsidRDefault="00F65E13">
      <w:pPr>
        <w:numPr>
          <w:ilvl w:val="0"/>
          <w:numId w:val="24"/>
        </w:numPr>
        <w:spacing w:before="100" w:beforeAutospacing="1" w:after="100" w:afterAutospacing="1" w:line="240" w:lineRule="auto"/>
        <w:ind w:left="426" w:hanging="426"/>
        <w:contextualSpacing/>
        <w:jc w:val="left"/>
        <w:rPr>
          <w:rFonts w:ascii="Tahoma" w:hAnsi="Tahoma" w:cs="Tahoma"/>
          <w:b/>
          <w:iCs/>
          <w:sz w:val="18"/>
          <w:szCs w:val="18"/>
          <w:lang w:eastAsia="sl-SI"/>
        </w:rPr>
      </w:pPr>
      <w:r w:rsidRPr="000837C3">
        <w:rPr>
          <w:rFonts w:ascii="Tahoma" w:hAnsi="Tahoma" w:cs="Tahoma"/>
          <w:iCs/>
          <w:sz w:val="18"/>
          <w:szCs w:val="18"/>
          <w:lang w:eastAsia="sl-SI"/>
        </w:rPr>
        <w:t>skladno z ostalimi veljavnimi predpisi, ki urejajo področje predmeta javnega naročila.</w:t>
      </w:r>
    </w:p>
    <w:p w14:paraId="037B7C1C" w14:textId="77777777" w:rsidR="00940B65" w:rsidRPr="000837C3" w:rsidRDefault="00940B65" w:rsidP="00940B65">
      <w:pPr>
        <w:spacing w:before="100" w:beforeAutospacing="1" w:after="100" w:afterAutospacing="1" w:line="240" w:lineRule="auto"/>
        <w:contextualSpacing/>
        <w:jc w:val="left"/>
        <w:rPr>
          <w:rFonts w:ascii="Tahoma" w:hAnsi="Tahoma" w:cs="Tahoma"/>
          <w:b/>
          <w:iCs/>
          <w:sz w:val="18"/>
          <w:szCs w:val="18"/>
          <w:lang w:eastAsia="sl-SI"/>
        </w:rPr>
      </w:pPr>
    </w:p>
    <w:p w14:paraId="3354FC10" w14:textId="77777777" w:rsidR="00AE082E" w:rsidRPr="000837C3" w:rsidRDefault="00AE082E" w:rsidP="00AE082E">
      <w:pPr>
        <w:pStyle w:val="Naslov1"/>
        <w:rPr>
          <w:rFonts w:ascii="Tahoma" w:hAnsi="Tahoma" w:cs="Tahoma"/>
          <w:sz w:val="18"/>
          <w:szCs w:val="18"/>
        </w:rPr>
      </w:pPr>
      <w:bookmarkStart w:id="31" w:name="_Toc464638497"/>
      <w:bookmarkStart w:id="32" w:name="_Toc464638498"/>
      <w:bookmarkStart w:id="33" w:name="_Toc336851735"/>
      <w:bookmarkStart w:id="34" w:name="_Toc336851783"/>
      <w:bookmarkStart w:id="35" w:name="_Toc371662750"/>
      <w:bookmarkStart w:id="36" w:name="_Toc1455420"/>
      <w:bookmarkStart w:id="37" w:name="_Toc336851736"/>
      <w:bookmarkStart w:id="38" w:name="_Toc336851784"/>
      <w:bookmarkEnd w:id="31"/>
      <w:bookmarkEnd w:id="32"/>
      <w:r w:rsidRPr="000837C3">
        <w:rPr>
          <w:rFonts w:ascii="Tahoma" w:hAnsi="Tahoma" w:cs="Tahoma"/>
          <w:sz w:val="18"/>
          <w:szCs w:val="18"/>
        </w:rPr>
        <w:lastRenderedPageBreak/>
        <w:t xml:space="preserve">TEMELJNA PRAVILA </w:t>
      </w:r>
      <w:bookmarkEnd w:id="33"/>
      <w:bookmarkEnd w:id="34"/>
      <w:r w:rsidRPr="000837C3">
        <w:rPr>
          <w:rFonts w:ascii="Tahoma" w:hAnsi="Tahoma" w:cs="Tahoma"/>
          <w:sz w:val="18"/>
          <w:szCs w:val="18"/>
        </w:rPr>
        <w:t>za dostop, obvestila in pojasnila v zvezi z razpisno dokumentacijo</w:t>
      </w:r>
      <w:bookmarkEnd w:id="35"/>
      <w:bookmarkEnd w:id="36"/>
    </w:p>
    <w:p w14:paraId="5E56CD00" w14:textId="77777777" w:rsidR="00400A3C" w:rsidRPr="000837C3" w:rsidRDefault="002C19F7" w:rsidP="00400A3C">
      <w:pPr>
        <w:pStyle w:val="Naslov2"/>
        <w:rPr>
          <w:rFonts w:ascii="Tahoma" w:hAnsi="Tahoma" w:cs="Tahoma"/>
          <w:sz w:val="18"/>
          <w:szCs w:val="18"/>
        </w:rPr>
      </w:pPr>
      <w:bookmarkStart w:id="39" w:name="_Toc1455421"/>
      <w:r w:rsidRPr="000837C3">
        <w:rPr>
          <w:rFonts w:ascii="Tahoma" w:hAnsi="Tahoma" w:cs="Tahoma"/>
          <w:sz w:val="18"/>
          <w:szCs w:val="18"/>
        </w:rPr>
        <w:t>Dostop do razpisne dokumentacije</w:t>
      </w:r>
      <w:bookmarkEnd w:id="37"/>
      <w:bookmarkEnd w:id="38"/>
      <w:bookmarkEnd w:id="39"/>
    </w:p>
    <w:p w14:paraId="43035503" w14:textId="77777777" w:rsidR="00C9391F" w:rsidRPr="000837C3" w:rsidRDefault="00400A3C" w:rsidP="00400A3C">
      <w:pPr>
        <w:rPr>
          <w:rFonts w:ascii="Tahoma" w:hAnsi="Tahoma" w:cs="Tahoma"/>
          <w:sz w:val="18"/>
          <w:szCs w:val="18"/>
        </w:rPr>
      </w:pPr>
      <w:r w:rsidRPr="000837C3">
        <w:rPr>
          <w:rFonts w:ascii="Tahoma" w:hAnsi="Tahoma" w:cs="Tahoma"/>
          <w:sz w:val="18"/>
          <w:szCs w:val="18"/>
        </w:rPr>
        <w:t xml:space="preserve">Razpisno dokumentacijo lahko ponudniki dobijo na </w:t>
      </w:r>
      <w:r w:rsidR="00281AAF" w:rsidRPr="000837C3">
        <w:rPr>
          <w:rFonts w:ascii="Tahoma" w:hAnsi="Tahoma" w:cs="Tahoma"/>
          <w:sz w:val="18"/>
          <w:szCs w:val="18"/>
        </w:rPr>
        <w:t>p</w:t>
      </w:r>
      <w:r w:rsidR="00BE4635" w:rsidRPr="000837C3">
        <w:rPr>
          <w:rFonts w:ascii="Tahoma" w:hAnsi="Tahoma" w:cs="Tahoma"/>
          <w:sz w:val="18"/>
          <w:szCs w:val="18"/>
        </w:rPr>
        <w:t>ortalu javnih naročil</w:t>
      </w:r>
      <w:r w:rsidR="0077740B" w:rsidRPr="000837C3">
        <w:rPr>
          <w:rFonts w:ascii="Tahoma" w:hAnsi="Tahoma" w:cs="Tahoma"/>
          <w:sz w:val="18"/>
          <w:szCs w:val="18"/>
        </w:rPr>
        <w:t>.</w:t>
      </w:r>
    </w:p>
    <w:p w14:paraId="71E13006" w14:textId="77777777" w:rsidR="00400A3C" w:rsidRPr="000837C3" w:rsidRDefault="00400A3C" w:rsidP="00400A3C">
      <w:pPr>
        <w:rPr>
          <w:rFonts w:ascii="Tahoma" w:hAnsi="Tahoma" w:cs="Tahoma"/>
          <w:sz w:val="18"/>
          <w:szCs w:val="18"/>
        </w:rPr>
      </w:pPr>
      <w:r w:rsidRPr="000837C3">
        <w:rPr>
          <w:rFonts w:ascii="Tahoma" w:hAnsi="Tahoma" w:cs="Tahoma"/>
          <w:sz w:val="18"/>
          <w:szCs w:val="18"/>
        </w:rPr>
        <w:t>Odkupnine za razpisno dokumentacijo ni.</w:t>
      </w:r>
    </w:p>
    <w:p w14:paraId="66FC5182" w14:textId="77777777" w:rsidR="00400A3C" w:rsidRPr="000837C3" w:rsidRDefault="002C19F7" w:rsidP="00400A3C">
      <w:pPr>
        <w:pStyle w:val="Naslov2"/>
        <w:rPr>
          <w:rFonts w:ascii="Tahoma" w:hAnsi="Tahoma" w:cs="Tahoma"/>
          <w:sz w:val="18"/>
          <w:szCs w:val="18"/>
        </w:rPr>
      </w:pPr>
      <w:bookmarkStart w:id="40" w:name="_Toc464638501"/>
      <w:bookmarkStart w:id="41" w:name="_Toc464638503"/>
      <w:bookmarkStart w:id="42" w:name="_Toc336851737"/>
      <w:bookmarkStart w:id="43" w:name="_Toc336851785"/>
      <w:bookmarkStart w:id="44" w:name="_Toc1455422"/>
      <w:bookmarkEnd w:id="40"/>
      <w:bookmarkEnd w:id="41"/>
      <w:r w:rsidRPr="000837C3">
        <w:rPr>
          <w:rFonts w:ascii="Tahoma" w:hAnsi="Tahoma" w:cs="Tahoma"/>
          <w:sz w:val="18"/>
          <w:szCs w:val="18"/>
        </w:rPr>
        <w:t>Obvestila in pojasnila v zvezi z razpisno dokumentacijo</w:t>
      </w:r>
      <w:bookmarkEnd w:id="42"/>
      <w:bookmarkEnd w:id="43"/>
      <w:bookmarkEnd w:id="44"/>
    </w:p>
    <w:p w14:paraId="78CFE7D4" w14:textId="77777777" w:rsidR="00400A3C" w:rsidRPr="000837C3" w:rsidRDefault="00400A3C" w:rsidP="00400A3C">
      <w:pPr>
        <w:rPr>
          <w:rFonts w:ascii="Tahoma" w:hAnsi="Tahoma" w:cs="Tahoma"/>
          <w:sz w:val="18"/>
          <w:szCs w:val="18"/>
        </w:rPr>
      </w:pPr>
      <w:r w:rsidRPr="000837C3">
        <w:rPr>
          <w:rFonts w:ascii="Tahoma" w:hAnsi="Tahoma" w:cs="Tahoma"/>
          <w:sz w:val="18"/>
          <w:szCs w:val="18"/>
        </w:rPr>
        <w:t xml:space="preserve">Komunikacija s ponudniki o vprašanjih v zvezi z vsebino naročila in v zvezi s pripravo ponudbe poteka izključno preko </w:t>
      </w:r>
      <w:r w:rsidR="00281AAF" w:rsidRPr="000837C3">
        <w:rPr>
          <w:rFonts w:ascii="Tahoma" w:hAnsi="Tahoma" w:cs="Tahoma"/>
          <w:sz w:val="18"/>
          <w:szCs w:val="18"/>
        </w:rPr>
        <w:t>p</w:t>
      </w:r>
      <w:r w:rsidRPr="000837C3">
        <w:rPr>
          <w:rFonts w:ascii="Tahoma" w:hAnsi="Tahoma" w:cs="Tahoma"/>
          <w:sz w:val="18"/>
          <w:szCs w:val="18"/>
        </w:rPr>
        <w:t>ortala javnih naročil.</w:t>
      </w:r>
    </w:p>
    <w:p w14:paraId="5AFD96AB" w14:textId="77777777" w:rsidR="00400A3C" w:rsidRPr="000837C3" w:rsidRDefault="00400A3C" w:rsidP="00400A3C">
      <w:pPr>
        <w:rPr>
          <w:rFonts w:ascii="Tahoma" w:hAnsi="Tahoma" w:cs="Tahoma"/>
          <w:sz w:val="18"/>
          <w:szCs w:val="18"/>
        </w:rPr>
      </w:pPr>
    </w:p>
    <w:p w14:paraId="4D89F244" w14:textId="0A612E42" w:rsidR="00D26262" w:rsidRPr="000837C3" w:rsidRDefault="00400A3C" w:rsidP="00400A3C">
      <w:pPr>
        <w:rPr>
          <w:rFonts w:ascii="Tahoma" w:hAnsi="Tahoma" w:cs="Tahoma"/>
          <w:sz w:val="18"/>
          <w:szCs w:val="18"/>
        </w:rPr>
      </w:pPr>
      <w:r w:rsidRPr="000837C3">
        <w:rPr>
          <w:rFonts w:ascii="Tahoma" w:hAnsi="Tahoma" w:cs="Tahoma"/>
          <w:sz w:val="18"/>
          <w:szCs w:val="18"/>
        </w:rPr>
        <w:t xml:space="preserve">Naročnik bo zahtevo za pojasnilo razpisne dokumentacije oziroma kakršnokoli drugo vprašanje v zvezi </w:t>
      </w:r>
      <w:r w:rsidR="00306937" w:rsidRPr="000837C3">
        <w:rPr>
          <w:rFonts w:ascii="Tahoma" w:hAnsi="Tahoma" w:cs="Tahoma"/>
          <w:sz w:val="18"/>
          <w:szCs w:val="18"/>
        </w:rPr>
        <w:t>z naročilom</w:t>
      </w:r>
      <w:r w:rsidRPr="000837C3">
        <w:rPr>
          <w:rFonts w:ascii="Tahoma" w:hAnsi="Tahoma" w:cs="Tahoma"/>
          <w:sz w:val="18"/>
          <w:szCs w:val="18"/>
        </w:rPr>
        <w:t xml:space="preserve"> </w:t>
      </w:r>
      <w:r w:rsidRPr="00462AE6">
        <w:rPr>
          <w:rFonts w:ascii="Tahoma" w:hAnsi="Tahoma" w:cs="Tahoma"/>
          <w:sz w:val="18"/>
          <w:szCs w:val="18"/>
        </w:rPr>
        <w:t xml:space="preserve">štel kot pravočasno, v kolikor bo na </w:t>
      </w:r>
      <w:r w:rsidR="00281AAF" w:rsidRPr="00462AE6">
        <w:rPr>
          <w:rFonts w:ascii="Tahoma" w:hAnsi="Tahoma" w:cs="Tahoma"/>
          <w:sz w:val="18"/>
          <w:szCs w:val="18"/>
        </w:rPr>
        <w:t>p</w:t>
      </w:r>
      <w:r w:rsidRPr="00462AE6">
        <w:rPr>
          <w:rFonts w:ascii="Tahoma" w:hAnsi="Tahoma" w:cs="Tahoma"/>
          <w:sz w:val="18"/>
          <w:szCs w:val="18"/>
        </w:rPr>
        <w:t xml:space="preserve">ortalu javnih naročil zastavljeno najkasneje do vključno </w:t>
      </w:r>
      <w:r w:rsidR="00462AE6" w:rsidRPr="00462AE6">
        <w:rPr>
          <w:rFonts w:ascii="Tahoma" w:hAnsi="Tahoma" w:cs="Tahoma"/>
          <w:b/>
          <w:sz w:val="18"/>
          <w:szCs w:val="18"/>
        </w:rPr>
        <w:t>09.06</w:t>
      </w:r>
      <w:r w:rsidR="002837D6" w:rsidRPr="00462AE6">
        <w:rPr>
          <w:rFonts w:ascii="Tahoma" w:hAnsi="Tahoma" w:cs="Tahoma"/>
          <w:b/>
          <w:sz w:val="18"/>
          <w:szCs w:val="18"/>
        </w:rPr>
        <w:t>.2026</w:t>
      </w:r>
      <w:r w:rsidR="000D29CA" w:rsidRPr="00462AE6">
        <w:rPr>
          <w:rFonts w:ascii="Tahoma" w:hAnsi="Tahoma" w:cs="Tahoma"/>
          <w:b/>
          <w:sz w:val="18"/>
          <w:szCs w:val="18"/>
        </w:rPr>
        <w:t xml:space="preserve"> d</w:t>
      </w:r>
      <w:r w:rsidRPr="00462AE6">
        <w:rPr>
          <w:rFonts w:ascii="Tahoma" w:hAnsi="Tahoma" w:cs="Tahoma"/>
          <w:b/>
          <w:sz w:val="18"/>
          <w:szCs w:val="18"/>
        </w:rPr>
        <w:t>o</w:t>
      </w:r>
      <w:r w:rsidR="00D63EF4" w:rsidRPr="00462AE6">
        <w:rPr>
          <w:rFonts w:ascii="Tahoma" w:hAnsi="Tahoma" w:cs="Tahoma"/>
          <w:b/>
          <w:sz w:val="18"/>
          <w:szCs w:val="18"/>
        </w:rPr>
        <w:t xml:space="preserve"> </w:t>
      </w:r>
      <w:r w:rsidR="00BC197E" w:rsidRPr="00462AE6">
        <w:rPr>
          <w:rFonts w:ascii="Tahoma" w:hAnsi="Tahoma" w:cs="Tahoma"/>
          <w:b/>
          <w:sz w:val="18"/>
          <w:szCs w:val="18"/>
        </w:rPr>
        <w:t>8.00</w:t>
      </w:r>
      <w:r w:rsidR="000B6FF6" w:rsidRPr="00462AE6">
        <w:rPr>
          <w:rFonts w:ascii="Tahoma" w:hAnsi="Tahoma" w:cs="Tahoma"/>
          <w:b/>
          <w:sz w:val="18"/>
          <w:szCs w:val="18"/>
        </w:rPr>
        <w:t xml:space="preserve"> </w:t>
      </w:r>
      <w:r w:rsidR="00D63EF4" w:rsidRPr="00462AE6">
        <w:rPr>
          <w:rFonts w:ascii="Tahoma" w:hAnsi="Tahoma" w:cs="Tahoma"/>
          <w:b/>
          <w:sz w:val="18"/>
          <w:szCs w:val="18"/>
        </w:rPr>
        <w:t>ure</w:t>
      </w:r>
      <w:r w:rsidR="0077740B" w:rsidRPr="00462AE6">
        <w:rPr>
          <w:rFonts w:ascii="Tahoma" w:hAnsi="Tahoma" w:cs="Tahoma"/>
          <w:b/>
          <w:sz w:val="18"/>
          <w:szCs w:val="18"/>
        </w:rPr>
        <w:t>.</w:t>
      </w:r>
    </w:p>
    <w:p w14:paraId="401FF3DE" w14:textId="77777777" w:rsidR="00D26262" w:rsidRPr="000837C3" w:rsidRDefault="00D26262" w:rsidP="00400A3C">
      <w:pPr>
        <w:rPr>
          <w:rFonts w:ascii="Tahoma" w:hAnsi="Tahoma" w:cs="Tahoma"/>
          <w:sz w:val="18"/>
          <w:szCs w:val="18"/>
        </w:rPr>
      </w:pPr>
    </w:p>
    <w:p w14:paraId="24DB6B55" w14:textId="77777777" w:rsidR="0077559D" w:rsidRPr="000837C3" w:rsidRDefault="00400A3C" w:rsidP="00400A3C">
      <w:pPr>
        <w:rPr>
          <w:rFonts w:ascii="Tahoma" w:hAnsi="Tahoma" w:cs="Tahoma"/>
          <w:sz w:val="18"/>
          <w:szCs w:val="18"/>
        </w:rPr>
      </w:pPr>
      <w:r w:rsidRPr="000837C3">
        <w:rPr>
          <w:rFonts w:ascii="Tahoma" w:hAnsi="Tahoma" w:cs="Tahoma"/>
          <w:sz w:val="18"/>
          <w:szCs w:val="18"/>
        </w:rPr>
        <w:t>Na zahteve za pojasnila oziroma druga vprašanja v zvezi z naročilom, zastavljena po tem roku, naročnik ne bo odgovarjal.</w:t>
      </w:r>
    </w:p>
    <w:p w14:paraId="10B173FF" w14:textId="77777777" w:rsidR="0077559D" w:rsidRDefault="0077559D" w:rsidP="00400A3C">
      <w:pPr>
        <w:rPr>
          <w:rFonts w:ascii="Tahoma" w:hAnsi="Tahoma" w:cs="Tahoma"/>
          <w:sz w:val="18"/>
          <w:szCs w:val="18"/>
        </w:rPr>
      </w:pPr>
      <w:r w:rsidRPr="000837C3">
        <w:rPr>
          <w:rFonts w:ascii="Tahoma" w:hAnsi="Tahoma" w:cs="Tahoma"/>
          <w:sz w:val="18"/>
          <w:szCs w:val="18"/>
        </w:rPr>
        <w:t xml:space="preserve">Naročnik sme v skladu </w:t>
      </w:r>
      <w:r w:rsidR="00EE3018" w:rsidRPr="000837C3">
        <w:rPr>
          <w:rFonts w:ascii="Tahoma" w:hAnsi="Tahoma" w:cs="Tahoma"/>
          <w:sz w:val="18"/>
          <w:szCs w:val="18"/>
        </w:rPr>
        <w:t xml:space="preserve">s </w:t>
      </w:r>
      <w:r w:rsidRPr="000837C3">
        <w:rPr>
          <w:rFonts w:ascii="Tahoma" w:hAnsi="Tahoma" w:cs="Tahoma"/>
          <w:sz w:val="18"/>
          <w:szCs w:val="18"/>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BBC87F" w14:textId="77777777" w:rsidR="00940B65" w:rsidRPr="000837C3" w:rsidRDefault="00940B65" w:rsidP="00400A3C">
      <w:pPr>
        <w:rPr>
          <w:rFonts w:ascii="Tahoma" w:hAnsi="Tahoma" w:cs="Tahoma"/>
          <w:sz w:val="18"/>
          <w:szCs w:val="18"/>
        </w:rPr>
      </w:pPr>
    </w:p>
    <w:p w14:paraId="79074EDB" w14:textId="77777777" w:rsidR="005312FE" w:rsidRPr="000837C3" w:rsidRDefault="002838E4" w:rsidP="005B48AD">
      <w:pPr>
        <w:pStyle w:val="Naslov1"/>
        <w:rPr>
          <w:rFonts w:ascii="Tahoma" w:hAnsi="Tahoma" w:cs="Tahoma"/>
          <w:sz w:val="18"/>
          <w:szCs w:val="18"/>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45542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37C3">
        <w:rPr>
          <w:rFonts w:ascii="Tahoma" w:hAnsi="Tahoma" w:cs="Tahoma"/>
          <w:sz w:val="18"/>
          <w:szCs w:val="18"/>
        </w:rPr>
        <w:t>ugotavljanje sposobnosti</w:t>
      </w:r>
      <w:bookmarkEnd w:id="65"/>
    </w:p>
    <w:p w14:paraId="28691389" w14:textId="77777777" w:rsidR="005B48AD" w:rsidRPr="000837C3" w:rsidRDefault="002838E4" w:rsidP="005B48AD">
      <w:pPr>
        <w:pStyle w:val="Naslov2"/>
        <w:rPr>
          <w:rFonts w:ascii="Tahoma" w:hAnsi="Tahoma" w:cs="Tahoma"/>
          <w:sz w:val="18"/>
          <w:szCs w:val="18"/>
        </w:rPr>
      </w:pPr>
      <w:bookmarkStart w:id="66" w:name="_Toc1455424"/>
      <w:r w:rsidRPr="000837C3">
        <w:rPr>
          <w:rFonts w:ascii="Tahoma" w:hAnsi="Tahoma" w:cs="Tahoma"/>
          <w:sz w:val="18"/>
          <w:szCs w:val="18"/>
        </w:rPr>
        <w:t>ugotavljanje sposobnosti za sodelovanje v postopku oddaje javnega naročila in dokazila</w:t>
      </w:r>
      <w:bookmarkEnd w:id="66"/>
    </w:p>
    <w:p w14:paraId="621F2F6E" w14:textId="77777777" w:rsidR="00DC2CF5" w:rsidRPr="000837C3" w:rsidRDefault="005B48AD" w:rsidP="00DC2CF5">
      <w:pPr>
        <w:rPr>
          <w:rFonts w:ascii="Tahoma" w:hAnsi="Tahoma" w:cs="Tahoma"/>
          <w:sz w:val="18"/>
          <w:szCs w:val="18"/>
        </w:rPr>
      </w:pPr>
      <w:r w:rsidRPr="000837C3">
        <w:rPr>
          <w:rFonts w:ascii="Tahoma" w:hAnsi="Tahoma" w:cs="Tahoma"/>
          <w:sz w:val="18"/>
          <w:szCs w:val="18"/>
        </w:rPr>
        <w:t xml:space="preserve">Ponudnik mora izpolnjevati vse v tej točki navedene pogoje. </w:t>
      </w:r>
    </w:p>
    <w:p w14:paraId="616B85CC" w14:textId="77777777" w:rsidR="007738A6" w:rsidRPr="000837C3" w:rsidRDefault="007738A6" w:rsidP="00DC2CF5">
      <w:pPr>
        <w:rPr>
          <w:rFonts w:ascii="Tahoma" w:hAnsi="Tahoma" w:cs="Tahoma"/>
          <w:sz w:val="18"/>
          <w:szCs w:val="18"/>
        </w:rPr>
      </w:pPr>
    </w:p>
    <w:p w14:paraId="74F8C018" w14:textId="77777777" w:rsidR="007738A6" w:rsidRPr="000837C3" w:rsidRDefault="007738A6" w:rsidP="005B48AD">
      <w:pPr>
        <w:rPr>
          <w:rFonts w:ascii="Tahoma" w:hAnsi="Tahoma" w:cs="Tahoma"/>
          <w:sz w:val="18"/>
          <w:szCs w:val="18"/>
        </w:rPr>
      </w:pPr>
      <w:r w:rsidRPr="000837C3">
        <w:rPr>
          <w:rFonts w:ascii="Tahoma" w:hAnsi="Tahoma" w:cs="Tahoma"/>
          <w:sz w:val="18"/>
          <w:szCs w:val="18"/>
        </w:rPr>
        <w:t>Naročnik bo pred oddajo javnega naročila od ponudnika, kateremu se je odločil oddati predmetno naročilo, zahteval, da predloži dokazila</w:t>
      </w:r>
      <w:r w:rsidR="00261DF2" w:rsidRPr="000837C3">
        <w:rPr>
          <w:rFonts w:ascii="Tahoma" w:hAnsi="Tahoma" w:cs="Tahoma"/>
          <w:sz w:val="18"/>
          <w:szCs w:val="18"/>
        </w:rPr>
        <w:t xml:space="preserve"> (potrdila, izjave) kot dokaz neobstoja razlogov za izključitev iz točke </w:t>
      </w:r>
      <w:r w:rsidR="0077740B" w:rsidRPr="000837C3">
        <w:rPr>
          <w:rFonts w:ascii="Tahoma" w:hAnsi="Tahoma" w:cs="Tahoma"/>
          <w:sz w:val="18"/>
          <w:szCs w:val="18"/>
        </w:rPr>
        <w:t>8</w:t>
      </w:r>
      <w:r w:rsidR="00261DF2" w:rsidRPr="000837C3">
        <w:rPr>
          <w:rFonts w:ascii="Tahoma" w:hAnsi="Tahoma" w:cs="Tahoma"/>
          <w:sz w:val="18"/>
          <w:szCs w:val="18"/>
        </w:rPr>
        <w:t>.1.1 teh navodil in kot dokaz izpolnjevanja pogoj</w:t>
      </w:r>
      <w:r w:rsidR="0058640D" w:rsidRPr="000837C3">
        <w:rPr>
          <w:rFonts w:ascii="Tahoma" w:hAnsi="Tahoma" w:cs="Tahoma"/>
          <w:sz w:val="18"/>
          <w:szCs w:val="18"/>
        </w:rPr>
        <w:t>ev</w:t>
      </w:r>
      <w:r w:rsidR="00261DF2" w:rsidRPr="000837C3">
        <w:rPr>
          <w:rFonts w:ascii="Tahoma" w:hAnsi="Tahoma" w:cs="Tahoma"/>
          <w:sz w:val="18"/>
          <w:szCs w:val="18"/>
        </w:rPr>
        <w:t xml:space="preserve"> za sodelovanje iz točk </w:t>
      </w:r>
      <w:r w:rsidR="0077740B" w:rsidRPr="000837C3">
        <w:rPr>
          <w:rFonts w:ascii="Tahoma" w:hAnsi="Tahoma" w:cs="Tahoma"/>
          <w:sz w:val="18"/>
          <w:szCs w:val="18"/>
        </w:rPr>
        <w:t>8</w:t>
      </w:r>
      <w:r w:rsidR="00261DF2"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00261DF2" w:rsidRPr="000837C3">
        <w:rPr>
          <w:rFonts w:ascii="Tahoma" w:hAnsi="Tahoma" w:cs="Tahoma"/>
          <w:sz w:val="18"/>
          <w:szCs w:val="18"/>
        </w:rPr>
        <w:t>teh navodil</w:t>
      </w:r>
      <w:r w:rsidR="000737A2" w:rsidRPr="000837C3">
        <w:rPr>
          <w:rFonts w:ascii="Tahoma" w:hAnsi="Tahoma" w:cs="Tahoma"/>
          <w:sz w:val="18"/>
          <w:szCs w:val="18"/>
        </w:rPr>
        <w:t>, v kolikor se bo pri naročniku pojavil dvom o resničnosti ponudnikov izjav</w:t>
      </w:r>
      <w:r w:rsidR="00261DF2" w:rsidRPr="000837C3">
        <w:rPr>
          <w:rFonts w:ascii="Tahoma" w:hAnsi="Tahoma" w:cs="Tahoma"/>
          <w:sz w:val="18"/>
          <w:szCs w:val="18"/>
        </w:rPr>
        <w:t>.</w:t>
      </w:r>
    </w:p>
    <w:p w14:paraId="05EE4285" w14:textId="77777777" w:rsidR="00261DF2" w:rsidRPr="000837C3" w:rsidRDefault="00261DF2" w:rsidP="005B48AD">
      <w:pPr>
        <w:rPr>
          <w:rFonts w:ascii="Tahoma" w:hAnsi="Tahoma" w:cs="Tahoma"/>
          <w:sz w:val="18"/>
          <w:szCs w:val="18"/>
        </w:rPr>
      </w:pPr>
    </w:p>
    <w:p w14:paraId="207AAE14" w14:textId="77777777" w:rsidR="00261DF2" w:rsidRPr="000837C3" w:rsidRDefault="00261DF2" w:rsidP="005B48AD">
      <w:pPr>
        <w:rPr>
          <w:rFonts w:ascii="Tahoma" w:hAnsi="Tahoma" w:cs="Tahoma"/>
          <w:sz w:val="18"/>
          <w:szCs w:val="18"/>
        </w:rPr>
      </w:pPr>
      <w:r w:rsidRPr="000837C3">
        <w:rPr>
          <w:rFonts w:ascii="Tahoma" w:hAnsi="Tahoma" w:cs="Tahoma"/>
          <w:sz w:val="18"/>
          <w:szCs w:val="18"/>
        </w:rPr>
        <w:t>Gospodarski subjekt lahko dokazila o neobstoju</w:t>
      </w:r>
      <w:r w:rsidR="0058640D" w:rsidRPr="000837C3">
        <w:rPr>
          <w:rFonts w:ascii="Tahoma" w:hAnsi="Tahoma" w:cs="Tahoma"/>
          <w:sz w:val="18"/>
          <w:szCs w:val="18"/>
        </w:rPr>
        <w:t xml:space="preserve"> razlogov za</w:t>
      </w:r>
      <w:r w:rsidRPr="000837C3">
        <w:rPr>
          <w:rFonts w:ascii="Tahoma" w:hAnsi="Tahoma" w:cs="Tahoma"/>
          <w:sz w:val="18"/>
          <w:szCs w:val="18"/>
        </w:rPr>
        <w:t xml:space="preserve"> izključitev iz točke </w:t>
      </w:r>
      <w:r w:rsidR="0077740B" w:rsidRPr="000837C3">
        <w:rPr>
          <w:rFonts w:ascii="Tahoma" w:hAnsi="Tahoma" w:cs="Tahoma"/>
          <w:sz w:val="18"/>
          <w:szCs w:val="18"/>
        </w:rPr>
        <w:t>8</w:t>
      </w:r>
      <w:r w:rsidRPr="000837C3">
        <w:rPr>
          <w:rFonts w:ascii="Tahoma" w:hAnsi="Tahoma" w:cs="Tahoma"/>
          <w:sz w:val="18"/>
          <w:szCs w:val="18"/>
        </w:rPr>
        <w:t>.1.1 teh navodil in dokazila o izpolnjevanju pogoj</w:t>
      </w:r>
      <w:r w:rsidR="0058640D" w:rsidRPr="000837C3">
        <w:rPr>
          <w:rFonts w:ascii="Tahoma" w:hAnsi="Tahoma" w:cs="Tahoma"/>
          <w:sz w:val="18"/>
          <w:szCs w:val="18"/>
        </w:rPr>
        <w:t>ev za sodelovanje</w:t>
      </w:r>
      <w:r w:rsidRPr="000837C3">
        <w:rPr>
          <w:rFonts w:ascii="Tahoma" w:hAnsi="Tahoma" w:cs="Tahoma"/>
          <w:sz w:val="18"/>
          <w:szCs w:val="18"/>
        </w:rPr>
        <w:t xml:space="preserve"> iz točk </w:t>
      </w:r>
      <w:r w:rsidR="0077740B" w:rsidRPr="000837C3">
        <w:rPr>
          <w:rFonts w:ascii="Tahoma" w:hAnsi="Tahoma" w:cs="Tahoma"/>
          <w:sz w:val="18"/>
          <w:szCs w:val="18"/>
        </w:rPr>
        <w:t>8</w:t>
      </w:r>
      <w:r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Pr="000837C3">
        <w:rPr>
          <w:rFonts w:ascii="Tahoma" w:hAnsi="Tahoma" w:cs="Tahoma"/>
          <w:sz w:val="18"/>
          <w:szCs w:val="18"/>
        </w:rPr>
        <w:t>teh navodil predloži tudi sam. Naročnik si pridržuje pravico do preveritve verodostojnosti predloženih dokazil pri podpisniku le-teh.</w:t>
      </w:r>
    </w:p>
    <w:p w14:paraId="1D74ECDD" w14:textId="77777777" w:rsidR="00261DF2" w:rsidRPr="000837C3" w:rsidRDefault="00261DF2" w:rsidP="005B48AD">
      <w:pPr>
        <w:rPr>
          <w:rFonts w:ascii="Tahoma" w:hAnsi="Tahoma" w:cs="Tahoma"/>
          <w:sz w:val="18"/>
          <w:szCs w:val="18"/>
        </w:rPr>
      </w:pPr>
    </w:p>
    <w:p w14:paraId="29AFAB96" w14:textId="77777777" w:rsidR="00261DF2" w:rsidRPr="000837C3" w:rsidRDefault="00261DF2" w:rsidP="005B48AD">
      <w:pPr>
        <w:rPr>
          <w:rFonts w:ascii="Tahoma" w:hAnsi="Tahoma" w:cs="Tahoma"/>
          <w:sz w:val="18"/>
          <w:szCs w:val="18"/>
        </w:rPr>
      </w:pPr>
      <w:r w:rsidRPr="000837C3">
        <w:rPr>
          <w:rFonts w:ascii="Tahoma" w:hAnsi="Tahoma" w:cs="Tahoma"/>
          <w:sz w:val="18"/>
          <w:szCs w:val="18"/>
        </w:rPr>
        <w:t xml:space="preserve">V kolikor ponudnik nima sedeža v </w:t>
      </w:r>
      <w:r w:rsidR="0058640D" w:rsidRPr="000837C3">
        <w:rPr>
          <w:rFonts w:ascii="Tahoma" w:hAnsi="Tahoma" w:cs="Tahoma"/>
          <w:sz w:val="18"/>
          <w:szCs w:val="18"/>
        </w:rPr>
        <w:t xml:space="preserve">Republiki </w:t>
      </w:r>
      <w:r w:rsidRPr="000837C3">
        <w:rPr>
          <w:rFonts w:ascii="Tahoma" w:hAnsi="Tahoma" w:cs="Tahoma"/>
          <w:sz w:val="18"/>
          <w:szCs w:val="18"/>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56500A" w14:textId="77777777" w:rsidR="007738A6" w:rsidRPr="000837C3" w:rsidRDefault="00261DF2" w:rsidP="005B48AD">
      <w:pPr>
        <w:rPr>
          <w:rFonts w:ascii="Tahoma" w:hAnsi="Tahoma" w:cs="Tahoma"/>
          <w:sz w:val="18"/>
          <w:szCs w:val="18"/>
        </w:rPr>
      </w:pPr>
      <w:r w:rsidRPr="000837C3">
        <w:rPr>
          <w:rFonts w:ascii="Tahoma" w:hAnsi="Tahoma" w:cs="Tahoma"/>
          <w:sz w:val="18"/>
          <w:szCs w:val="18"/>
        </w:rPr>
        <w:t xml:space="preserve">Za skupne ponudbe in ponudbe s podizvajalci je potrebno upoštevati še točki </w:t>
      </w:r>
      <w:r w:rsidR="006E739F" w:rsidRPr="000837C3">
        <w:rPr>
          <w:rFonts w:ascii="Tahoma" w:hAnsi="Tahoma" w:cs="Tahoma"/>
          <w:sz w:val="18"/>
          <w:szCs w:val="18"/>
        </w:rPr>
        <w:t>1</w:t>
      </w:r>
      <w:r w:rsidR="0077740B" w:rsidRPr="000837C3">
        <w:rPr>
          <w:rFonts w:ascii="Tahoma" w:hAnsi="Tahoma" w:cs="Tahoma"/>
          <w:sz w:val="18"/>
          <w:szCs w:val="18"/>
        </w:rPr>
        <w:t>0</w:t>
      </w:r>
      <w:r w:rsidRPr="000837C3">
        <w:rPr>
          <w:rFonts w:ascii="Tahoma" w:hAnsi="Tahoma" w:cs="Tahoma"/>
          <w:sz w:val="18"/>
          <w:szCs w:val="18"/>
        </w:rPr>
        <w:t xml:space="preserve">.3.1 (Skupna ponudba) in </w:t>
      </w:r>
      <w:r w:rsidR="0077740B" w:rsidRPr="000837C3">
        <w:rPr>
          <w:rFonts w:ascii="Tahoma" w:hAnsi="Tahoma" w:cs="Tahoma"/>
          <w:sz w:val="18"/>
          <w:szCs w:val="18"/>
        </w:rPr>
        <w:t>10</w:t>
      </w:r>
      <w:r w:rsidRPr="000837C3">
        <w:rPr>
          <w:rFonts w:ascii="Tahoma" w:hAnsi="Tahoma" w:cs="Tahoma"/>
          <w:sz w:val="18"/>
          <w:szCs w:val="18"/>
        </w:rPr>
        <w:t>.3.2 (Ponudba s podizvajalci) teh navodil.</w:t>
      </w:r>
    </w:p>
    <w:p w14:paraId="31497277" w14:textId="77777777" w:rsidR="003A77BA" w:rsidRPr="000837C3" w:rsidRDefault="00CE3D01" w:rsidP="003A77BA">
      <w:pPr>
        <w:pStyle w:val="Naslov3"/>
        <w:rPr>
          <w:rFonts w:ascii="Tahoma" w:hAnsi="Tahoma" w:cs="Tahoma"/>
          <w:sz w:val="18"/>
          <w:szCs w:val="18"/>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45542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837C3">
        <w:rPr>
          <w:rFonts w:ascii="Tahoma" w:hAnsi="Tahoma" w:cs="Tahoma"/>
          <w:sz w:val="18"/>
          <w:szCs w:val="18"/>
        </w:rPr>
        <w:t>Razlogi za izključitev</w:t>
      </w:r>
      <w:bookmarkEnd w:id="83"/>
    </w:p>
    <w:p w14:paraId="69B9091C" w14:textId="77777777" w:rsidR="00261DF2" w:rsidRPr="000837C3" w:rsidRDefault="00261DF2" w:rsidP="00CE0A90">
      <w:pPr>
        <w:numPr>
          <w:ilvl w:val="0"/>
          <w:numId w:val="8"/>
        </w:numPr>
        <w:ind w:left="426" w:hanging="284"/>
        <w:rPr>
          <w:rFonts w:ascii="Tahoma" w:hAnsi="Tahoma" w:cs="Tahoma"/>
          <w:sz w:val="18"/>
          <w:szCs w:val="18"/>
        </w:rPr>
      </w:pPr>
      <w:r w:rsidRPr="000837C3">
        <w:rPr>
          <w:rFonts w:ascii="Tahoma" w:hAnsi="Tahoma" w:cs="Tahoma"/>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6790D1D" w14:textId="77777777" w:rsidR="002837D6" w:rsidRDefault="002837D6" w:rsidP="002837D6">
      <w:pPr>
        <w:ind w:left="142"/>
        <w:rPr>
          <w:rFonts w:ascii="Tahoma" w:hAnsi="Tahoma" w:cs="Tahoma"/>
          <w:sz w:val="18"/>
          <w:szCs w:val="18"/>
        </w:rPr>
      </w:pPr>
    </w:p>
    <w:p w14:paraId="4D836B4B" w14:textId="0CDC320E" w:rsidR="007C1BF9" w:rsidRPr="000837C3" w:rsidRDefault="00261DF2" w:rsidP="002837D6">
      <w:pPr>
        <w:ind w:left="142"/>
        <w:rPr>
          <w:rFonts w:ascii="Tahoma" w:hAnsi="Tahoma" w:cs="Tahoma"/>
          <w:sz w:val="18"/>
          <w:szCs w:val="18"/>
        </w:rPr>
      </w:pPr>
      <w:r w:rsidRPr="000837C3">
        <w:rPr>
          <w:rFonts w:ascii="Tahoma" w:hAnsi="Tahoma" w:cs="Tahoma"/>
          <w:sz w:val="18"/>
          <w:szCs w:val="18"/>
        </w:rPr>
        <w:lastRenderedPageBreak/>
        <w:t xml:space="preserve">V kolikor je gospodarski subjekt </w:t>
      </w:r>
      <w:r w:rsidR="009559B9" w:rsidRPr="000837C3">
        <w:rPr>
          <w:rFonts w:ascii="Tahoma" w:hAnsi="Tahoma" w:cs="Tahoma"/>
          <w:sz w:val="18"/>
          <w:szCs w:val="18"/>
        </w:rPr>
        <w:t>v položaju iz zgornjega odstavka, lahko naročniku v skladu z devetim odstavkom 75. člena ZJN-3 predloži dokazila, da je sprejel zadostne ukrepe, s katerimi lahko dokaže svojo zanesljivost kljub obstoju razlogov za izključitev.</w:t>
      </w:r>
    </w:p>
    <w:p w14:paraId="4537E86B" w14:textId="77777777" w:rsidR="002837D6" w:rsidRDefault="002837D6" w:rsidP="002837D6">
      <w:pPr>
        <w:rPr>
          <w:rFonts w:ascii="Tahoma" w:hAnsi="Tahoma" w:cs="Tahoma"/>
          <w:sz w:val="18"/>
          <w:szCs w:val="18"/>
        </w:rPr>
      </w:pPr>
    </w:p>
    <w:p w14:paraId="40F4D2CC" w14:textId="41C888E1" w:rsidR="007C1BF9" w:rsidRPr="000837C3" w:rsidRDefault="007C1BF9" w:rsidP="002837D6">
      <w:pPr>
        <w:rPr>
          <w:rFonts w:ascii="Tahoma" w:hAnsi="Tahoma" w:cs="Tahoma"/>
          <w:sz w:val="18"/>
          <w:szCs w:val="18"/>
        </w:rPr>
      </w:pPr>
      <w:r w:rsidRPr="000837C3">
        <w:rPr>
          <w:rFonts w:ascii="Tahoma" w:hAnsi="Tahoma" w:cs="Tahoma"/>
          <w:sz w:val="18"/>
          <w:szCs w:val="18"/>
        </w:rPr>
        <w:t>DOKAZILA:</w:t>
      </w:r>
    </w:p>
    <w:p w14:paraId="595B3A1A" w14:textId="52BF4B6F" w:rsidR="007C1BF9" w:rsidRDefault="002837D6" w:rsidP="003A77BA">
      <w:pPr>
        <w:rPr>
          <w:rFonts w:ascii="Tahoma" w:hAnsi="Tahoma" w:cs="Tahoma"/>
          <w:sz w:val="18"/>
          <w:szCs w:val="18"/>
        </w:rPr>
      </w:pPr>
      <w:r w:rsidRPr="002837D6">
        <w:rPr>
          <w:rFonts w:ascii="Tahoma" w:hAnsi="Tahoma" w:cs="Tahoma"/>
          <w:sz w:val="18"/>
          <w:szCs w:val="18"/>
        </w:rPr>
        <w:t xml:space="preserve">Izpolnjen obrazec ESPD (v »Del III: Razlogi za izključitev, Oddelek A: Razlogi, povezani s </w:t>
      </w:r>
      <w:r w:rsidRPr="002837D6">
        <w:rPr>
          <w:rFonts w:ascii="Tahoma" w:hAnsi="Tahoma" w:cs="Tahoma"/>
          <w:sz w:val="18"/>
          <w:szCs w:val="18"/>
          <w:cs/>
        </w:rPr>
        <w:t>‎</w:t>
      </w:r>
      <w:r w:rsidRPr="002837D6">
        <w:rPr>
          <w:rFonts w:ascii="Tahoma" w:hAnsi="Tahoma" w:cs="Tahoma"/>
          <w:sz w:val="18"/>
          <w:szCs w:val="18"/>
        </w:rPr>
        <w:t>kazenskimi obsodbami«) za vse gospodarske subjekte v ponudbi</w:t>
      </w:r>
      <w:r>
        <w:rPr>
          <w:rFonts w:ascii="Tahoma" w:hAnsi="Tahoma" w:cs="Tahoma"/>
          <w:sz w:val="18"/>
          <w:szCs w:val="18"/>
        </w:rPr>
        <w:t>.</w:t>
      </w:r>
    </w:p>
    <w:p w14:paraId="57AD2E38" w14:textId="77777777" w:rsidR="002837D6" w:rsidRPr="002837D6" w:rsidRDefault="002837D6" w:rsidP="002837D6">
      <w:pPr>
        <w:tabs>
          <w:tab w:val="left" w:pos="887"/>
        </w:tabs>
        <w:rPr>
          <w:rFonts w:ascii="Tahoma" w:hAnsi="Tahoma" w:cs="Tahoma"/>
          <w:bCs/>
          <w:sz w:val="18"/>
          <w:szCs w:val="18"/>
        </w:rPr>
      </w:pPr>
    </w:p>
    <w:p w14:paraId="5CF39EB9" w14:textId="77777777" w:rsidR="002837D6" w:rsidRPr="002837D6" w:rsidRDefault="002837D6" w:rsidP="002837D6">
      <w:pPr>
        <w:tabs>
          <w:tab w:val="left" w:pos="887"/>
        </w:tabs>
        <w:jc w:val="left"/>
        <w:rPr>
          <w:rFonts w:ascii="Tahoma" w:hAnsi="Tahoma" w:cs="Tahoma"/>
          <w:bCs/>
          <w:sz w:val="18"/>
          <w:szCs w:val="18"/>
        </w:rPr>
      </w:pPr>
      <w:r w:rsidRPr="002837D6">
        <w:rPr>
          <w:rFonts w:ascii="Tahoma" w:hAnsi="Tahoma" w:cs="Tahoma"/>
          <w:bCs/>
          <w:sz w:val="18"/>
          <w:szCs w:val="18"/>
        </w:rPr>
        <w:t xml:space="preserve">Naročnik bo, pred oddajo javnega naročila, od ponudnika, kateremu se je odločil oddati </w:t>
      </w:r>
      <w:r w:rsidRPr="002837D6">
        <w:rPr>
          <w:rFonts w:ascii="Tahoma" w:hAnsi="Tahoma" w:cs="Tahoma"/>
          <w:bCs/>
          <w:sz w:val="18"/>
          <w:szCs w:val="18"/>
          <w:cs/>
        </w:rPr>
        <w:t>‎</w:t>
      </w:r>
      <w:r w:rsidRPr="002837D6">
        <w:rPr>
          <w:rFonts w:ascii="Tahoma" w:hAnsi="Tahoma" w:cs="Tahoma"/>
          <w:bCs/>
          <w:sz w:val="18"/>
          <w:szCs w:val="18"/>
        </w:rPr>
        <w:t xml:space="preserve">predmetno naročilo, zahteval predložitev pooblastila za pridobitev podatkov iz kazenske </w:t>
      </w:r>
      <w:r w:rsidRPr="002837D6">
        <w:rPr>
          <w:rFonts w:ascii="Tahoma" w:hAnsi="Tahoma" w:cs="Tahoma"/>
          <w:bCs/>
          <w:sz w:val="18"/>
          <w:szCs w:val="18"/>
          <w:cs/>
        </w:rPr>
        <w:t>‎</w:t>
      </w:r>
      <w:r w:rsidRPr="002837D6">
        <w:rPr>
          <w:rFonts w:ascii="Tahoma" w:hAnsi="Tahoma" w:cs="Tahoma"/>
          <w:bCs/>
          <w:sz w:val="18"/>
          <w:szCs w:val="18"/>
        </w:rPr>
        <w:t xml:space="preserve">evidence (za vse osebe, ki so članice upravnega, vodstvenega ali nadzornega organa </w:t>
      </w:r>
      <w:r w:rsidRPr="002837D6">
        <w:rPr>
          <w:rFonts w:ascii="Tahoma" w:hAnsi="Tahoma" w:cs="Tahoma"/>
          <w:bCs/>
          <w:sz w:val="18"/>
          <w:szCs w:val="18"/>
          <w:cs/>
        </w:rPr>
        <w:t>‎</w:t>
      </w:r>
      <w:r w:rsidRPr="002837D6">
        <w:rPr>
          <w:rFonts w:ascii="Tahoma" w:hAnsi="Tahoma" w:cs="Tahoma"/>
          <w:bCs/>
          <w:sz w:val="18"/>
          <w:szCs w:val="18"/>
        </w:rPr>
        <w:t xml:space="preserve">gospodarskega subjekta ali ki imajo pooblastila za njegovo zastopanje ali odločanje ali nadzor v </w:t>
      </w:r>
      <w:r w:rsidRPr="002837D6">
        <w:rPr>
          <w:rFonts w:ascii="Tahoma" w:hAnsi="Tahoma" w:cs="Tahoma"/>
          <w:bCs/>
          <w:sz w:val="18"/>
          <w:szCs w:val="18"/>
          <w:cs/>
        </w:rPr>
        <w:t>‎</w:t>
      </w:r>
      <w:r w:rsidRPr="002837D6">
        <w:rPr>
          <w:rFonts w:ascii="Tahoma" w:hAnsi="Tahoma" w:cs="Tahoma"/>
          <w:bCs/>
          <w:sz w:val="18"/>
          <w:szCs w:val="18"/>
        </w:rPr>
        <w:t xml:space="preserve">njem). V kolikor bodo na predloženem obrazcu ESPD, v Delu VI: Sklepne izjave, vse osebe, ki </w:t>
      </w:r>
      <w:r w:rsidRPr="002837D6">
        <w:rPr>
          <w:rFonts w:ascii="Tahoma" w:hAnsi="Tahoma" w:cs="Tahoma"/>
          <w:bCs/>
          <w:sz w:val="18"/>
          <w:szCs w:val="18"/>
          <w:cs/>
        </w:rPr>
        <w:t>‎</w:t>
      </w:r>
      <w:r w:rsidRPr="002837D6">
        <w:rPr>
          <w:rFonts w:ascii="Tahoma" w:hAnsi="Tahoma" w:cs="Tahoma"/>
          <w:bCs/>
          <w:sz w:val="18"/>
          <w:szCs w:val="18"/>
        </w:rPr>
        <w:t xml:space="preserve">so članice upravnega, vodstvenega ali nadzornega organa gospodarskega subjekta vključno z </w:t>
      </w:r>
      <w:r w:rsidRPr="002837D6">
        <w:rPr>
          <w:rFonts w:ascii="Tahoma" w:hAnsi="Tahoma" w:cs="Tahoma"/>
          <w:bCs/>
          <w:sz w:val="18"/>
          <w:szCs w:val="18"/>
          <w:cs/>
        </w:rPr>
        <w:t>‎</w:t>
      </w:r>
      <w:r w:rsidRPr="002837D6">
        <w:rPr>
          <w:rFonts w:ascii="Tahoma" w:hAnsi="Tahoma" w:cs="Tahoma"/>
          <w:bCs/>
          <w:sz w:val="18"/>
          <w:szCs w:val="18"/>
        </w:rPr>
        <w:t xml:space="preserve">osebami, ki imajo pooblastila za njegovo zastopanje, odločanje ali nadzor, s podpisom </w:t>
      </w:r>
      <w:r w:rsidRPr="002837D6">
        <w:rPr>
          <w:rFonts w:ascii="Tahoma" w:hAnsi="Tahoma" w:cs="Tahoma"/>
          <w:bCs/>
          <w:sz w:val="18"/>
          <w:szCs w:val="18"/>
          <w:cs/>
        </w:rPr>
        <w:t>‎</w:t>
      </w:r>
      <w:r w:rsidRPr="002837D6">
        <w:rPr>
          <w:rFonts w:ascii="Tahoma" w:hAnsi="Tahoma" w:cs="Tahoma"/>
          <w:bCs/>
          <w:sz w:val="18"/>
          <w:szCs w:val="18"/>
        </w:rPr>
        <w:t xml:space="preserve">pooblastile naročnika za pridobitev podatkov iz kazenske evidence, dodatnih pooblastil naročnik </w:t>
      </w:r>
      <w:r w:rsidRPr="002837D6">
        <w:rPr>
          <w:rFonts w:ascii="Tahoma" w:hAnsi="Tahoma" w:cs="Tahoma"/>
          <w:bCs/>
          <w:sz w:val="18"/>
          <w:szCs w:val="18"/>
          <w:cs/>
        </w:rPr>
        <w:t>‎</w:t>
      </w:r>
      <w:r w:rsidRPr="002837D6">
        <w:rPr>
          <w:rFonts w:ascii="Tahoma" w:hAnsi="Tahoma" w:cs="Tahoma"/>
          <w:bCs/>
          <w:sz w:val="18"/>
          <w:szCs w:val="18"/>
        </w:rPr>
        <w:t>ne bo zahteval.</w:t>
      </w:r>
      <w:r w:rsidRPr="002837D6">
        <w:rPr>
          <w:rFonts w:ascii="Tahoma" w:hAnsi="Tahoma" w:cs="Tahoma"/>
          <w:bCs/>
          <w:sz w:val="18"/>
          <w:szCs w:val="18"/>
          <w:cs/>
        </w:rPr>
        <w:t>‎</w:t>
      </w:r>
    </w:p>
    <w:p w14:paraId="091D0DE1" w14:textId="77777777" w:rsidR="002837D6" w:rsidRPr="002837D6" w:rsidRDefault="002837D6" w:rsidP="002837D6">
      <w:pPr>
        <w:tabs>
          <w:tab w:val="left" w:pos="887"/>
        </w:tabs>
        <w:ind w:left="392"/>
        <w:jc w:val="left"/>
        <w:rPr>
          <w:rFonts w:ascii="Tahoma" w:hAnsi="Tahoma" w:cs="Tahoma"/>
          <w:bCs/>
          <w:sz w:val="18"/>
          <w:szCs w:val="18"/>
        </w:rPr>
      </w:pPr>
    </w:p>
    <w:p w14:paraId="0F519AEA" w14:textId="3AAA2F14" w:rsidR="007C1BF9" w:rsidRDefault="002837D6" w:rsidP="002837D6">
      <w:pPr>
        <w:tabs>
          <w:tab w:val="left" w:pos="887"/>
        </w:tabs>
        <w:jc w:val="left"/>
        <w:rPr>
          <w:rFonts w:ascii="Tahoma" w:hAnsi="Tahoma" w:cs="Tahoma"/>
          <w:bCs/>
          <w:sz w:val="18"/>
          <w:szCs w:val="18"/>
        </w:rPr>
      </w:pPr>
      <w:r w:rsidRPr="002837D6">
        <w:rPr>
          <w:rFonts w:ascii="Tahoma" w:hAnsi="Tahoma" w:cs="Tahoma"/>
          <w:bCs/>
          <w:sz w:val="18"/>
          <w:szCs w:val="18"/>
        </w:rPr>
        <w:t xml:space="preserve">Ponudnik lahko potrdila iz Kazenske evidence priloži sam. Tako predložena potrdila morajo </w:t>
      </w:r>
      <w:r w:rsidRPr="002837D6">
        <w:rPr>
          <w:rFonts w:ascii="Tahoma" w:hAnsi="Tahoma" w:cs="Tahoma"/>
          <w:bCs/>
          <w:sz w:val="18"/>
          <w:szCs w:val="18"/>
          <w:cs/>
        </w:rPr>
        <w:t>‎</w:t>
      </w:r>
      <w:r w:rsidRPr="002837D6">
        <w:rPr>
          <w:rFonts w:ascii="Tahoma" w:hAnsi="Tahoma" w:cs="Tahoma"/>
          <w:bCs/>
          <w:sz w:val="18"/>
          <w:szCs w:val="18"/>
        </w:rPr>
        <w:t>odražati zadnje stanje.</w:t>
      </w:r>
      <w:r w:rsidRPr="002837D6">
        <w:rPr>
          <w:rFonts w:ascii="Tahoma" w:hAnsi="Tahoma" w:cs="Tahoma"/>
          <w:bCs/>
          <w:sz w:val="18"/>
          <w:szCs w:val="18"/>
          <w:cs/>
        </w:rPr>
        <w:t>‎</w:t>
      </w:r>
    </w:p>
    <w:p w14:paraId="1ED15C57" w14:textId="77777777" w:rsidR="002837D6" w:rsidRDefault="002837D6" w:rsidP="002837D6">
      <w:pPr>
        <w:tabs>
          <w:tab w:val="left" w:pos="887"/>
        </w:tabs>
        <w:jc w:val="left"/>
        <w:rPr>
          <w:rFonts w:ascii="Tahoma" w:hAnsi="Tahoma" w:cs="Tahoma"/>
          <w:bCs/>
          <w:sz w:val="18"/>
          <w:szCs w:val="18"/>
        </w:rPr>
      </w:pPr>
    </w:p>
    <w:p w14:paraId="2D885382" w14:textId="77777777" w:rsidR="002837D6" w:rsidRPr="002837D6" w:rsidRDefault="002837D6" w:rsidP="002837D6">
      <w:pPr>
        <w:tabs>
          <w:tab w:val="left" w:pos="887"/>
        </w:tabs>
        <w:jc w:val="left"/>
        <w:rPr>
          <w:rFonts w:ascii="Tahoma" w:hAnsi="Tahoma" w:cs="Tahoma"/>
          <w:bCs/>
          <w:sz w:val="18"/>
          <w:szCs w:val="18"/>
        </w:rPr>
      </w:pPr>
    </w:p>
    <w:p w14:paraId="48B0C060"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D0F3A6" w14:textId="77777777" w:rsidR="00CE60BD" w:rsidRPr="000837C3" w:rsidRDefault="00CE60BD" w:rsidP="003A77BA">
      <w:pPr>
        <w:rPr>
          <w:rFonts w:ascii="Tahoma" w:hAnsi="Tahoma" w:cs="Tahoma"/>
          <w:sz w:val="18"/>
          <w:szCs w:val="18"/>
        </w:rPr>
      </w:pPr>
    </w:p>
    <w:p w14:paraId="3F985CE2" w14:textId="77777777" w:rsidR="002837D6" w:rsidRPr="002837D6" w:rsidRDefault="002837D6" w:rsidP="002837D6">
      <w:pPr>
        <w:suppressAutoHyphens/>
        <w:rPr>
          <w:rFonts w:ascii="Tahoma" w:hAnsi="Tahoma" w:cs="Tahoma"/>
          <w:sz w:val="18"/>
          <w:szCs w:val="18"/>
          <w:lang w:eastAsia="zh-CN"/>
        </w:rPr>
      </w:pPr>
      <w:r w:rsidRPr="002837D6">
        <w:rPr>
          <w:rFonts w:ascii="Tahoma" w:hAnsi="Tahoma" w:cs="Tahoma"/>
          <w:sz w:val="18"/>
          <w:szCs w:val="18"/>
          <w:lang w:eastAsia="zh-CN"/>
        </w:rPr>
        <w:t>DOKAZILO:</w:t>
      </w:r>
    </w:p>
    <w:p w14:paraId="53302C42" w14:textId="2D9DAF04" w:rsidR="002837D6" w:rsidRDefault="002837D6" w:rsidP="002837D6">
      <w:pPr>
        <w:suppressAutoHyphens/>
        <w:rPr>
          <w:rFonts w:ascii="Tahoma" w:hAnsi="Tahoma" w:cs="Tahoma"/>
          <w:sz w:val="18"/>
          <w:szCs w:val="18"/>
          <w:lang w:eastAsia="zh-CN"/>
        </w:rPr>
      </w:pPr>
      <w:r w:rsidRPr="002837D6">
        <w:rPr>
          <w:rFonts w:ascii="Tahoma" w:hAnsi="Tahoma" w:cs="Tahoma"/>
          <w:sz w:val="18"/>
          <w:szCs w:val="18"/>
          <w:lang w:eastAsia="zh-CN"/>
        </w:rPr>
        <w:t xml:space="preserve">Izpolnjen </w:t>
      </w:r>
      <w:r w:rsidRPr="002837D6">
        <w:rPr>
          <w:rFonts w:ascii="Tahoma" w:hAnsi="Tahoma" w:cs="Tahoma"/>
          <w:b/>
          <w:sz w:val="18"/>
          <w:szCs w:val="18"/>
          <w:lang w:eastAsia="zh-CN"/>
        </w:rPr>
        <w:t xml:space="preserve">obrazec ESPD </w:t>
      </w:r>
      <w:r w:rsidRPr="002837D6">
        <w:rPr>
          <w:rFonts w:ascii="Tahoma" w:hAnsi="Tahoma" w:cs="Tahoma"/>
          <w:sz w:val="18"/>
          <w:szCs w:val="18"/>
          <w:lang w:eastAsia="zh-CN"/>
        </w:rPr>
        <w:t>(v »Del III: Razlogi za izključitev, Oddelek B: Razlogi, povezani s plačilom davkov ali prispevkov za socialno varnost«) za vse gospodarske subjekte v ponudbi</w:t>
      </w:r>
      <w:r>
        <w:rPr>
          <w:rFonts w:ascii="Tahoma" w:hAnsi="Tahoma" w:cs="Tahoma"/>
          <w:sz w:val="18"/>
          <w:szCs w:val="18"/>
          <w:lang w:eastAsia="zh-CN"/>
        </w:rPr>
        <w:t>.</w:t>
      </w:r>
    </w:p>
    <w:p w14:paraId="381A136C" w14:textId="77777777" w:rsidR="002837D6" w:rsidRPr="002837D6" w:rsidRDefault="002837D6" w:rsidP="002837D6">
      <w:pPr>
        <w:suppressAutoHyphens/>
        <w:rPr>
          <w:rFonts w:ascii="Tahoma" w:hAnsi="Tahoma" w:cs="Tahoma"/>
          <w:sz w:val="18"/>
          <w:szCs w:val="18"/>
          <w:lang w:eastAsia="zh-CN"/>
        </w:rPr>
      </w:pPr>
    </w:p>
    <w:p w14:paraId="47FA7574" w14:textId="77777777" w:rsidR="007C1BF9" w:rsidRPr="000837C3" w:rsidRDefault="007C1BF9" w:rsidP="00496C55">
      <w:pPr>
        <w:tabs>
          <w:tab w:val="left" w:pos="887"/>
        </w:tabs>
        <w:ind w:left="392"/>
        <w:jc w:val="left"/>
        <w:rPr>
          <w:rFonts w:ascii="Tahoma" w:hAnsi="Tahoma" w:cs="Tahoma"/>
          <w:sz w:val="18"/>
          <w:szCs w:val="18"/>
        </w:rPr>
      </w:pPr>
    </w:p>
    <w:p w14:paraId="6E78AEBE"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na dan, ko poteče rok za oddajo ponudb ne sme biti uvrščen v evidenco gospodarskih subjektov z negativnimi referencami iz</w:t>
      </w:r>
      <w:r w:rsidR="00635BA0" w:rsidRPr="000837C3">
        <w:rPr>
          <w:rFonts w:ascii="Tahoma" w:hAnsi="Tahoma" w:cs="Tahoma"/>
          <w:sz w:val="18"/>
          <w:szCs w:val="18"/>
        </w:rPr>
        <w:t xml:space="preserve"> a)</w:t>
      </w:r>
      <w:r w:rsidRPr="000837C3">
        <w:rPr>
          <w:rFonts w:ascii="Tahoma" w:hAnsi="Tahoma" w:cs="Tahoma"/>
          <w:sz w:val="18"/>
          <w:szCs w:val="18"/>
        </w:rPr>
        <w:t xml:space="preserve"> točke četrtega odstavka 75. člena ZJN-3.</w:t>
      </w:r>
    </w:p>
    <w:p w14:paraId="26D4936E" w14:textId="77777777" w:rsidR="007C1BF9" w:rsidRPr="000837C3" w:rsidRDefault="007C1BF9" w:rsidP="003A77BA">
      <w:pPr>
        <w:rPr>
          <w:rFonts w:ascii="Tahoma" w:hAnsi="Tahoma" w:cs="Tahoma"/>
          <w:sz w:val="18"/>
          <w:szCs w:val="18"/>
        </w:rPr>
      </w:pPr>
    </w:p>
    <w:p w14:paraId="74EDFD43" w14:textId="77777777" w:rsidR="002837D6" w:rsidRPr="002837D6" w:rsidRDefault="002837D6" w:rsidP="002837D6">
      <w:pPr>
        <w:rPr>
          <w:rFonts w:ascii="Tahoma" w:hAnsi="Tahoma" w:cs="Tahoma"/>
          <w:sz w:val="18"/>
          <w:szCs w:val="18"/>
        </w:rPr>
      </w:pPr>
      <w:r w:rsidRPr="002837D6">
        <w:rPr>
          <w:rFonts w:ascii="Tahoma" w:hAnsi="Tahoma" w:cs="Tahoma"/>
          <w:sz w:val="18"/>
          <w:szCs w:val="18"/>
        </w:rPr>
        <w:t>DOKAZILA:</w:t>
      </w:r>
      <w:r w:rsidRPr="002837D6">
        <w:rPr>
          <w:rFonts w:ascii="Tahoma" w:hAnsi="Tahoma" w:cs="Tahoma"/>
          <w:sz w:val="18"/>
          <w:szCs w:val="18"/>
          <w:cs/>
        </w:rPr>
        <w:t>‎</w:t>
      </w:r>
    </w:p>
    <w:p w14:paraId="1E6FBC82" w14:textId="20FD6B90" w:rsidR="003A2B68" w:rsidRDefault="002837D6" w:rsidP="002837D6">
      <w:pPr>
        <w:rPr>
          <w:rFonts w:ascii="Tahoma" w:hAnsi="Tahoma" w:cs="Tahoma"/>
          <w:sz w:val="18"/>
          <w:szCs w:val="18"/>
        </w:rPr>
      </w:pPr>
      <w:r w:rsidRPr="002837D6">
        <w:rPr>
          <w:rFonts w:ascii="Tahoma" w:hAnsi="Tahoma" w:cs="Tahoma"/>
          <w:sz w:val="18"/>
          <w:szCs w:val="18"/>
        </w:rPr>
        <w:t xml:space="preserve">Izpolnjen obrazec ESPD (v »Del III: Razlogi za izključitev, Oddelek D: Nacionalni razlogi za </w:t>
      </w:r>
      <w:r w:rsidRPr="002837D6">
        <w:rPr>
          <w:rFonts w:ascii="Tahoma" w:hAnsi="Tahoma" w:cs="Tahoma"/>
          <w:sz w:val="18"/>
          <w:szCs w:val="18"/>
          <w:cs/>
        </w:rPr>
        <w:t>‎</w:t>
      </w:r>
      <w:r w:rsidRPr="002837D6">
        <w:rPr>
          <w:rFonts w:ascii="Tahoma" w:hAnsi="Tahoma" w:cs="Tahoma"/>
          <w:sz w:val="18"/>
          <w:szCs w:val="18"/>
        </w:rPr>
        <w:t>izključitev«) za vse gospodarske subjekte v ponudbi</w:t>
      </w:r>
      <w:r>
        <w:rPr>
          <w:rFonts w:ascii="Tahoma" w:hAnsi="Tahoma" w:cs="Tahoma"/>
          <w:sz w:val="18"/>
          <w:szCs w:val="18"/>
        </w:rPr>
        <w:t>.</w:t>
      </w:r>
    </w:p>
    <w:p w14:paraId="6276F5AA" w14:textId="77777777" w:rsidR="002837D6" w:rsidRDefault="002837D6" w:rsidP="002837D6">
      <w:pPr>
        <w:rPr>
          <w:rFonts w:ascii="Tahoma" w:hAnsi="Tahoma" w:cs="Tahoma"/>
          <w:sz w:val="18"/>
          <w:szCs w:val="18"/>
        </w:rPr>
      </w:pPr>
    </w:p>
    <w:p w14:paraId="775741E1" w14:textId="77777777" w:rsidR="002837D6" w:rsidRPr="000837C3" w:rsidRDefault="002837D6" w:rsidP="002837D6">
      <w:pPr>
        <w:rPr>
          <w:rFonts w:ascii="Tahoma" w:hAnsi="Tahoma" w:cs="Tahoma"/>
          <w:i/>
          <w:sz w:val="18"/>
          <w:szCs w:val="18"/>
        </w:rPr>
      </w:pPr>
    </w:p>
    <w:p w14:paraId="3F9F9527" w14:textId="77777777" w:rsidR="00014055" w:rsidRPr="000837C3" w:rsidRDefault="00742D82" w:rsidP="00CE0A90">
      <w:pPr>
        <w:numPr>
          <w:ilvl w:val="0"/>
          <w:numId w:val="8"/>
        </w:numPr>
        <w:rPr>
          <w:rFonts w:ascii="Tahoma" w:hAnsi="Tahoma" w:cs="Tahoma"/>
          <w:sz w:val="18"/>
          <w:szCs w:val="18"/>
        </w:rPr>
      </w:pPr>
      <w:bookmarkStart w:id="84" w:name="_Hlk83643518"/>
      <w:r w:rsidRPr="000837C3">
        <w:rPr>
          <w:rFonts w:ascii="Tahoma" w:hAnsi="Tahoma" w:cs="Tahoma"/>
          <w:sz w:val="18"/>
          <w:szCs w:val="18"/>
        </w:rPr>
        <w:t>Gospodarskemu subjektu</w:t>
      </w:r>
      <w:r w:rsidR="00645A4A" w:rsidRPr="000837C3">
        <w:rPr>
          <w:rFonts w:ascii="Tahoma" w:eastAsia="Times New Roman" w:hAnsi="Tahoma" w:cs="Tahoma"/>
          <w:sz w:val="18"/>
          <w:szCs w:val="18"/>
        </w:rPr>
        <w:t xml:space="preserve"> v zadnjih treh letih pred potekom roka za oddajo ponudb ali prijav pristojni organ Republike Slovenije ali druge države članice ali tretje države pri njem </w:t>
      </w:r>
      <w:r w:rsidR="00B85135" w:rsidRPr="000837C3">
        <w:rPr>
          <w:rFonts w:ascii="Tahoma" w:eastAsia="Times New Roman" w:hAnsi="Tahoma" w:cs="Tahoma"/>
          <w:sz w:val="18"/>
          <w:szCs w:val="18"/>
        </w:rPr>
        <w:t>ni ugotovil</w:t>
      </w:r>
      <w:r w:rsidR="00645A4A" w:rsidRPr="000837C3">
        <w:rPr>
          <w:rFonts w:ascii="Tahoma" w:eastAsia="Times New Roman" w:hAnsi="Tahoma" w:cs="Tahoma"/>
          <w:sz w:val="18"/>
          <w:szCs w:val="18"/>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77477" w:rsidRPr="000837C3">
        <w:rPr>
          <w:rFonts w:ascii="Tahoma" w:eastAsia="Times New Roman" w:hAnsi="Tahoma" w:cs="Tahoma"/>
          <w:sz w:val="18"/>
          <w:szCs w:val="18"/>
        </w:rPr>
        <w:t xml:space="preserve"> Ne glede na navedeno lahko ponudnik naročniku v skladu z devetim odstavkom in ob upoštevanju desetega odstavka 75. člena ZJN-3 predloži dokaze, da je sprejel zadostne ukrepe, s katerimi lahko dokaže svojo zanesljivost kljub obstoju tega izključitvenega razloga.</w:t>
      </w:r>
    </w:p>
    <w:bookmarkEnd w:id="84"/>
    <w:p w14:paraId="6829CF69" w14:textId="77777777" w:rsidR="004D3EEA" w:rsidRPr="000837C3" w:rsidRDefault="004D3EEA" w:rsidP="009559B9">
      <w:pPr>
        <w:rPr>
          <w:rFonts w:ascii="Tahoma" w:hAnsi="Tahoma" w:cs="Tahoma"/>
          <w:sz w:val="18"/>
          <w:szCs w:val="18"/>
        </w:rPr>
      </w:pPr>
    </w:p>
    <w:p w14:paraId="0C85DB92" w14:textId="77777777" w:rsidR="002837D6" w:rsidRPr="002837D6" w:rsidRDefault="002837D6" w:rsidP="002837D6">
      <w:pPr>
        <w:rPr>
          <w:rFonts w:ascii="Tahoma" w:hAnsi="Tahoma" w:cs="Tahoma"/>
          <w:sz w:val="18"/>
          <w:szCs w:val="18"/>
        </w:rPr>
      </w:pPr>
      <w:r w:rsidRPr="002837D6">
        <w:rPr>
          <w:rFonts w:ascii="Tahoma" w:hAnsi="Tahoma" w:cs="Tahoma"/>
          <w:sz w:val="18"/>
          <w:szCs w:val="18"/>
        </w:rPr>
        <w:t>DOKAZILO:</w:t>
      </w:r>
      <w:r w:rsidRPr="002837D6">
        <w:rPr>
          <w:rFonts w:ascii="Tahoma" w:hAnsi="Tahoma" w:cs="Tahoma"/>
          <w:sz w:val="18"/>
          <w:szCs w:val="18"/>
          <w:cs/>
        </w:rPr>
        <w:t>‎</w:t>
      </w:r>
    </w:p>
    <w:p w14:paraId="702EE0E7" w14:textId="27D1B536" w:rsidR="005A370E" w:rsidRPr="000837C3" w:rsidRDefault="002837D6" w:rsidP="002837D6">
      <w:pPr>
        <w:rPr>
          <w:rFonts w:ascii="Tahoma" w:hAnsi="Tahoma" w:cs="Tahoma"/>
          <w:sz w:val="18"/>
          <w:szCs w:val="18"/>
        </w:rPr>
      </w:pPr>
      <w:r w:rsidRPr="002837D6">
        <w:rPr>
          <w:rFonts w:ascii="Tahoma" w:hAnsi="Tahoma" w:cs="Tahoma"/>
          <w:sz w:val="18"/>
          <w:szCs w:val="18"/>
        </w:rPr>
        <w:t xml:space="preserve">Izpolnjen obrazec ESPD (v »Del III: Razlogi za izključitev, Oddelek B: Razlogi, povezani s </w:t>
      </w:r>
      <w:r w:rsidRPr="002837D6">
        <w:rPr>
          <w:rFonts w:ascii="Tahoma" w:hAnsi="Tahoma" w:cs="Tahoma"/>
          <w:sz w:val="18"/>
          <w:szCs w:val="18"/>
          <w:cs/>
        </w:rPr>
        <w:t>‎</w:t>
      </w:r>
      <w:r w:rsidRPr="002837D6">
        <w:rPr>
          <w:rFonts w:ascii="Tahoma" w:hAnsi="Tahoma" w:cs="Tahoma"/>
          <w:sz w:val="18"/>
          <w:szCs w:val="18"/>
        </w:rPr>
        <w:t>plačilom davkov ali prispevkov za socialno varnost«) za vse gospodarske subjekte v ponudbi</w:t>
      </w:r>
      <w:r>
        <w:rPr>
          <w:rFonts w:ascii="Tahoma" w:hAnsi="Tahoma" w:cs="Tahoma"/>
          <w:sz w:val="18"/>
          <w:szCs w:val="18"/>
        </w:rPr>
        <w:t>.</w:t>
      </w:r>
    </w:p>
    <w:p w14:paraId="5176FF9E" w14:textId="77777777" w:rsidR="009559B9" w:rsidRPr="000837C3" w:rsidRDefault="005A370E" w:rsidP="00800B1A">
      <w:pPr>
        <w:rPr>
          <w:rFonts w:ascii="Tahoma" w:hAnsi="Tahoma" w:cs="Tahoma"/>
          <w:sz w:val="18"/>
          <w:szCs w:val="18"/>
        </w:rPr>
      </w:pPr>
      <w:r w:rsidRPr="000837C3">
        <w:rPr>
          <w:rFonts w:ascii="Tahoma" w:hAnsi="Tahoma" w:cs="Tahoma"/>
          <w:sz w:val="18"/>
          <w:szCs w:val="18"/>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D393A6C" w14:textId="77777777" w:rsidR="00BD5DF1" w:rsidRPr="000837C3" w:rsidRDefault="00BD5DF1" w:rsidP="00800B1A">
      <w:pPr>
        <w:rPr>
          <w:rFonts w:ascii="Tahoma" w:hAnsi="Tahoma" w:cs="Tahoma"/>
          <w:sz w:val="18"/>
          <w:szCs w:val="18"/>
        </w:rPr>
      </w:pPr>
    </w:p>
    <w:p w14:paraId="77831BE5" w14:textId="77777777" w:rsidR="00BD5DF1" w:rsidRDefault="00BD5DF1" w:rsidP="00CE0A90">
      <w:pPr>
        <w:numPr>
          <w:ilvl w:val="0"/>
          <w:numId w:val="8"/>
        </w:numPr>
        <w:rPr>
          <w:rFonts w:ascii="Tahoma" w:hAnsi="Tahoma" w:cs="Tahoma"/>
          <w:sz w:val="18"/>
          <w:szCs w:val="18"/>
        </w:rPr>
      </w:pPr>
      <w:r w:rsidRPr="000837C3">
        <w:rPr>
          <w:rFonts w:ascii="Tahoma" w:hAnsi="Tahoma" w:cs="Tahoma"/>
          <w:sz w:val="18"/>
          <w:szCs w:val="18"/>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2A44782B" w14:textId="77777777" w:rsidR="002837D6" w:rsidRPr="000837C3" w:rsidRDefault="002837D6" w:rsidP="002837D6">
      <w:pPr>
        <w:ind w:left="720"/>
        <w:rPr>
          <w:rFonts w:ascii="Tahoma" w:hAnsi="Tahoma" w:cs="Tahoma"/>
          <w:sz w:val="18"/>
          <w:szCs w:val="18"/>
        </w:rPr>
      </w:pPr>
    </w:p>
    <w:p w14:paraId="7BD21826" w14:textId="77777777" w:rsidR="00BD5DF1" w:rsidRPr="000837C3" w:rsidRDefault="00BD5DF1" w:rsidP="00CE0A90">
      <w:pPr>
        <w:numPr>
          <w:ilvl w:val="0"/>
          <w:numId w:val="8"/>
        </w:numPr>
        <w:rPr>
          <w:rFonts w:ascii="Tahoma" w:hAnsi="Tahoma" w:cs="Tahoma"/>
          <w:sz w:val="18"/>
          <w:szCs w:val="18"/>
        </w:rPr>
      </w:pPr>
      <w:r w:rsidRPr="000837C3">
        <w:rPr>
          <w:rFonts w:ascii="Tahoma" w:hAnsi="Tahoma" w:cs="Tahoma"/>
          <w:sz w:val="18"/>
          <w:szCs w:val="18"/>
        </w:rPr>
        <w:t xml:space="preserve">Naročnik bo iz postopka javnega naročanja izključil gospodarski subjekt, v primeru da je ta kršil obveznosti na področju </w:t>
      </w:r>
      <w:proofErr w:type="spellStart"/>
      <w:r w:rsidRPr="000837C3">
        <w:rPr>
          <w:rFonts w:ascii="Tahoma" w:hAnsi="Tahoma" w:cs="Tahoma"/>
          <w:sz w:val="18"/>
          <w:szCs w:val="18"/>
        </w:rPr>
        <w:t>okoljskega</w:t>
      </w:r>
      <w:proofErr w:type="spellEnd"/>
      <w:r w:rsidRPr="000837C3">
        <w:rPr>
          <w:rFonts w:ascii="Tahoma" w:hAnsi="Tahoma" w:cs="Tahoma"/>
          <w:sz w:val="18"/>
          <w:szCs w:val="18"/>
        </w:rPr>
        <w:t xml:space="preserve">, socialnega in delovnega prava (2. odstavek 3. člena ZJN-3). </w:t>
      </w:r>
    </w:p>
    <w:p w14:paraId="45F562AA" w14:textId="77777777" w:rsidR="00BD5DF1" w:rsidRPr="000837C3" w:rsidRDefault="00BD5DF1" w:rsidP="00BD5DF1">
      <w:pPr>
        <w:ind w:left="720"/>
        <w:rPr>
          <w:rFonts w:ascii="Tahoma" w:hAnsi="Tahoma" w:cs="Tahoma"/>
          <w:sz w:val="18"/>
          <w:szCs w:val="18"/>
        </w:rPr>
      </w:pPr>
    </w:p>
    <w:p w14:paraId="789ADD47" w14:textId="77777777" w:rsidR="002837D6" w:rsidRPr="002837D6" w:rsidRDefault="002837D6" w:rsidP="002837D6">
      <w:pPr>
        <w:suppressAutoHyphens/>
        <w:ind w:firstLine="426"/>
        <w:rPr>
          <w:rFonts w:ascii="Tahoma" w:hAnsi="Tahoma" w:cs="Tahoma"/>
          <w:sz w:val="18"/>
          <w:szCs w:val="18"/>
          <w:lang w:eastAsia="zh-CN"/>
        </w:rPr>
      </w:pPr>
      <w:r w:rsidRPr="002837D6">
        <w:rPr>
          <w:rFonts w:ascii="Tahoma" w:hAnsi="Tahoma" w:cs="Tahoma"/>
          <w:sz w:val="18"/>
          <w:szCs w:val="18"/>
          <w:lang w:eastAsia="zh-CN"/>
        </w:rPr>
        <w:t>DOKAZILA:</w:t>
      </w:r>
    </w:p>
    <w:p w14:paraId="6827D8B0" w14:textId="056FB2B8" w:rsidR="002837D6" w:rsidRPr="002837D6" w:rsidRDefault="002837D6" w:rsidP="002837D6">
      <w:pPr>
        <w:suppressAutoHyphens/>
        <w:ind w:left="426"/>
        <w:rPr>
          <w:rFonts w:ascii="Tahoma" w:hAnsi="Tahoma" w:cs="Tahoma"/>
          <w:sz w:val="18"/>
          <w:szCs w:val="18"/>
          <w:lang w:eastAsia="zh-CN"/>
        </w:rPr>
      </w:pPr>
      <w:r w:rsidRPr="002837D6">
        <w:rPr>
          <w:rFonts w:ascii="Tahoma" w:hAnsi="Tahoma" w:cs="Tahoma"/>
          <w:sz w:val="18"/>
          <w:szCs w:val="18"/>
          <w:lang w:eastAsia="zh-CN"/>
        </w:rPr>
        <w:t xml:space="preserve">Izpolnjen </w:t>
      </w:r>
      <w:r w:rsidRPr="002837D6">
        <w:rPr>
          <w:rFonts w:ascii="Tahoma" w:hAnsi="Tahoma" w:cs="Tahoma"/>
          <w:b/>
          <w:sz w:val="18"/>
          <w:szCs w:val="18"/>
          <w:lang w:eastAsia="zh-CN"/>
        </w:rPr>
        <w:t xml:space="preserve">obrazec ESPD </w:t>
      </w:r>
      <w:r w:rsidRPr="002837D6">
        <w:rPr>
          <w:rFonts w:ascii="Tahoma" w:hAnsi="Tahoma" w:cs="Tahoma"/>
          <w:sz w:val="18"/>
          <w:szCs w:val="18"/>
          <w:lang w:eastAsia="zh-CN"/>
        </w:rPr>
        <w:t>(v »Del III: Razlogi za izključitev, Oddelek D: Nacionalni razlogi za izključitev«)</w:t>
      </w:r>
      <w:r w:rsidRPr="002837D6">
        <w:rPr>
          <w:rFonts w:ascii="Tahoma" w:hAnsi="Tahoma" w:cs="Tahoma"/>
          <w:b/>
          <w:sz w:val="18"/>
          <w:szCs w:val="18"/>
          <w:lang w:eastAsia="zh-CN"/>
        </w:rPr>
        <w:t xml:space="preserve"> </w:t>
      </w:r>
      <w:r w:rsidRPr="002837D6">
        <w:rPr>
          <w:rFonts w:ascii="Tahoma" w:hAnsi="Tahoma" w:cs="Tahoma"/>
          <w:sz w:val="18"/>
          <w:szCs w:val="18"/>
          <w:lang w:eastAsia="zh-CN"/>
        </w:rPr>
        <w:t>za vse gospodarske subjekte v ponudbi.</w:t>
      </w:r>
    </w:p>
    <w:p w14:paraId="117F93A9" w14:textId="77777777" w:rsidR="00BD5DF1" w:rsidRPr="000837C3" w:rsidRDefault="00BD5DF1" w:rsidP="00BD5DF1">
      <w:pPr>
        <w:ind w:left="720"/>
        <w:rPr>
          <w:rFonts w:ascii="Tahoma" w:hAnsi="Tahoma" w:cs="Tahoma"/>
          <w:sz w:val="18"/>
          <w:szCs w:val="18"/>
        </w:rPr>
      </w:pPr>
    </w:p>
    <w:p w14:paraId="6650865F" w14:textId="77777777" w:rsidR="00BD5DF1" w:rsidRPr="000837C3" w:rsidRDefault="00BD5DF1" w:rsidP="00CE0A90">
      <w:pPr>
        <w:numPr>
          <w:ilvl w:val="0"/>
          <w:numId w:val="8"/>
        </w:numPr>
        <w:rPr>
          <w:rFonts w:ascii="Tahoma" w:hAnsi="Tahoma" w:cs="Tahoma"/>
          <w:i/>
          <w:iCs/>
          <w:sz w:val="18"/>
          <w:szCs w:val="18"/>
        </w:rPr>
      </w:pPr>
      <w:r w:rsidRPr="000837C3">
        <w:rPr>
          <w:rFonts w:ascii="Tahoma" w:hAnsi="Tahoma" w:cs="Tahoma"/>
          <w:i/>
          <w:iCs/>
          <w:sz w:val="18"/>
          <w:szCs w:val="18"/>
        </w:rPr>
        <w:t xml:space="preserve">Ponudnik se zavezuje, da bo v primeru, če bo izbran kot najugodnejši ponudnik, v osmih (8) dneh od prejema poziva naročnika, le temu posredoval podatke o: </w:t>
      </w:r>
    </w:p>
    <w:p w14:paraId="3A3FCB65"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 xml:space="preserve">svojih ustanoviteljih, družbenikih, vključno s tihimi družbeniki, delničarjih, </w:t>
      </w:r>
      <w:proofErr w:type="spellStart"/>
      <w:r w:rsidRPr="000837C3">
        <w:rPr>
          <w:rFonts w:ascii="Tahoma" w:hAnsi="Tahoma" w:cs="Tahoma"/>
          <w:i/>
          <w:iCs/>
          <w:sz w:val="18"/>
          <w:szCs w:val="18"/>
        </w:rPr>
        <w:t>komanditistih</w:t>
      </w:r>
      <w:proofErr w:type="spellEnd"/>
      <w:r w:rsidRPr="000837C3">
        <w:rPr>
          <w:rFonts w:ascii="Tahoma" w:hAnsi="Tahoma" w:cs="Tahoma"/>
          <w:i/>
          <w:iCs/>
          <w:sz w:val="18"/>
          <w:szCs w:val="18"/>
        </w:rPr>
        <w:t xml:space="preserve"> ali drugih lastnikih in podatke o lastniških deležih navedenih oseb,</w:t>
      </w:r>
    </w:p>
    <w:p w14:paraId="3C6AB636"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gospodarskih subjektih, za katere se glede na določbe zakona, ki ureja gospodarske družbe, šteje, da so z njim povezane družbe.</w:t>
      </w:r>
    </w:p>
    <w:p w14:paraId="64DD0B42" w14:textId="77777777" w:rsidR="00FD72CA" w:rsidRPr="000837C3" w:rsidRDefault="00FD72CA" w:rsidP="00BD5DF1">
      <w:pPr>
        <w:ind w:left="720"/>
        <w:rPr>
          <w:rFonts w:ascii="Tahoma" w:hAnsi="Tahoma" w:cs="Tahoma"/>
          <w:i/>
          <w:iCs/>
          <w:sz w:val="18"/>
          <w:szCs w:val="18"/>
        </w:rPr>
      </w:pPr>
    </w:p>
    <w:p w14:paraId="6DB2E6DC" w14:textId="77777777" w:rsidR="00F65E13" w:rsidRPr="000837C3" w:rsidRDefault="00BD5DF1" w:rsidP="00F65E13">
      <w:pPr>
        <w:rPr>
          <w:rFonts w:ascii="Tahoma" w:hAnsi="Tahoma" w:cs="Tahoma"/>
          <w:i/>
          <w:iCs/>
          <w:sz w:val="18"/>
          <w:szCs w:val="18"/>
        </w:rPr>
      </w:pPr>
      <w:r w:rsidRPr="000837C3">
        <w:rPr>
          <w:rFonts w:ascii="Tahoma" w:hAnsi="Tahoma" w:cs="Tahoma"/>
          <w:i/>
          <w:iCs/>
          <w:sz w:val="18"/>
          <w:szCs w:val="18"/>
        </w:rPr>
        <w:t>DOKAZILO:</w:t>
      </w:r>
    </w:p>
    <w:p w14:paraId="034F6589" w14:textId="77777777" w:rsidR="00F65E13" w:rsidRPr="000837C3" w:rsidRDefault="00F65E13" w:rsidP="00F65E13">
      <w:pPr>
        <w:rPr>
          <w:rFonts w:ascii="Tahoma" w:hAnsi="Tahoma" w:cs="Tahoma"/>
          <w:i/>
          <w:sz w:val="18"/>
          <w:szCs w:val="18"/>
          <w:highlight w:val="yellow"/>
        </w:rPr>
      </w:pPr>
      <w:r w:rsidRPr="000837C3">
        <w:rPr>
          <w:rFonts w:ascii="Tahoma" w:hAnsi="Tahoma" w:cs="Tahoma"/>
          <w:i/>
          <w:iCs/>
          <w:sz w:val="18"/>
          <w:szCs w:val="18"/>
        </w:rPr>
        <w:t>Predložitev Obr.6</w:t>
      </w:r>
      <w:r w:rsidRPr="000837C3">
        <w:rPr>
          <w:rFonts w:ascii="Tahoma" w:hAnsi="Tahoma" w:cs="Tahoma"/>
          <w:sz w:val="18"/>
          <w:szCs w:val="18"/>
        </w:rPr>
        <w:t xml:space="preserve">  v fazi oddaje ponudbe ni pogoj, je pa zaželen.</w:t>
      </w:r>
    </w:p>
    <w:p w14:paraId="17F6E38E" w14:textId="77777777" w:rsidR="00F65E13" w:rsidRPr="000837C3" w:rsidRDefault="00F65E13" w:rsidP="00F65E13">
      <w:pPr>
        <w:rPr>
          <w:rFonts w:ascii="Tahoma" w:hAnsi="Tahoma" w:cs="Tahoma"/>
          <w:sz w:val="18"/>
          <w:szCs w:val="18"/>
        </w:rPr>
      </w:pPr>
    </w:p>
    <w:p w14:paraId="75848D8F" w14:textId="77777777" w:rsidR="00F65E13" w:rsidRPr="000837C3" w:rsidRDefault="00F65E13" w:rsidP="00F65E13">
      <w:pPr>
        <w:rPr>
          <w:rFonts w:ascii="Tahoma" w:hAnsi="Tahoma" w:cs="Tahoma"/>
          <w:sz w:val="18"/>
          <w:szCs w:val="18"/>
        </w:rPr>
      </w:pPr>
      <w:r w:rsidRPr="000837C3">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37A906" w14:textId="77777777" w:rsidR="00BD5DF1" w:rsidRPr="000837C3" w:rsidRDefault="00BD5DF1" w:rsidP="00800B1A">
      <w:pPr>
        <w:rPr>
          <w:rFonts w:ascii="Tahoma" w:hAnsi="Tahoma" w:cs="Tahoma"/>
          <w:sz w:val="18"/>
          <w:szCs w:val="18"/>
        </w:rPr>
      </w:pPr>
    </w:p>
    <w:p w14:paraId="675C319B" w14:textId="77777777" w:rsidR="00D96DA7" w:rsidRPr="000837C3" w:rsidRDefault="0073283A" w:rsidP="003353C1">
      <w:pPr>
        <w:pStyle w:val="Naslov3"/>
        <w:rPr>
          <w:rFonts w:ascii="Tahoma" w:eastAsia="Calibri" w:hAnsi="Tahoma" w:cs="Tahoma"/>
          <w:bCs w:val="0"/>
          <w:sz w:val="18"/>
          <w:szCs w:val="18"/>
        </w:rPr>
      </w:pPr>
      <w:bookmarkStart w:id="85" w:name="_Toc477161298"/>
      <w:bookmarkStart w:id="86" w:name="_Toc477436067"/>
      <w:bookmarkStart w:id="87" w:name="_Toc464638529"/>
      <w:bookmarkStart w:id="88" w:name="_Toc1455426"/>
      <w:bookmarkStart w:id="89" w:name="_Toc336851742"/>
      <w:bookmarkStart w:id="90" w:name="_Toc336851790"/>
      <w:bookmarkEnd w:id="85"/>
      <w:bookmarkEnd w:id="86"/>
      <w:bookmarkEnd w:id="87"/>
      <w:r w:rsidRPr="000837C3">
        <w:rPr>
          <w:rFonts w:ascii="Tahoma" w:hAnsi="Tahoma" w:cs="Tahoma"/>
          <w:sz w:val="18"/>
          <w:szCs w:val="18"/>
        </w:rPr>
        <w:t>Pogoji za sodelovanje glede ustreznosti za opravljanje poklicne dejavnosti</w:t>
      </w:r>
      <w:bookmarkEnd w:id="88"/>
    </w:p>
    <w:p w14:paraId="56E7ECD6" w14:textId="77777777" w:rsidR="009771FA" w:rsidRPr="000837C3" w:rsidRDefault="00D44D32"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Cs w:val="20"/>
          <w:lang w:eastAsia="sl-SI"/>
        </w:rPr>
      </w:pPr>
      <w:r w:rsidRPr="000837C3">
        <w:rPr>
          <w:rFonts w:ascii="Tahoma" w:hAnsi="Tahoma" w:cs="Tahoma"/>
          <w:sz w:val="18"/>
          <w:szCs w:val="18"/>
        </w:rPr>
        <w:t>Ponudnik</w:t>
      </w:r>
      <w:r w:rsidR="00EC4458" w:rsidRPr="000837C3">
        <w:rPr>
          <w:rFonts w:ascii="Tahoma" w:hAnsi="Tahoma" w:cs="Tahoma"/>
          <w:sz w:val="18"/>
          <w:szCs w:val="18"/>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A75AC4E" w14:textId="77777777" w:rsidR="0075085A" w:rsidRPr="000837C3" w:rsidRDefault="0075085A"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Ponudnik mora dokazati:</w:t>
      </w:r>
    </w:p>
    <w:p w14:paraId="2F5FE8A8" w14:textId="77777777" w:rsidR="0075085A" w:rsidRPr="000837C3" w:rsidRDefault="009771FA" w:rsidP="000322AF">
      <w:pPr>
        <w:widowControl w:val="0"/>
        <w:numPr>
          <w:ilvl w:val="0"/>
          <w:numId w:val="31"/>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w:t>
      </w:r>
      <w:r w:rsidR="0075085A" w:rsidRPr="000837C3">
        <w:rPr>
          <w:rFonts w:ascii="Tahoma" w:eastAsia="Times New Roman" w:hAnsi="Tahoma" w:cs="Tahoma"/>
          <w:sz w:val="18"/>
          <w:szCs w:val="18"/>
          <w:lang w:eastAsia="sl-SI"/>
        </w:rPr>
        <w:t>a je da je registriran pri pristojnem sodišču ali drugemu</w:t>
      </w:r>
      <w:r w:rsidR="0075085A" w:rsidRPr="000837C3">
        <w:rPr>
          <w:rFonts w:ascii="Tahoma" w:eastAsia="Times New Roman" w:hAnsi="Tahoma" w:cs="Tahoma"/>
          <w:spacing w:val="-10"/>
          <w:sz w:val="18"/>
          <w:szCs w:val="18"/>
          <w:lang w:eastAsia="sl-SI"/>
        </w:rPr>
        <w:t xml:space="preserve"> </w:t>
      </w:r>
      <w:r w:rsidR="0075085A" w:rsidRPr="000837C3">
        <w:rPr>
          <w:rFonts w:ascii="Tahoma" w:eastAsia="Times New Roman" w:hAnsi="Tahoma" w:cs="Tahoma"/>
          <w:sz w:val="18"/>
          <w:szCs w:val="18"/>
          <w:lang w:eastAsia="sl-SI"/>
        </w:rPr>
        <w:t>organu;</w:t>
      </w:r>
    </w:p>
    <w:p w14:paraId="0D6D30FA" w14:textId="77777777" w:rsidR="0075085A" w:rsidRPr="000837C3" w:rsidRDefault="0075085A" w:rsidP="000322AF">
      <w:pPr>
        <w:widowControl w:val="0"/>
        <w:numPr>
          <w:ilvl w:val="0"/>
          <w:numId w:val="31"/>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14:paraId="30FCA649" w14:textId="77777777" w:rsidR="007C1BF9" w:rsidRPr="000837C3" w:rsidRDefault="007C1BF9" w:rsidP="00366B65">
      <w:pPr>
        <w:rPr>
          <w:rFonts w:ascii="Tahoma" w:hAnsi="Tahoma" w:cs="Tahoma"/>
          <w:sz w:val="18"/>
          <w:szCs w:val="18"/>
        </w:rPr>
      </w:pPr>
    </w:p>
    <w:p w14:paraId="67841296" w14:textId="77777777" w:rsidR="007C1BF9" w:rsidRPr="000837C3" w:rsidRDefault="007C1BF9" w:rsidP="007C1BF9">
      <w:pPr>
        <w:ind w:firstLine="426"/>
        <w:rPr>
          <w:rFonts w:ascii="Tahoma" w:hAnsi="Tahoma" w:cs="Tahoma"/>
          <w:sz w:val="18"/>
          <w:szCs w:val="18"/>
        </w:rPr>
      </w:pPr>
      <w:bookmarkStart w:id="91" w:name="_Hlk83635162"/>
      <w:r w:rsidRPr="000837C3">
        <w:rPr>
          <w:rFonts w:ascii="Tahoma" w:hAnsi="Tahoma" w:cs="Tahoma"/>
          <w:sz w:val="18"/>
          <w:szCs w:val="18"/>
        </w:rPr>
        <w:t>DOKAZILA:</w:t>
      </w:r>
    </w:p>
    <w:bookmarkEnd w:id="91"/>
    <w:p w14:paraId="20B8B49A" w14:textId="77777777" w:rsidR="002837D6" w:rsidRPr="002837D6" w:rsidRDefault="002837D6" w:rsidP="002837D6">
      <w:pPr>
        <w:ind w:left="426"/>
        <w:rPr>
          <w:rFonts w:ascii="Tahoma" w:hAnsi="Tahoma" w:cs="Tahoma"/>
          <w:sz w:val="18"/>
          <w:szCs w:val="18"/>
        </w:rPr>
      </w:pPr>
      <w:r w:rsidRPr="002837D6">
        <w:rPr>
          <w:rFonts w:ascii="Tahoma" w:hAnsi="Tahoma" w:cs="Tahoma"/>
          <w:sz w:val="18"/>
          <w:szCs w:val="18"/>
        </w:rPr>
        <w:t xml:space="preserve">Izpolnjen obrazec ESPD (v »Del IV: Pogoji za sodelovanje, Oddelek A: Ustreznost, Vpis v </w:t>
      </w:r>
      <w:r w:rsidRPr="002837D6">
        <w:rPr>
          <w:rFonts w:ascii="Tahoma" w:hAnsi="Tahoma" w:cs="Tahoma"/>
          <w:sz w:val="18"/>
          <w:szCs w:val="18"/>
          <w:cs/>
        </w:rPr>
        <w:t>‎</w:t>
      </w:r>
      <w:r w:rsidRPr="002837D6">
        <w:rPr>
          <w:rFonts w:ascii="Tahoma" w:hAnsi="Tahoma" w:cs="Tahoma"/>
          <w:sz w:val="18"/>
          <w:szCs w:val="18"/>
        </w:rPr>
        <w:t xml:space="preserve">ustrezen poklicni register ALI Vpis v poslovni register«) s strani vseh gospodarskih subjektov v </w:t>
      </w:r>
      <w:r w:rsidRPr="002837D6">
        <w:rPr>
          <w:rFonts w:ascii="Tahoma" w:hAnsi="Tahoma" w:cs="Tahoma"/>
          <w:sz w:val="18"/>
          <w:szCs w:val="18"/>
          <w:cs/>
        </w:rPr>
        <w:t>‎</w:t>
      </w:r>
      <w:r w:rsidRPr="002837D6">
        <w:rPr>
          <w:rFonts w:ascii="Tahoma" w:hAnsi="Tahoma" w:cs="Tahoma"/>
          <w:sz w:val="18"/>
          <w:szCs w:val="18"/>
        </w:rPr>
        <w:t>ponudbi.</w:t>
      </w:r>
      <w:r w:rsidRPr="002837D6">
        <w:rPr>
          <w:rFonts w:ascii="Tahoma" w:hAnsi="Tahoma" w:cs="Tahoma"/>
          <w:sz w:val="18"/>
          <w:szCs w:val="18"/>
          <w:cs/>
        </w:rPr>
        <w:t>‎</w:t>
      </w:r>
    </w:p>
    <w:p w14:paraId="68F532C3" w14:textId="77777777" w:rsidR="002837D6" w:rsidRPr="002837D6" w:rsidRDefault="002837D6" w:rsidP="002837D6">
      <w:pPr>
        <w:ind w:left="426"/>
        <w:rPr>
          <w:rFonts w:ascii="Tahoma" w:hAnsi="Tahoma" w:cs="Tahoma"/>
          <w:sz w:val="18"/>
          <w:szCs w:val="18"/>
        </w:rPr>
      </w:pPr>
    </w:p>
    <w:p w14:paraId="6FFDBF86" w14:textId="77EAE9F4" w:rsidR="005A370E" w:rsidRPr="000837C3" w:rsidRDefault="002837D6" w:rsidP="002837D6">
      <w:pPr>
        <w:ind w:left="426"/>
        <w:rPr>
          <w:rFonts w:ascii="Tahoma" w:hAnsi="Tahoma" w:cs="Tahoma"/>
          <w:sz w:val="18"/>
          <w:szCs w:val="18"/>
        </w:rPr>
      </w:pPr>
      <w:r w:rsidRPr="002837D6">
        <w:rPr>
          <w:rFonts w:ascii="Tahoma" w:hAnsi="Tahoma" w:cs="Tahoma"/>
          <w:sz w:val="18"/>
          <w:szCs w:val="18"/>
        </w:rPr>
        <w:t xml:space="preserve">ESPD mora vsebovati vse potrebne podatke, da lahko naročnik v uradni evidenci preveri </w:t>
      </w:r>
      <w:r w:rsidRPr="002837D6">
        <w:rPr>
          <w:rFonts w:ascii="Tahoma" w:hAnsi="Tahoma" w:cs="Tahoma"/>
          <w:sz w:val="18"/>
          <w:szCs w:val="18"/>
          <w:cs/>
        </w:rPr>
        <w:t>‎</w:t>
      </w:r>
      <w:r w:rsidRPr="002837D6">
        <w:rPr>
          <w:rFonts w:ascii="Tahoma" w:hAnsi="Tahoma" w:cs="Tahoma"/>
          <w:sz w:val="18"/>
          <w:szCs w:val="18"/>
        </w:rPr>
        <w:t xml:space="preserve">izpolnjevanje predmetnega pogoja. V kolikor takšna preveritev ne bo mogoča, bo naročnik od </w:t>
      </w:r>
      <w:r w:rsidRPr="002837D6">
        <w:rPr>
          <w:rFonts w:ascii="Tahoma" w:hAnsi="Tahoma" w:cs="Tahoma"/>
          <w:sz w:val="18"/>
          <w:szCs w:val="18"/>
          <w:cs/>
        </w:rPr>
        <w:t>‎</w:t>
      </w:r>
      <w:r w:rsidRPr="002837D6">
        <w:rPr>
          <w:rFonts w:ascii="Tahoma" w:hAnsi="Tahoma" w:cs="Tahoma"/>
          <w:sz w:val="18"/>
          <w:szCs w:val="18"/>
        </w:rPr>
        <w:t>ponudnika zahteval predložitev kopije vpisa v enega od poklicnih ali poslovnih registrov.</w:t>
      </w:r>
      <w:r w:rsidRPr="002837D6">
        <w:rPr>
          <w:rFonts w:ascii="Tahoma" w:hAnsi="Tahoma" w:cs="Tahoma"/>
          <w:sz w:val="18"/>
          <w:szCs w:val="18"/>
          <w:cs/>
        </w:rPr>
        <w:t>‎</w:t>
      </w:r>
      <w:r w:rsidRPr="002837D6">
        <w:rPr>
          <w:rFonts w:ascii="Tahoma" w:hAnsi="Tahoma" w:cs="Tahoma"/>
          <w:sz w:val="18"/>
          <w:szCs w:val="18"/>
        </w:rPr>
        <w:t xml:space="preserve"> </w:t>
      </w:r>
      <w:r w:rsidR="00694AD6" w:rsidRPr="000837C3">
        <w:rPr>
          <w:rFonts w:ascii="Tahoma" w:hAnsi="Tahoma" w:cs="Tahoma"/>
          <w:sz w:val="18"/>
          <w:szCs w:val="18"/>
        </w:rPr>
        <w:t xml:space="preserve">Naročnik si </w:t>
      </w:r>
      <w:r w:rsidR="006739D5" w:rsidRPr="000837C3">
        <w:rPr>
          <w:rFonts w:ascii="Tahoma" w:hAnsi="Tahoma" w:cs="Tahoma"/>
          <w:sz w:val="18"/>
          <w:szCs w:val="18"/>
        </w:rPr>
        <w:t xml:space="preserve">pridržuje pravico, da preveri obstoj in vsebino navedb v ponudbi, </w:t>
      </w:r>
      <w:r w:rsidR="00674A96" w:rsidRPr="000837C3">
        <w:rPr>
          <w:rFonts w:ascii="Tahoma" w:hAnsi="Tahoma" w:cs="Tahoma"/>
          <w:sz w:val="18"/>
          <w:szCs w:val="18"/>
        </w:rPr>
        <w:t>v kolikor se bo</w:t>
      </w:r>
      <w:r w:rsidR="006739D5" w:rsidRPr="000837C3">
        <w:rPr>
          <w:rFonts w:ascii="Tahoma" w:hAnsi="Tahoma" w:cs="Tahoma"/>
          <w:sz w:val="18"/>
          <w:szCs w:val="18"/>
        </w:rPr>
        <w:t xml:space="preserve"> pojavi</w:t>
      </w:r>
      <w:r w:rsidR="00674A96" w:rsidRPr="000837C3">
        <w:rPr>
          <w:rFonts w:ascii="Tahoma" w:hAnsi="Tahoma" w:cs="Tahoma"/>
          <w:sz w:val="18"/>
          <w:szCs w:val="18"/>
        </w:rPr>
        <w:t>l</w:t>
      </w:r>
      <w:r w:rsidR="006739D5" w:rsidRPr="000837C3">
        <w:rPr>
          <w:rFonts w:ascii="Tahoma" w:hAnsi="Tahoma" w:cs="Tahoma"/>
          <w:sz w:val="18"/>
          <w:szCs w:val="18"/>
        </w:rPr>
        <w:t xml:space="preserve"> dvom o resničnosti ponudnikovih izjav. V ta namen mora </w:t>
      </w:r>
      <w:r w:rsidR="00C764D2" w:rsidRPr="000837C3">
        <w:rPr>
          <w:rFonts w:ascii="Tahoma" w:hAnsi="Tahoma" w:cs="Tahoma"/>
          <w:sz w:val="18"/>
          <w:szCs w:val="18"/>
        </w:rPr>
        <w:t xml:space="preserve">izjava </w:t>
      </w:r>
      <w:r w:rsidR="00A80444" w:rsidRPr="000837C3">
        <w:rPr>
          <w:rFonts w:ascii="Tahoma" w:hAnsi="Tahoma" w:cs="Tahoma"/>
          <w:sz w:val="18"/>
          <w:szCs w:val="18"/>
        </w:rPr>
        <w:t xml:space="preserve">vsebovati vse potrebne podatke, da lahko naročnik v uradni evidenci preveri izpolnjevanje predmetnega pogoja. </w:t>
      </w:r>
    </w:p>
    <w:p w14:paraId="74A975C8" w14:textId="77777777" w:rsidR="009771FA" w:rsidRPr="000837C3" w:rsidRDefault="009771FA" w:rsidP="00D54431">
      <w:pPr>
        <w:ind w:left="426"/>
        <w:rPr>
          <w:rFonts w:ascii="Tahoma" w:hAnsi="Tahoma" w:cs="Tahoma"/>
          <w:sz w:val="18"/>
          <w:szCs w:val="18"/>
        </w:rPr>
      </w:pPr>
    </w:p>
    <w:p w14:paraId="24186E79" w14:textId="77777777" w:rsidR="00BD5DF1" w:rsidRPr="000837C3" w:rsidRDefault="0075085A" w:rsidP="000322AF">
      <w:pPr>
        <w:numPr>
          <w:ilvl w:val="0"/>
          <w:numId w:val="31"/>
        </w:numPr>
        <w:rPr>
          <w:rFonts w:ascii="Tahoma" w:hAnsi="Tahoma" w:cs="Tahoma"/>
          <w:sz w:val="18"/>
          <w:szCs w:val="18"/>
        </w:rPr>
      </w:pPr>
      <w:r w:rsidRPr="000837C3">
        <w:rPr>
          <w:rFonts w:ascii="Tahoma" w:eastAsia="Times New Roman" w:hAnsi="Tahoma" w:cs="Tahoma"/>
          <w:sz w:val="18"/>
          <w:szCs w:val="18"/>
          <w:lang w:eastAsia="sl-SI"/>
        </w:rPr>
        <w:t>predložitev potrdila Javne agencije RS za zdravila in medicinske pripomočke o vpisu v register dobaviteljev medicinskih pripomočkov glede na predmet javnega naročila.</w:t>
      </w:r>
    </w:p>
    <w:p w14:paraId="5852D253" w14:textId="77777777" w:rsidR="003353C1" w:rsidRPr="000837C3" w:rsidRDefault="0073283A" w:rsidP="003353C1">
      <w:pPr>
        <w:pStyle w:val="Naslov3"/>
        <w:rPr>
          <w:rFonts w:ascii="Tahoma" w:hAnsi="Tahoma" w:cs="Tahoma"/>
          <w:sz w:val="18"/>
          <w:szCs w:val="18"/>
        </w:rPr>
      </w:pPr>
      <w:bookmarkStart w:id="92" w:name="_Toc477522613"/>
      <w:bookmarkStart w:id="93" w:name="_Toc477522694"/>
      <w:bookmarkStart w:id="94" w:name="_Toc477761447"/>
      <w:bookmarkStart w:id="95" w:name="_Toc477522615"/>
      <w:bookmarkStart w:id="96" w:name="_Toc477522696"/>
      <w:bookmarkStart w:id="97" w:name="_Toc477761449"/>
      <w:bookmarkStart w:id="98" w:name="_Toc477522617"/>
      <w:bookmarkStart w:id="99" w:name="_Toc477522698"/>
      <w:bookmarkStart w:id="100" w:name="_Toc477761451"/>
      <w:bookmarkStart w:id="101" w:name="_Toc477522618"/>
      <w:bookmarkStart w:id="102" w:name="_Toc477522699"/>
      <w:bookmarkStart w:id="103" w:name="_Toc477761452"/>
      <w:bookmarkStart w:id="104" w:name="_Toc477522620"/>
      <w:bookmarkStart w:id="105" w:name="_Toc477522701"/>
      <w:bookmarkStart w:id="106" w:name="_Toc477761454"/>
      <w:bookmarkStart w:id="107" w:name="_Toc464638533"/>
      <w:bookmarkStart w:id="108" w:name="_Toc1455427"/>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0837C3">
        <w:rPr>
          <w:rFonts w:ascii="Tahoma" w:hAnsi="Tahoma" w:cs="Tahoma"/>
          <w:sz w:val="18"/>
          <w:szCs w:val="18"/>
        </w:rPr>
        <w:t>Pogoji za sodelovanje glede ekonomskega in finančnega položaja</w:t>
      </w:r>
      <w:bookmarkEnd w:id="108"/>
    </w:p>
    <w:p w14:paraId="7C5BA718" w14:textId="77777777" w:rsidR="00233504" w:rsidRPr="000837C3" w:rsidRDefault="00233504" w:rsidP="00233504">
      <w:bookmarkStart w:id="109" w:name="_Toc1455428"/>
      <w:bookmarkStart w:id="110" w:name="_Toc336851743"/>
      <w:bookmarkStart w:id="111" w:name="_Toc336851791"/>
    </w:p>
    <w:p w14:paraId="632647F7" w14:textId="77777777" w:rsidR="00BD5DF1" w:rsidRPr="000837C3" w:rsidRDefault="00BD5DF1" w:rsidP="003E71F6">
      <w:pPr>
        <w:ind w:left="720"/>
        <w:rPr>
          <w:rFonts w:ascii="Tahoma" w:hAnsi="Tahoma" w:cs="Tahoma"/>
          <w:sz w:val="18"/>
          <w:szCs w:val="18"/>
        </w:rPr>
      </w:pPr>
      <w:r w:rsidRPr="000837C3">
        <w:rPr>
          <w:rFonts w:ascii="Tahoma" w:hAnsi="Tahoma" w:cs="Tahoma"/>
          <w:sz w:val="18"/>
          <w:szCs w:val="18"/>
        </w:rPr>
        <w:t>Ponudnik (v skupni ponudbi vsak partner) mora izpolnjevati naslednje ekonomsko-finančne pogoje:</w:t>
      </w:r>
    </w:p>
    <w:p w14:paraId="4EA3BF7F" w14:textId="77777777" w:rsidR="00BD5DF1" w:rsidRPr="000837C3" w:rsidRDefault="00BD5DF1" w:rsidP="00CE0A90">
      <w:pPr>
        <w:numPr>
          <w:ilvl w:val="0"/>
          <w:numId w:val="22"/>
        </w:numPr>
        <w:rPr>
          <w:rFonts w:ascii="Tahoma" w:hAnsi="Tahoma" w:cs="Tahoma"/>
          <w:sz w:val="18"/>
          <w:szCs w:val="18"/>
        </w:rPr>
      </w:pPr>
      <w:r w:rsidRPr="000837C3">
        <w:rPr>
          <w:rFonts w:ascii="Tahoma" w:hAnsi="Tahoma" w:cs="Tahoma"/>
          <w:sz w:val="18"/>
          <w:szCs w:val="18"/>
        </w:rPr>
        <w:t>Na dan oddaje ponudbe nima blokiranega nobenega transakcijskega računa, v zadnjih 6-ih mesecih pred rokom za oddajo ponudbe pa ni imel nobenega transakcijskega računa blokiranega več kot 10 zaporednih delovnih dni.</w:t>
      </w:r>
    </w:p>
    <w:p w14:paraId="7AF65322" w14:textId="77777777" w:rsidR="00BD5DF1" w:rsidRPr="000837C3" w:rsidRDefault="00BD5DF1" w:rsidP="00BD5DF1">
      <w:pPr>
        <w:ind w:left="720"/>
        <w:rPr>
          <w:rFonts w:ascii="Tahoma" w:hAnsi="Tahoma" w:cs="Tahoma"/>
          <w:sz w:val="18"/>
          <w:szCs w:val="18"/>
        </w:rPr>
      </w:pPr>
    </w:p>
    <w:p w14:paraId="56E0440C" w14:textId="77777777" w:rsidR="00BD5DF1" w:rsidRDefault="003E71F6">
      <w:pPr>
        <w:numPr>
          <w:ilvl w:val="0"/>
          <w:numId w:val="22"/>
        </w:numPr>
        <w:rPr>
          <w:rFonts w:ascii="Tahoma" w:hAnsi="Tahoma" w:cs="Tahoma"/>
          <w:sz w:val="18"/>
          <w:szCs w:val="18"/>
        </w:rPr>
      </w:pPr>
      <w:r w:rsidRPr="000837C3">
        <w:rPr>
          <w:rFonts w:ascii="Tahoma" w:hAnsi="Tahoma" w:cs="Tahoma"/>
          <w:sz w:val="18"/>
          <w:szCs w:val="18"/>
        </w:rPr>
        <w:t>Ponudnik je seznanjen, da je plačilni rok 30 (trideset) dni od dneva prejema pravilno izstavljenega računa</w:t>
      </w:r>
      <w:r w:rsidR="00FD72CA" w:rsidRPr="000837C3">
        <w:rPr>
          <w:rFonts w:ascii="Tahoma" w:hAnsi="Tahoma" w:cs="Tahoma"/>
          <w:sz w:val="18"/>
          <w:szCs w:val="18"/>
        </w:rPr>
        <w:t>.</w:t>
      </w:r>
    </w:p>
    <w:p w14:paraId="7ACA43F8" w14:textId="77777777" w:rsidR="00006100" w:rsidRDefault="00006100" w:rsidP="00006100">
      <w:pPr>
        <w:pStyle w:val="Odstavekseznama"/>
        <w:rPr>
          <w:rFonts w:ascii="Tahoma" w:hAnsi="Tahoma" w:cs="Tahoma"/>
          <w:sz w:val="18"/>
          <w:szCs w:val="18"/>
        </w:rPr>
      </w:pPr>
    </w:p>
    <w:p w14:paraId="360862FD" w14:textId="77777777" w:rsidR="00006100" w:rsidRDefault="00006100" w:rsidP="00006100">
      <w:pPr>
        <w:rPr>
          <w:rFonts w:ascii="Tahoma" w:hAnsi="Tahoma" w:cs="Tahoma"/>
          <w:sz w:val="18"/>
          <w:szCs w:val="18"/>
        </w:rPr>
      </w:pPr>
    </w:p>
    <w:p w14:paraId="77C49F0F" w14:textId="77777777" w:rsidR="00006100" w:rsidRPr="00006100" w:rsidRDefault="00006100" w:rsidP="00006100">
      <w:pPr>
        <w:suppressAutoHyphens/>
        <w:rPr>
          <w:rFonts w:ascii="Tahoma" w:hAnsi="Tahoma" w:cs="Tahoma"/>
          <w:sz w:val="18"/>
          <w:szCs w:val="18"/>
          <w:lang w:eastAsia="zh-CN"/>
        </w:rPr>
      </w:pPr>
      <w:r w:rsidRPr="00006100">
        <w:rPr>
          <w:rFonts w:ascii="Tahoma" w:hAnsi="Tahoma" w:cs="Tahoma"/>
          <w:sz w:val="18"/>
          <w:szCs w:val="18"/>
          <w:lang w:eastAsia="zh-CN"/>
        </w:rPr>
        <w:t>DOKAZILO:</w:t>
      </w:r>
    </w:p>
    <w:p w14:paraId="4D16F9A9"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Izpolnjen </w:t>
      </w:r>
      <w:r w:rsidRPr="00006100">
        <w:rPr>
          <w:rFonts w:ascii="Tahoma" w:hAnsi="Tahoma" w:cs="Tahoma"/>
          <w:b/>
          <w:sz w:val="18"/>
          <w:szCs w:val="18"/>
          <w:lang w:eastAsia="zh-CN"/>
        </w:rPr>
        <w:t xml:space="preserve">obrazec ESPD </w:t>
      </w:r>
      <w:r w:rsidRPr="00006100">
        <w:rPr>
          <w:rFonts w:ascii="Tahoma" w:hAnsi="Tahoma" w:cs="Tahoma"/>
          <w:sz w:val="18"/>
          <w:szCs w:val="18"/>
          <w:lang w:eastAsia="zh-CN"/>
        </w:rPr>
        <w:t xml:space="preserve">(v »Del IV: Pogoji za sodelovanje, Oddelek B: Ekonomski in finančni položaj«). </w:t>
      </w:r>
    </w:p>
    <w:p w14:paraId="0574A1F0"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667529FC" w14:textId="77777777" w:rsidR="00006100" w:rsidRPr="00006100" w:rsidRDefault="00006100" w:rsidP="00006100">
      <w:pPr>
        <w:suppressAutoHyphens/>
        <w:rPr>
          <w:rFonts w:ascii="Tahoma" w:hAnsi="Tahoma" w:cs="Tahoma"/>
          <w:i/>
          <w:sz w:val="18"/>
          <w:szCs w:val="18"/>
          <w:lang w:eastAsia="zh-CN"/>
        </w:rPr>
      </w:pPr>
      <w:r w:rsidRPr="00006100">
        <w:rPr>
          <w:rFonts w:ascii="Tahoma" w:hAnsi="Tahoma" w:cs="Tahoma"/>
          <w:i/>
          <w:sz w:val="18"/>
          <w:szCs w:val="18"/>
          <w:lang w:eastAsia="zh-CN"/>
        </w:rPr>
        <w:t>Naročnik lahko po oddaji ponudb od tistega ponudnika za katerega bo v skladu z drugim odstavkom 89. člena ZJN-3 preveril obstoj in vsebino navedb v ponudbi zahteva:</w:t>
      </w:r>
    </w:p>
    <w:p w14:paraId="37D8926C" w14:textId="1918C394" w:rsidR="00006100" w:rsidRPr="00006100" w:rsidRDefault="00006100" w:rsidP="000322AF">
      <w:pPr>
        <w:numPr>
          <w:ilvl w:val="0"/>
          <w:numId w:val="38"/>
        </w:numPr>
        <w:suppressAutoHyphens/>
        <w:rPr>
          <w:rFonts w:ascii="Tahoma" w:hAnsi="Tahoma" w:cs="Tahoma"/>
          <w:i/>
          <w:sz w:val="18"/>
          <w:szCs w:val="18"/>
          <w:lang w:eastAsia="zh-CN"/>
        </w:rPr>
      </w:pPr>
      <w:r w:rsidRPr="00006100">
        <w:rPr>
          <w:rFonts w:ascii="Tahoma" w:hAnsi="Tahoma" w:cs="Tahoma"/>
          <w:i/>
          <w:sz w:val="18"/>
          <w:szCs w:val="18"/>
          <w:lang w:eastAsia="zh-CN"/>
        </w:rPr>
        <w:t>predložitev potrdila vseh bank, pri katerih ima ponudnik odprte račune, iz katerih izhaja izpolnjevanje pogoja te točke ali</w:t>
      </w:r>
    </w:p>
    <w:p w14:paraId="57AE854B" w14:textId="7BAD850A" w:rsidR="00006100" w:rsidRPr="00006100" w:rsidRDefault="00006100" w:rsidP="000322AF">
      <w:pPr>
        <w:numPr>
          <w:ilvl w:val="0"/>
          <w:numId w:val="38"/>
        </w:numPr>
        <w:suppressAutoHyphens/>
        <w:rPr>
          <w:rFonts w:ascii="Tahoma" w:hAnsi="Tahoma" w:cs="Tahoma"/>
          <w:sz w:val="18"/>
          <w:szCs w:val="18"/>
          <w:lang w:eastAsia="zh-CN"/>
        </w:rPr>
      </w:pPr>
      <w:r w:rsidRPr="00006100">
        <w:rPr>
          <w:rFonts w:ascii="Tahoma" w:hAnsi="Tahoma" w:cs="Tahoma"/>
          <w:i/>
          <w:sz w:val="18"/>
          <w:szCs w:val="18"/>
          <w:lang w:eastAsia="zh-CN"/>
        </w:rPr>
        <w:t>predložitev ustreznega BON obrazca, izdanega s strani AJPES, iz katerega je razviden podatek, da v zadnjih šestih (6) mesecih ponudnik ni imel neporavnanih obveznosti.</w:t>
      </w:r>
    </w:p>
    <w:p w14:paraId="73E1A999" w14:textId="77777777" w:rsidR="00006100" w:rsidRPr="000837C3" w:rsidRDefault="00006100" w:rsidP="00006100">
      <w:pPr>
        <w:rPr>
          <w:rFonts w:ascii="Tahoma" w:hAnsi="Tahoma" w:cs="Tahoma"/>
          <w:sz w:val="18"/>
          <w:szCs w:val="18"/>
        </w:rPr>
      </w:pPr>
    </w:p>
    <w:p w14:paraId="749F7492" w14:textId="77777777" w:rsidR="00233504" w:rsidRPr="000837C3" w:rsidRDefault="00233504" w:rsidP="00233504">
      <w:pPr>
        <w:pStyle w:val="Naslov3"/>
        <w:rPr>
          <w:rFonts w:ascii="Tahoma" w:hAnsi="Tahoma" w:cs="Tahoma"/>
          <w:sz w:val="18"/>
          <w:szCs w:val="18"/>
        </w:rPr>
      </w:pPr>
      <w:r w:rsidRPr="000837C3">
        <w:rPr>
          <w:rFonts w:ascii="Tahoma" w:hAnsi="Tahoma" w:cs="Tahoma"/>
          <w:sz w:val="18"/>
          <w:szCs w:val="18"/>
        </w:rPr>
        <w:t>Pogoji za sodelovanje glede tehnične in strokovne sposobnosti</w:t>
      </w:r>
    </w:p>
    <w:bookmarkEnd w:id="109"/>
    <w:p w14:paraId="2447FAAE" w14:textId="77777777" w:rsidR="008E6E22" w:rsidRPr="000837C3" w:rsidRDefault="008E6E22" w:rsidP="00854FF1">
      <w:pPr>
        <w:rPr>
          <w:rFonts w:ascii="Tahoma" w:hAnsi="Tahoma" w:cs="Tahoma"/>
          <w:bCs/>
          <w:sz w:val="18"/>
          <w:szCs w:val="18"/>
        </w:rPr>
      </w:pPr>
    </w:p>
    <w:p w14:paraId="78689F94" w14:textId="2F14486F" w:rsidR="00A30BD8" w:rsidRPr="000837C3" w:rsidRDefault="003E5643" w:rsidP="000322AF">
      <w:pPr>
        <w:numPr>
          <w:ilvl w:val="0"/>
          <w:numId w:val="30"/>
        </w:numPr>
        <w:ind w:left="709"/>
        <w:rPr>
          <w:rFonts w:ascii="Tahoma" w:hAnsi="Tahoma" w:cs="Tahoma"/>
          <w:sz w:val="18"/>
          <w:szCs w:val="18"/>
        </w:rPr>
      </w:pPr>
      <w:r w:rsidRPr="003E5643">
        <w:rPr>
          <w:rFonts w:ascii="Tahoma" w:hAnsi="Tahoma" w:cs="Tahoma"/>
          <w:sz w:val="18"/>
          <w:szCs w:val="18"/>
        </w:rPr>
        <w:t xml:space="preserve">Ponudnik mora navesti najmanj 2 </w:t>
      </w:r>
      <w:r w:rsidRPr="003E5643">
        <w:rPr>
          <w:rFonts w:ascii="Tahoma" w:hAnsi="Tahoma" w:cs="Tahoma"/>
          <w:sz w:val="18"/>
          <w:szCs w:val="18"/>
          <w:cs/>
        </w:rPr>
        <w:t>‎</w:t>
      </w:r>
      <w:r w:rsidRPr="003E5643">
        <w:rPr>
          <w:rFonts w:ascii="Tahoma" w:hAnsi="Tahoma" w:cs="Tahoma"/>
          <w:sz w:val="18"/>
          <w:szCs w:val="18"/>
        </w:rPr>
        <w:t xml:space="preserve">obstoječa primerljiva sistema v zadnji treh (3) letih od objave tega javnega naročila, ki sta  primerljiva sistema kot jih je ponudnik ponudil v </w:t>
      </w:r>
      <w:r w:rsidRPr="003E5643">
        <w:rPr>
          <w:rFonts w:ascii="Tahoma" w:hAnsi="Tahoma" w:cs="Tahoma"/>
          <w:sz w:val="18"/>
          <w:szCs w:val="18"/>
          <w:cs/>
        </w:rPr>
        <w:t>‎</w:t>
      </w:r>
      <w:r w:rsidRPr="003E5643">
        <w:rPr>
          <w:rFonts w:ascii="Tahoma" w:hAnsi="Tahoma" w:cs="Tahoma"/>
          <w:sz w:val="18"/>
          <w:szCs w:val="18"/>
        </w:rPr>
        <w:t xml:space="preserve">ponudbenem predračunu in so v uporabi v </w:t>
      </w:r>
      <w:r w:rsidRPr="003E5643">
        <w:rPr>
          <w:rFonts w:ascii="Tahoma" w:hAnsi="Tahoma" w:cs="Tahoma"/>
          <w:sz w:val="18"/>
          <w:szCs w:val="18"/>
          <w:cs/>
        </w:rPr>
        <w:t>‎</w:t>
      </w:r>
      <w:r w:rsidRPr="003E5643">
        <w:rPr>
          <w:rFonts w:ascii="Tahoma" w:hAnsi="Tahoma" w:cs="Tahoma"/>
          <w:sz w:val="18"/>
          <w:szCs w:val="18"/>
        </w:rPr>
        <w:t>Sloveniji ali v državah Evropske unije.</w:t>
      </w:r>
      <w:r w:rsidRPr="003E5643">
        <w:rPr>
          <w:rFonts w:ascii="Tahoma" w:hAnsi="Tahoma" w:cs="Tahoma"/>
          <w:sz w:val="18"/>
          <w:szCs w:val="18"/>
          <w:cs/>
        </w:rPr>
        <w:t>‎</w:t>
      </w:r>
      <w:r w:rsidR="00006100" w:rsidRPr="00006100">
        <w:rPr>
          <w:rFonts w:ascii="Tahoma" w:hAnsi="Tahoma" w:cs="Tahoma"/>
          <w:sz w:val="18"/>
          <w:szCs w:val="18"/>
          <w:cs/>
        </w:rPr>
        <w:t>‎</w:t>
      </w:r>
      <w:r w:rsidR="00A30BD8" w:rsidRPr="000837C3">
        <w:rPr>
          <w:rFonts w:ascii="Tahoma" w:hAnsi="Tahoma" w:cs="Tahoma"/>
          <w:sz w:val="18"/>
          <w:szCs w:val="18"/>
        </w:rPr>
        <w:t>;</w:t>
      </w:r>
    </w:p>
    <w:p w14:paraId="60BEDDB6" w14:textId="77777777" w:rsidR="00A30BD8" w:rsidRPr="000837C3" w:rsidRDefault="00A30BD8" w:rsidP="00A30BD8">
      <w:pPr>
        <w:ind w:left="1065"/>
        <w:rPr>
          <w:rFonts w:ascii="Tahoma" w:hAnsi="Tahoma" w:cs="Tahoma"/>
          <w:i/>
          <w:sz w:val="18"/>
          <w:szCs w:val="18"/>
        </w:rPr>
      </w:pPr>
    </w:p>
    <w:p w14:paraId="64E9F118"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Izpolnjen </w:t>
      </w:r>
      <w:r w:rsidRPr="00006100">
        <w:rPr>
          <w:rFonts w:ascii="Tahoma" w:hAnsi="Tahoma" w:cs="Tahoma"/>
          <w:b/>
          <w:sz w:val="18"/>
          <w:szCs w:val="18"/>
          <w:lang w:eastAsia="zh-CN"/>
        </w:rPr>
        <w:t xml:space="preserve">obrazec ESPD </w:t>
      </w:r>
      <w:r w:rsidRPr="00006100">
        <w:rPr>
          <w:rFonts w:ascii="Tahoma" w:hAnsi="Tahoma" w:cs="Tahoma"/>
          <w:sz w:val="18"/>
          <w:szCs w:val="18"/>
          <w:lang w:eastAsia="zh-CN"/>
        </w:rPr>
        <w:t>(v »Del IV: Pogoji za sodelovanje, Oddelek C: Tehnična in strokovna sposobnost, Za naročila blaga: Izvedba dobave blaga določene vrste«).</w:t>
      </w:r>
    </w:p>
    <w:p w14:paraId="7DD304A6" w14:textId="77777777" w:rsidR="00006100" w:rsidRPr="00006100" w:rsidRDefault="00006100" w:rsidP="00006100">
      <w:pPr>
        <w:tabs>
          <w:tab w:val="left" w:pos="817"/>
        </w:tabs>
        <w:suppressAutoHyphens/>
        <w:ind w:left="392"/>
        <w:rPr>
          <w:rFonts w:ascii="Tahoma" w:hAnsi="Tahoma" w:cs="Tahoma"/>
          <w:b/>
          <w:i/>
          <w:sz w:val="18"/>
          <w:szCs w:val="18"/>
          <w:lang w:eastAsia="zh-CN"/>
        </w:rPr>
      </w:pPr>
    </w:p>
    <w:p w14:paraId="236659D4" w14:textId="77777777" w:rsidR="00006100" w:rsidRPr="00006100" w:rsidRDefault="00006100" w:rsidP="00006100">
      <w:pPr>
        <w:tabs>
          <w:tab w:val="left" w:pos="817"/>
        </w:tabs>
        <w:suppressAutoHyphens/>
        <w:rPr>
          <w:rFonts w:ascii="Tahoma" w:hAnsi="Tahoma" w:cs="Tahoma"/>
          <w:b/>
          <w:i/>
          <w:sz w:val="18"/>
          <w:szCs w:val="18"/>
          <w:lang w:eastAsia="zh-CN"/>
        </w:rPr>
      </w:pPr>
      <w:r w:rsidRPr="00006100">
        <w:rPr>
          <w:rFonts w:ascii="Tahoma" w:hAnsi="Tahoma" w:cs="Tahoma"/>
          <w:b/>
          <w:i/>
          <w:sz w:val="18"/>
          <w:szCs w:val="18"/>
          <w:lang w:eastAsia="zh-CN"/>
        </w:rPr>
        <w:t>in Izjava referenčnega naročnika</w:t>
      </w:r>
    </w:p>
    <w:p w14:paraId="2890E7DE" w14:textId="77777777" w:rsidR="00006100" w:rsidRDefault="00006100" w:rsidP="00E74502">
      <w:pPr>
        <w:tabs>
          <w:tab w:val="left" w:pos="817"/>
        </w:tabs>
        <w:suppressAutoHyphens/>
        <w:rPr>
          <w:rFonts w:ascii="Tahoma" w:hAnsi="Tahoma" w:cs="Tahoma"/>
          <w:b/>
          <w:i/>
          <w:sz w:val="18"/>
          <w:szCs w:val="18"/>
          <w:lang w:eastAsia="zh-CN"/>
        </w:rPr>
      </w:pPr>
    </w:p>
    <w:p w14:paraId="35BEC1ED" w14:textId="77777777" w:rsidR="00E74502" w:rsidRPr="00006100" w:rsidRDefault="00E74502" w:rsidP="00E74502">
      <w:pPr>
        <w:tabs>
          <w:tab w:val="left" w:pos="817"/>
        </w:tabs>
        <w:suppressAutoHyphens/>
        <w:rPr>
          <w:rFonts w:ascii="Tahoma" w:hAnsi="Tahoma" w:cs="Tahoma"/>
          <w:b/>
          <w:i/>
          <w:sz w:val="18"/>
          <w:szCs w:val="18"/>
          <w:lang w:eastAsia="zh-CN"/>
        </w:rPr>
      </w:pPr>
    </w:p>
    <w:p w14:paraId="5A1BFEEC" w14:textId="77777777" w:rsidR="00006100" w:rsidRPr="00006100" w:rsidRDefault="00006100" w:rsidP="00006100">
      <w:pPr>
        <w:tabs>
          <w:tab w:val="left" w:pos="817"/>
        </w:tabs>
        <w:suppressAutoHyphens/>
        <w:rPr>
          <w:rFonts w:ascii="Tahoma" w:hAnsi="Tahoma" w:cs="Tahoma"/>
          <w:i/>
          <w:sz w:val="18"/>
          <w:szCs w:val="18"/>
          <w:lang w:eastAsia="zh-CN"/>
        </w:rPr>
      </w:pPr>
      <w:r w:rsidRPr="00006100">
        <w:rPr>
          <w:rFonts w:ascii="Tahoma" w:hAnsi="Tahoma" w:cs="Tahoma"/>
          <w:i/>
          <w:sz w:val="18"/>
          <w:szCs w:val="18"/>
          <w:lang w:eastAsia="zh-CN"/>
        </w:rPr>
        <w:t xml:space="preserve">Opomba: </w:t>
      </w:r>
    </w:p>
    <w:p w14:paraId="7F0F8450" w14:textId="59F02D8C" w:rsidR="00006100" w:rsidRPr="00006100" w:rsidRDefault="00506993" w:rsidP="00506993">
      <w:pPr>
        <w:tabs>
          <w:tab w:val="left" w:pos="817"/>
        </w:tabs>
        <w:suppressAutoHyphens/>
        <w:rPr>
          <w:rFonts w:ascii="Tahoma" w:hAnsi="Tahoma" w:cs="Tahoma"/>
          <w:i/>
          <w:sz w:val="18"/>
          <w:szCs w:val="18"/>
          <w:lang w:eastAsia="zh-CN"/>
        </w:rPr>
      </w:pPr>
      <w:r>
        <w:rPr>
          <w:rFonts w:ascii="Tahoma" w:hAnsi="Tahoma" w:cs="Tahoma"/>
          <w:i/>
          <w:sz w:val="18"/>
          <w:szCs w:val="18"/>
          <w:lang w:eastAsia="zh-CN"/>
        </w:rPr>
        <w:t>P</w:t>
      </w:r>
      <w:r w:rsidR="00006100" w:rsidRPr="00006100">
        <w:rPr>
          <w:rFonts w:ascii="Tahoma" w:hAnsi="Tahoma" w:cs="Tahoma"/>
          <w:i/>
          <w:sz w:val="18"/>
          <w:szCs w:val="18"/>
          <w:lang w:eastAsia="zh-CN"/>
        </w:rPr>
        <w:t xml:space="preserve">otrjevalec reference o dobavi blaga </w:t>
      </w:r>
      <w:r>
        <w:rPr>
          <w:rFonts w:ascii="Tahoma" w:hAnsi="Tahoma" w:cs="Tahoma"/>
          <w:i/>
          <w:sz w:val="18"/>
          <w:szCs w:val="18"/>
          <w:lang w:eastAsia="zh-CN"/>
        </w:rPr>
        <w:t xml:space="preserve">je </w:t>
      </w:r>
      <w:r w:rsidR="00006100" w:rsidRPr="00006100">
        <w:rPr>
          <w:rFonts w:ascii="Tahoma" w:hAnsi="Tahoma" w:cs="Tahoma"/>
          <w:i/>
          <w:sz w:val="18"/>
          <w:szCs w:val="18"/>
          <w:lang w:eastAsia="zh-CN"/>
        </w:rPr>
        <w:t>ponudnik</w:t>
      </w:r>
      <w:r>
        <w:rPr>
          <w:rFonts w:ascii="Tahoma" w:hAnsi="Tahoma" w:cs="Tahoma"/>
          <w:i/>
          <w:sz w:val="18"/>
          <w:szCs w:val="18"/>
          <w:lang w:eastAsia="zh-CN"/>
        </w:rPr>
        <w:t>, ki se prijavlja na javno naročilo.</w:t>
      </w:r>
    </w:p>
    <w:p w14:paraId="1153F670"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2FEBAFEC"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V primeru, da ponudnik nastopa s podizvajalcem ali s skupno ponudbo lahko reference predloži tudi podizvajalec ali partner v skupni ponudbi.</w:t>
      </w:r>
    </w:p>
    <w:p w14:paraId="7FC8AFBF"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510B295F" w14:textId="24740572"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DOKAZILO: Izpolnjen in potrjen Obrazec </w:t>
      </w:r>
      <w:r>
        <w:rPr>
          <w:rFonts w:ascii="Tahoma" w:hAnsi="Tahoma" w:cs="Tahoma"/>
          <w:sz w:val="18"/>
          <w:szCs w:val="18"/>
          <w:lang w:eastAsia="zh-CN"/>
        </w:rPr>
        <w:t>9</w:t>
      </w:r>
      <w:r w:rsidRPr="00006100">
        <w:rPr>
          <w:rFonts w:ascii="Tahoma" w:hAnsi="Tahoma" w:cs="Tahoma"/>
          <w:sz w:val="18"/>
          <w:szCs w:val="18"/>
          <w:lang w:eastAsia="zh-CN"/>
        </w:rPr>
        <w:t xml:space="preserve"> »Referenca«</w:t>
      </w:r>
    </w:p>
    <w:p w14:paraId="343F0C6F"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71CCDFE1" w14:textId="77777777" w:rsidR="00006100" w:rsidRPr="00006100" w:rsidRDefault="00006100" w:rsidP="00006100">
      <w:pPr>
        <w:tabs>
          <w:tab w:val="left" w:pos="817"/>
        </w:tabs>
        <w:suppressAutoHyphens/>
        <w:rPr>
          <w:rFonts w:ascii="Tahoma" w:hAnsi="Tahoma" w:cs="Tahoma"/>
          <w:i/>
          <w:sz w:val="18"/>
          <w:szCs w:val="18"/>
          <w:lang w:eastAsia="zh-CN"/>
        </w:rPr>
      </w:pPr>
      <w:r w:rsidRPr="00006100">
        <w:rPr>
          <w:rFonts w:ascii="Tahoma" w:hAnsi="Tahoma" w:cs="Tahoma"/>
          <w:i/>
          <w:sz w:val="18"/>
          <w:szCs w:val="18"/>
          <w:lang w:eastAsia="zh-CN"/>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5BB5A79C"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26F5B106" w14:textId="173EA781" w:rsidR="00006100" w:rsidRPr="00006100" w:rsidRDefault="00006100" w:rsidP="00006100">
      <w:pPr>
        <w:pStyle w:val="Naslov3"/>
        <w:numPr>
          <w:ilvl w:val="0"/>
          <w:numId w:val="0"/>
        </w:numPr>
        <w:ind w:left="357" w:hanging="357"/>
      </w:pPr>
      <w:r>
        <w:lastRenderedPageBreak/>
        <w:t>8.1.5</w:t>
      </w:r>
      <w:r>
        <w:tab/>
      </w:r>
      <w:r w:rsidRPr="00006100">
        <w:t>Drugi pogoji</w:t>
      </w:r>
    </w:p>
    <w:p w14:paraId="5C0B7AFF" w14:textId="77777777" w:rsidR="00006100" w:rsidRDefault="00006100" w:rsidP="00006100"/>
    <w:p w14:paraId="3A94FDF5"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Ponudnik ni uvrščen v evidenco poslovnih subjektov iz 35. člena Zakona o integriteti in </w:t>
      </w:r>
      <w:r w:rsidRPr="00006100">
        <w:rPr>
          <w:rFonts w:ascii="Tahoma" w:hAnsi="Tahoma" w:cs="Tahoma"/>
          <w:sz w:val="18"/>
          <w:szCs w:val="18"/>
          <w:cs/>
        </w:rPr>
        <w:t>‎</w:t>
      </w:r>
      <w:r w:rsidRPr="00006100">
        <w:rPr>
          <w:rFonts w:ascii="Tahoma" w:hAnsi="Tahoma" w:cs="Tahoma"/>
          <w:sz w:val="18"/>
          <w:szCs w:val="18"/>
        </w:rPr>
        <w:t xml:space="preserve">preprečevanju korupcije (Uradni list RS, št. 69/11-UPB2) in mu ni na podlagi tega člena </w:t>
      </w:r>
      <w:r w:rsidRPr="00006100">
        <w:rPr>
          <w:rFonts w:ascii="Tahoma" w:hAnsi="Tahoma" w:cs="Tahoma"/>
          <w:sz w:val="18"/>
          <w:szCs w:val="18"/>
          <w:cs/>
        </w:rPr>
        <w:t>‎</w:t>
      </w:r>
      <w:r w:rsidRPr="00006100">
        <w:rPr>
          <w:rFonts w:ascii="Tahoma" w:hAnsi="Tahoma" w:cs="Tahoma"/>
          <w:sz w:val="18"/>
          <w:szCs w:val="18"/>
        </w:rPr>
        <w:t>prepovedano poslovanje z naročnikom.</w:t>
      </w:r>
      <w:r w:rsidRPr="00006100">
        <w:rPr>
          <w:rFonts w:ascii="Tahoma" w:hAnsi="Tahoma" w:cs="Tahoma"/>
          <w:sz w:val="18"/>
          <w:szCs w:val="18"/>
          <w:cs/>
        </w:rPr>
        <w:t>‎</w:t>
      </w:r>
    </w:p>
    <w:p w14:paraId="00DF847D" w14:textId="77777777" w:rsidR="00006100" w:rsidRPr="00006100" w:rsidRDefault="00006100" w:rsidP="00006100">
      <w:pPr>
        <w:rPr>
          <w:rFonts w:ascii="Tahoma" w:hAnsi="Tahoma" w:cs="Tahoma"/>
          <w:sz w:val="18"/>
          <w:szCs w:val="18"/>
        </w:rPr>
      </w:pPr>
    </w:p>
    <w:p w14:paraId="19EA52C7" w14:textId="77777777" w:rsidR="00006100" w:rsidRPr="00006100" w:rsidRDefault="00006100" w:rsidP="00006100">
      <w:pPr>
        <w:rPr>
          <w:rFonts w:ascii="Tahoma" w:hAnsi="Tahoma" w:cs="Tahoma"/>
          <w:sz w:val="18"/>
          <w:szCs w:val="18"/>
        </w:rPr>
      </w:pPr>
      <w:r w:rsidRPr="00006100">
        <w:rPr>
          <w:rFonts w:ascii="Tahoma" w:hAnsi="Tahoma" w:cs="Tahoma"/>
          <w:sz w:val="18"/>
          <w:szCs w:val="18"/>
        </w:rPr>
        <w:t>DOKAZILO:</w:t>
      </w:r>
      <w:r w:rsidRPr="00006100">
        <w:rPr>
          <w:rFonts w:ascii="Tahoma" w:hAnsi="Tahoma" w:cs="Tahoma"/>
          <w:sz w:val="18"/>
          <w:szCs w:val="18"/>
          <w:cs/>
        </w:rPr>
        <w:t>‎</w:t>
      </w:r>
    </w:p>
    <w:p w14:paraId="463FAE62" w14:textId="4D766BF1" w:rsidR="00940B65" w:rsidRPr="00006100" w:rsidRDefault="00006100" w:rsidP="00006100">
      <w:pPr>
        <w:rPr>
          <w:rFonts w:ascii="Tahoma" w:hAnsi="Tahoma" w:cs="Tahoma"/>
          <w:sz w:val="18"/>
          <w:szCs w:val="18"/>
        </w:rPr>
      </w:pPr>
      <w:r w:rsidRPr="00006100">
        <w:rPr>
          <w:rFonts w:ascii="Tahoma" w:hAnsi="Tahoma" w:cs="Tahoma"/>
          <w:sz w:val="18"/>
          <w:szCs w:val="18"/>
        </w:rPr>
        <w:t xml:space="preserve">Izpolnjen obrazec ESPD (v »Del VI: Zaključek, v Podpisani dajem/o uradno soglasje…«) za vse </w:t>
      </w:r>
      <w:r w:rsidRPr="00006100">
        <w:rPr>
          <w:rFonts w:ascii="Tahoma" w:hAnsi="Tahoma" w:cs="Tahoma"/>
          <w:sz w:val="18"/>
          <w:szCs w:val="18"/>
          <w:cs/>
        </w:rPr>
        <w:t>‎</w:t>
      </w:r>
      <w:r w:rsidRPr="00006100">
        <w:rPr>
          <w:rFonts w:ascii="Tahoma" w:hAnsi="Tahoma" w:cs="Tahoma"/>
          <w:sz w:val="18"/>
          <w:szCs w:val="18"/>
        </w:rPr>
        <w:t>gospodarske subjekte v ponudbi.</w:t>
      </w:r>
      <w:r w:rsidRPr="00006100">
        <w:rPr>
          <w:rFonts w:ascii="Tahoma" w:hAnsi="Tahoma" w:cs="Tahoma"/>
          <w:sz w:val="18"/>
          <w:szCs w:val="18"/>
          <w:cs/>
        </w:rPr>
        <w:t>‎</w:t>
      </w:r>
    </w:p>
    <w:p w14:paraId="1411AE96" w14:textId="77777777" w:rsidR="00A80829" w:rsidRPr="000837C3" w:rsidRDefault="00A80829" w:rsidP="00F60AF5">
      <w:pPr>
        <w:pStyle w:val="Naslov1"/>
        <w:rPr>
          <w:rFonts w:ascii="Tahoma" w:hAnsi="Tahoma" w:cs="Tahoma"/>
          <w:sz w:val="18"/>
          <w:szCs w:val="18"/>
        </w:rPr>
      </w:pPr>
      <w:bookmarkStart w:id="112" w:name="_Toc336851744"/>
      <w:bookmarkStart w:id="113" w:name="_Toc336851792"/>
      <w:bookmarkStart w:id="114" w:name="_Toc1455430"/>
      <w:bookmarkEnd w:id="110"/>
      <w:bookmarkEnd w:id="111"/>
      <w:r w:rsidRPr="000837C3">
        <w:rPr>
          <w:rFonts w:ascii="Tahoma" w:hAnsi="Tahoma" w:cs="Tahoma"/>
          <w:sz w:val="18"/>
          <w:szCs w:val="18"/>
        </w:rPr>
        <w:t>meril</w:t>
      </w:r>
      <w:bookmarkEnd w:id="112"/>
      <w:bookmarkEnd w:id="113"/>
      <w:bookmarkEnd w:id="114"/>
      <w:r w:rsidR="007C58C1" w:rsidRPr="000837C3">
        <w:rPr>
          <w:rFonts w:ascii="Tahoma" w:hAnsi="Tahoma" w:cs="Tahoma"/>
          <w:sz w:val="18"/>
          <w:szCs w:val="18"/>
        </w:rPr>
        <w:t>O</w:t>
      </w:r>
    </w:p>
    <w:p w14:paraId="2D9F195D"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Merilo za izbor najugodnejšega ponudnika je ekonomsko najugodnejša ponudba določena na podlagi </w:t>
      </w:r>
      <w:r w:rsidRPr="00006100">
        <w:rPr>
          <w:rFonts w:ascii="Tahoma" w:hAnsi="Tahoma" w:cs="Tahoma"/>
          <w:sz w:val="18"/>
          <w:szCs w:val="18"/>
          <w:cs/>
        </w:rPr>
        <w:t>‎</w:t>
      </w:r>
      <w:r w:rsidRPr="00006100">
        <w:rPr>
          <w:rFonts w:ascii="Tahoma" w:hAnsi="Tahoma" w:cs="Tahoma"/>
          <w:sz w:val="18"/>
          <w:szCs w:val="18"/>
        </w:rPr>
        <w:t xml:space="preserve">najnižje ponudbene cene sistema ter potrošnega materiala v EUR z DDV za obdobje sedmih (7) let </w:t>
      </w:r>
      <w:r w:rsidRPr="00006100">
        <w:rPr>
          <w:rFonts w:ascii="Tahoma" w:hAnsi="Tahoma" w:cs="Tahoma"/>
          <w:sz w:val="18"/>
          <w:szCs w:val="18"/>
          <w:cs/>
        </w:rPr>
        <w:t>‎</w:t>
      </w:r>
      <w:r w:rsidRPr="00006100">
        <w:rPr>
          <w:rFonts w:ascii="Tahoma" w:hAnsi="Tahoma" w:cs="Tahoma"/>
          <w:sz w:val="18"/>
          <w:szCs w:val="18"/>
        </w:rPr>
        <w:t xml:space="preserve">po priloženem obrazcu »Povzetek predračuna - rekapitulacija (Obrazec 2)« ob pogoju, da je ponudba </w:t>
      </w:r>
      <w:r w:rsidRPr="00006100">
        <w:rPr>
          <w:rFonts w:ascii="Tahoma" w:hAnsi="Tahoma" w:cs="Tahoma"/>
          <w:sz w:val="18"/>
          <w:szCs w:val="18"/>
          <w:cs/>
        </w:rPr>
        <w:t>‎</w:t>
      </w:r>
      <w:r w:rsidRPr="00006100">
        <w:rPr>
          <w:rFonts w:ascii="Tahoma" w:hAnsi="Tahoma" w:cs="Tahoma"/>
          <w:sz w:val="18"/>
          <w:szCs w:val="18"/>
        </w:rPr>
        <w:t>dopustna.</w:t>
      </w:r>
      <w:r w:rsidRPr="00006100">
        <w:rPr>
          <w:rFonts w:ascii="Tahoma" w:hAnsi="Tahoma" w:cs="Tahoma"/>
          <w:sz w:val="18"/>
          <w:szCs w:val="18"/>
          <w:cs/>
        </w:rPr>
        <w:t>‎</w:t>
      </w:r>
    </w:p>
    <w:p w14:paraId="4B9CD81B" w14:textId="77777777" w:rsidR="00006100" w:rsidRPr="00006100" w:rsidRDefault="00006100" w:rsidP="00006100">
      <w:pPr>
        <w:rPr>
          <w:rFonts w:ascii="Tahoma" w:hAnsi="Tahoma" w:cs="Tahoma"/>
          <w:sz w:val="18"/>
          <w:szCs w:val="18"/>
        </w:rPr>
      </w:pPr>
    </w:p>
    <w:p w14:paraId="50863832" w14:textId="5C4F3E38" w:rsidR="00A30BD8" w:rsidRPr="000837C3" w:rsidRDefault="00006100" w:rsidP="00006100">
      <w:pPr>
        <w:rPr>
          <w:rFonts w:ascii="Tahoma" w:hAnsi="Tahoma" w:cs="Tahoma"/>
          <w:sz w:val="18"/>
          <w:szCs w:val="18"/>
        </w:rPr>
      </w:pPr>
      <w:r w:rsidRPr="00006100">
        <w:rPr>
          <w:rFonts w:ascii="Tahoma" w:hAnsi="Tahoma" w:cs="Tahoma"/>
          <w:sz w:val="18"/>
          <w:szCs w:val="18"/>
        </w:rPr>
        <w:t xml:space="preserve">Vrednost ponudbe mora biti oblikovana, upoštevaje pogoje in zahteve te razpisne dokumentacije ter </w:t>
      </w:r>
      <w:r w:rsidRPr="00006100">
        <w:rPr>
          <w:rFonts w:ascii="Tahoma" w:hAnsi="Tahoma" w:cs="Tahoma"/>
          <w:sz w:val="18"/>
          <w:szCs w:val="18"/>
          <w:cs/>
        </w:rPr>
        <w:t>‎</w:t>
      </w:r>
      <w:r w:rsidRPr="00006100">
        <w:rPr>
          <w:rFonts w:ascii="Tahoma" w:hAnsi="Tahoma" w:cs="Tahoma"/>
          <w:sz w:val="18"/>
          <w:szCs w:val="18"/>
        </w:rPr>
        <w:t>skladno z Navodili za izpolnitev/pripravo ponudbenega predračuna</w:t>
      </w:r>
      <w:r w:rsidR="00A30BD8" w:rsidRPr="000142E7">
        <w:rPr>
          <w:rFonts w:ascii="Tahoma" w:hAnsi="Tahoma" w:cs="Tahoma"/>
          <w:bCs/>
          <w:sz w:val="18"/>
          <w:szCs w:val="18"/>
        </w:rPr>
        <w:t>.</w:t>
      </w:r>
      <w:r w:rsidR="00A30BD8" w:rsidRPr="000837C3">
        <w:rPr>
          <w:rFonts w:ascii="Tahoma" w:hAnsi="Tahoma" w:cs="Tahoma"/>
          <w:sz w:val="18"/>
          <w:szCs w:val="18"/>
        </w:rPr>
        <w:t xml:space="preserve"> Največje možno število točk je 100.</w:t>
      </w:r>
    </w:p>
    <w:p w14:paraId="4826C32F" w14:textId="77777777" w:rsidR="00A30BD8" w:rsidRPr="000837C3" w:rsidRDefault="00A30BD8" w:rsidP="00A30BD8">
      <w:pPr>
        <w:rPr>
          <w:rFonts w:ascii="Tahoma" w:hAnsi="Tahoma" w:cs="Tahoma"/>
          <w:sz w:val="18"/>
          <w:szCs w:val="18"/>
        </w:rPr>
      </w:pPr>
    </w:p>
    <w:p w14:paraId="45C4FD60" w14:textId="76D2D9C2" w:rsidR="000142E7" w:rsidRDefault="000142E7" w:rsidP="000142E7">
      <w:pPr>
        <w:rPr>
          <w:rFonts w:ascii="Tahoma" w:hAnsi="Tahoma" w:cs="Tahoma"/>
          <w:sz w:val="18"/>
          <w:szCs w:val="18"/>
        </w:rPr>
      </w:pPr>
      <w:r w:rsidRPr="000142E7">
        <w:rPr>
          <w:rFonts w:ascii="Tahoma" w:hAnsi="Tahoma" w:cs="Tahoma"/>
          <w:sz w:val="18"/>
          <w:szCs w:val="18"/>
        </w:rPr>
        <w:t xml:space="preserve">Upošteva se ponudbena cena </w:t>
      </w:r>
      <w:r w:rsidR="000D29CA">
        <w:rPr>
          <w:rFonts w:ascii="Tahoma" w:hAnsi="Tahoma" w:cs="Tahoma"/>
          <w:sz w:val="18"/>
          <w:szCs w:val="18"/>
        </w:rPr>
        <w:t xml:space="preserve">brez DDV </w:t>
      </w:r>
      <w:r w:rsidRPr="000142E7">
        <w:rPr>
          <w:rFonts w:ascii="Tahoma" w:hAnsi="Tahoma" w:cs="Tahoma"/>
          <w:sz w:val="18"/>
          <w:szCs w:val="18"/>
        </w:rPr>
        <w:t>z vsemi stroški, popusti, rabati.</w:t>
      </w:r>
    </w:p>
    <w:p w14:paraId="31393813" w14:textId="77777777" w:rsidR="000142E7" w:rsidRPr="000142E7" w:rsidRDefault="000142E7" w:rsidP="000142E7">
      <w:pPr>
        <w:rPr>
          <w:rFonts w:ascii="Tahoma" w:hAnsi="Tahoma" w:cs="Tahoma"/>
          <w:sz w:val="18"/>
          <w:szCs w:val="18"/>
        </w:rPr>
      </w:pPr>
      <w:r w:rsidRPr="000142E7">
        <w:rPr>
          <w:rFonts w:ascii="Tahoma" w:hAnsi="Tahoma" w:cs="Tahoma"/>
          <w:sz w:val="18"/>
          <w:szCs w:val="18"/>
        </w:rPr>
        <w:t>Točke bodo dodeljene po naslednji formuli:</w:t>
      </w:r>
    </w:p>
    <w:p w14:paraId="6C779BC4" w14:textId="271DFA7B" w:rsidR="000142E7" w:rsidRPr="000142E7" w:rsidRDefault="000142E7" w:rsidP="000142E7">
      <w:pPr>
        <w:rPr>
          <w:rFonts w:ascii="Tahoma" w:hAnsi="Tahoma" w:cs="Tahoma"/>
          <w:sz w:val="18"/>
          <w:szCs w:val="18"/>
        </w:rPr>
      </w:pPr>
      <w:r w:rsidRPr="000142E7">
        <w:rPr>
          <w:rFonts w:ascii="Tahoma" w:hAnsi="Tahoma" w:cs="Tahoma"/>
          <w:sz w:val="18"/>
          <w:szCs w:val="18"/>
        </w:rPr>
        <w:t>najnižja ponudbena vrednost</w:t>
      </w:r>
      <w:r>
        <w:rPr>
          <w:rFonts w:ascii="Tahoma" w:hAnsi="Tahoma" w:cs="Tahoma"/>
          <w:sz w:val="18"/>
          <w:szCs w:val="18"/>
        </w:rPr>
        <w:t xml:space="preserve"> </w:t>
      </w:r>
      <w:r w:rsidRPr="000142E7">
        <w:rPr>
          <w:rFonts w:ascii="Tahoma" w:hAnsi="Tahoma" w:cs="Tahoma"/>
          <w:sz w:val="18"/>
          <w:szCs w:val="18"/>
        </w:rPr>
        <w:t xml:space="preserve">x </w:t>
      </w:r>
      <w:r w:rsidR="000D29CA">
        <w:rPr>
          <w:rFonts w:ascii="Tahoma" w:hAnsi="Tahoma" w:cs="Tahoma"/>
          <w:sz w:val="18"/>
          <w:szCs w:val="18"/>
        </w:rPr>
        <w:t>100</w:t>
      </w:r>
      <w:r w:rsidRPr="000142E7">
        <w:rPr>
          <w:rFonts w:ascii="Tahoma" w:hAnsi="Tahoma" w:cs="Tahoma"/>
          <w:sz w:val="18"/>
          <w:szCs w:val="18"/>
        </w:rPr>
        <w:t xml:space="preserve"> ponudbena vrednost obravnavanega ponudnika</w:t>
      </w:r>
    </w:p>
    <w:p w14:paraId="439FB201" w14:textId="77777777" w:rsidR="000142E7" w:rsidRPr="000142E7" w:rsidRDefault="000142E7" w:rsidP="000142E7">
      <w:pPr>
        <w:rPr>
          <w:rFonts w:ascii="Tahoma" w:hAnsi="Tahoma" w:cs="Tahoma"/>
          <w:sz w:val="18"/>
          <w:szCs w:val="18"/>
        </w:rPr>
      </w:pPr>
    </w:p>
    <w:p w14:paraId="607C9752" w14:textId="7406FB80" w:rsidR="000142E7" w:rsidRPr="000142E7" w:rsidRDefault="000142E7" w:rsidP="000142E7">
      <w:pPr>
        <w:rPr>
          <w:rFonts w:ascii="Tahoma" w:hAnsi="Tahoma" w:cs="Tahoma"/>
          <w:sz w:val="18"/>
          <w:szCs w:val="18"/>
        </w:rPr>
      </w:pPr>
      <w:r w:rsidRPr="000142E7">
        <w:rPr>
          <w:rFonts w:ascii="Tahoma" w:hAnsi="Tahoma" w:cs="Tahoma"/>
          <w:sz w:val="18"/>
          <w:szCs w:val="18"/>
        </w:rPr>
        <w:t xml:space="preserve">Najugodnejša ponudba prejme </w:t>
      </w:r>
      <w:r w:rsidR="000D29CA">
        <w:rPr>
          <w:rFonts w:ascii="Tahoma" w:hAnsi="Tahoma" w:cs="Tahoma"/>
          <w:sz w:val="18"/>
          <w:szCs w:val="18"/>
        </w:rPr>
        <w:t>10</w:t>
      </w:r>
      <w:r w:rsidRPr="000142E7">
        <w:rPr>
          <w:rFonts w:ascii="Tahoma" w:hAnsi="Tahoma" w:cs="Tahoma"/>
          <w:sz w:val="18"/>
          <w:szCs w:val="18"/>
        </w:rPr>
        <w:t>0 točk, ostale prejmejo sorazmerno manjše število točk, glede na ponudbeno vrednost najugodnejše ponudbe.</w:t>
      </w:r>
    </w:p>
    <w:p w14:paraId="26C5FF28" w14:textId="77777777" w:rsidR="000142E7" w:rsidRDefault="000142E7" w:rsidP="000142E7">
      <w:pPr>
        <w:ind w:left="720"/>
        <w:rPr>
          <w:rFonts w:ascii="Tahoma" w:hAnsi="Tahoma" w:cs="Tahoma"/>
          <w:sz w:val="18"/>
          <w:szCs w:val="18"/>
        </w:rPr>
      </w:pPr>
    </w:p>
    <w:p w14:paraId="0EEB0844" w14:textId="77777777" w:rsidR="00A30BD8" w:rsidRPr="000837C3" w:rsidRDefault="00A30BD8" w:rsidP="00A30BD8">
      <w:pPr>
        <w:rPr>
          <w:rFonts w:ascii="Tahoma" w:hAnsi="Tahoma" w:cs="Tahoma"/>
          <w:sz w:val="18"/>
          <w:szCs w:val="18"/>
        </w:rPr>
      </w:pPr>
      <w:r w:rsidRPr="000837C3">
        <w:rPr>
          <w:rFonts w:ascii="Tahoma" w:hAnsi="Tahoma" w:cs="Tahoma"/>
          <w:sz w:val="18"/>
          <w:szCs w:val="18"/>
        </w:rPr>
        <w:t>Če bosta dve ali več ponudb ocenjene z enakim številom točk, bo naročnik izbral ponudnika, ki je prvi oddal svojo ponudbo v sistem za elektronsko oddajo ponudb.</w:t>
      </w:r>
    </w:p>
    <w:p w14:paraId="0D8AFCEB" w14:textId="77777777" w:rsidR="00562109" w:rsidRPr="000837C3" w:rsidRDefault="006E4F24" w:rsidP="00DB287C">
      <w:pPr>
        <w:pStyle w:val="Naslov1"/>
        <w:rPr>
          <w:rFonts w:ascii="Tahoma" w:hAnsi="Tahoma" w:cs="Tahoma"/>
          <w:sz w:val="18"/>
          <w:szCs w:val="18"/>
        </w:rPr>
      </w:pPr>
      <w:bookmarkStart w:id="115" w:name="_Toc1455431"/>
      <w:r w:rsidRPr="000837C3">
        <w:rPr>
          <w:rFonts w:ascii="Tahoma" w:hAnsi="Tahoma" w:cs="Tahoma"/>
          <w:sz w:val="18"/>
          <w:szCs w:val="18"/>
        </w:rPr>
        <w:t>ponudba</w:t>
      </w:r>
      <w:bookmarkEnd w:id="115"/>
    </w:p>
    <w:p w14:paraId="28157CD8" w14:textId="77777777" w:rsidR="00120550" w:rsidRPr="000837C3" w:rsidRDefault="00120550" w:rsidP="00120550">
      <w:pPr>
        <w:pStyle w:val="Naslov2"/>
        <w:rPr>
          <w:rFonts w:ascii="Tahoma" w:hAnsi="Tahoma" w:cs="Tahoma"/>
          <w:sz w:val="18"/>
          <w:szCs w:val="18"/>
        </w:rPr>
      </w:pPr>
      <w:bookmarkStart w:id="116" w:name="_Toc336851746"/>
      <w:bookmarkStart w:id="117" w:name="_Toc336851794"/>
      <w:bookmarkStart w:id="118" w:name="_Toc1455432"/>
      <w:r w:rsidRPr="000837C3">
        <w:rPr>
          <w:rFonts w:ascii="Tahoma" w:hAnsi="Tahoma" w:cs="Tahoma"/>
          <w:sz w:val="18"/>
          <w:szCs w:val="18"/>
        </w:rPr>
        <w:t>ponudbena dokumentacija</w:t>
      </w:r>
      <w:bookmarkEnd w:id="116"/>
      <w:bookmarkEnd w:id="117"/>
      <w:bookmarkEnd w:id="118"/>
    </w:p>
    <w:p w14:paraId="5B632A28" w14:textId="77777777" w:rsidR="00120550" w:rsidRPr="000837C3" w:rsidRDefault="00120550" w:rsidP="00120550">
      <w:pPr>
        <w:rPr>
          <w:rFonts w:ascii="Tahoma" w:hAnsi="Tahoma" w:cs="Tahoma"/>
          <w:sz w:val="18"/>
          <w:szCs w:val="18"/>
        </w:rPr>
      </w:pPr>
      <w:r w:rsidRPr="000837C3">
        <w:rPr>
          <w:rFonts w:ascii="Tahoma" w:hAnsi="Tahoma" w:cs="Tahoma"/>
          <w:sz w:val="18"/>
          <w:szCs w:val="18"/>
        </w:rPr>
        <w:t>Ponudbeno dokumentacijo sestavljajo naslednji dokumenti:</w:t>
      </w:r>
    </w:p>
    <w:p w14:paraId="06552982" w14:textId="77777777" w:rsidR="00233504" w:rsidRPr="000837C3" w:rsidRDefault="00233504" w:rsidP="00120550">
      <w:pPr>
        <w:rPr>
          <w:rFonts w:ascii="Tahoma" w:hAnsi="Tahoma" w:cs="Tahoma"/>
          <w:sz w:val="18"/>
          <w:szCs w:val="18"/>
        </w:rPr>
      </w:pPr>
    </w:p>
    <w:p w14:paraId="0C262610"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izpolnjen obrazec 1 »</w:t>
      </w:r>
      <w:r w:rsidRPr="000837C3">
        <w:rPr>
          <w:rFonts w:ascii="Tahoma" w:hAnsi="Tahoma" w:cs="Tahoma"/>
          <w:b/>
          <w:sz w:val="18"/>
          <w:szCs w:val="18"/>
        </w:rPr>
        <w:t>Ponudba</w:t>
      </w:r>
      <w:r w:rsidRPr="000837C3">
        <w:rPr>
          <w:rFonts w:ascii="Tahoma" w:hAnsi="Tahoma" w:cs="Tahoma"/>
          <w:sz w:val="18"/>
          <w:szCs w:val="18"/>
        </w:rPr>
        <w:t xml:space="preserve">« ter prilogami: </w:t>
      </w:r>
    </w:p>
    <w:p w14:paraId="2E8EF261"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1a Podatki o partnerju v primeru skupne ponudbe;</w:t>
      </w:r>
    </w:p>
    <w:p w14:paraId="3CF5406A"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1b Podatki o podizvajalcu v primeru nastopa s podizvajalci;</w:t>
      </w:r>
    </w:p>
    <w:p w14:paraId="27B4FFCC"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1c Izjava in soglasje podizvajalca;</w:t>
      </w:r>
    </w:p>
    <w:p w14:paraId="65C5EE0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2</w:t>
      </w:r>
      <w:r w:rsidRPr="000837C3">
        <w:rPr>
          <w:rFonts w:ascii="Tahoma" w:hAnsi="Tahoma" w:cs="Tahoma"/>
          <w:sz w:val="18"/>
          <w:szCs w:val="18"/>
        </w:rPr>
        <w:t xml:space="preserve"> »</w:t>
      </w:r>
      <w:r w:rsidRPr="000837C3">
        <w:rPr>
          <w:rFonts w:ascii="Tahoma" w:hAnsi="Tahoma" w:cs="Tahoma"/>
          <w:b/>
          <w:sz w:val="18"/>
          <w:szCs w:val="18"/>
        </w:rPr>
        <w:t>Predračun</w:t>
      </w:r>
      <w:r w:rsidRPr="000837C3">
        <w:rPr>
          <w:rFonts w:ascii="Tahoma" w:hAnsi="Tahoma" w:cs="Tahoma"/>
          <w:sz w:val="18"/>
          <w:szCs w:val="18"/>
        </w:rPr>
        <w:t>«</w:t>
      </w:r>
    </w:p>
    <w:p w14:paraId="754A6AB8" w14:textId="77777777" w:rsidR="00233504" w:rsidRPr="000837C3" w:rsidRDefault="00233504" w:rsidP="00233504">
      <w:pPr>
        <w:pStyle w:val="Odstavekseznama"/>
        <w:numPr>
          <w:ilvl w:val="0"/>
          <w:numId w:val="5"/>
        </w:numPr>
        <w:rPr>
          <w:rFonts w:ascii="Tahoma" w:hAnsi="Tahoma" w:cs="Tahoma"/>
          <w:b/>
          <w:sz w:val="18"/>
          <w:szCs w:val="18"/>
        </w:rPr>
      </w:pPr>
      <w:r w:rsidRPr="000837C3">
        <w:rPr>
          <w:rFonts w:ascii="Tahoma" w:hAnsi="Tahoma" w:cs="Tahoma"/>
          <w:sz w:val="18"/>
          <w:szCs w:val="18"/>
        </w:rPr>
        <w:t xml:space="preserve">Izpolnjen obrazec </w:t>
      </w:r>
      <w:r w:rsidRPr="000837C3">
        <w:rPr>
          <w:rFonts w:ascii="Tahoma" w:hAnsi="Tahoma" w:cs="Tahoma"/>
          <w:b/>
          <w:sz w:val="18"/>
          <w:szCs w:val="18"/>
        </w:rPr>
        <w:t>3</w:t>
      </w:r>
      <w:r w:rsidRPr="000837C3">
        <w:rPr>
          <w:rFonts w:ascii="Tahoma" w:hAnsi="Tahoma" w:cs="Tahoma"/>
          <w:sz w:val="18"/>
          <w:szCs w:val="18"/>
        </w:rPr>
        <w:t xml:space="preserve"> »</w:t>
      </w:r>
      <w:r w:rsidRPr="000837C3">
        <w:rPr>
          <w:rFonts w:ascii="Tahoma" w:hAnsi="Tahoma" w:cs="Tahoma"/>
          <w:b/>
          <w:sz w:val="18"/>
          <w:szCs w:val="18"/>
        </w:rPr>
        <w:t>Izjava ponudnika o izpolnjevanju pogojev glede usposobljenosti za izvedbo javnega naročila«</w:t>
      </w:r>
    </w:p>
    <w:p w14:paraId="42ED1AAA"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 xml:space="preserve">4 </w:t>
      </w:r>
      <w:r w:rsidRPr="000837C3">
        <w:rPr>
          <w:rFonts w:ascii="Tahoma" w:hAnsi="Tahoma" w:cs="Tahoma"/>
          <w:sz w:val="18"/>
          <w:szCs w:val="18"/>
        </w:rPr>
        <w:t>»</w:t>
      </w:r>
      <w:r w:rsidRPr="000837C3">
        <w:rPr>
          <w:rFonts w:ascii="Tahoma" w:hAnsi="Tahoma" w:cs="Tahoma"/>
          <w:b/>
          <w:sz w:val="18"/>
          <w:szCs w:val="18"/>
        </w:rPr>
        <w:t>Izjava</w:t>
      </w:r>
      <w:r w:rsidRPr="000837C3">
        <w:rPr>
          <w:rFonts w:ascii="Tahoma" w:hAnsi="Tahoma" w:cs="Tahoma"/>
          <w:sz w:val="18"/>
          <w:szCs w:val="18"/>
        </w:rPr>
        <w:t xml:space="preserve"> </w:t>
      </w:r>
      <w:r w:rsidRPr="000837C3">
        <w:rPr>
          <w:rFonts w:ascii="Tahoma" w:hAnsi="Tahoma" w:cs="Tahoma"/>
          <w:b/>
          <w:sz w:val="18"/>
          <w:szCs w:val="18"/>
        </w:rPr>
        <w:t>gospodarskega subjekta in pooblastilo za pridobitev podatkov iz kazenske evidence«</w:t>
      </w:r>
    </w:p>
    <w:p w14:paraId="1D24D57C"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5</w:t>
      </w:r>
      <w:r w:rsidRPr="000837C3">
        <w:rPr>
          <w:rFonts w:ascii="Tahoma" w:hAnsi="Tahoma" w:cs="Tahoma"/>
          <w:sz w:val="18"/>
          <w:szCs w:val="18"/>
        </w:rPr>
        <w:t xml:space="preserve"> </w:t>
      </w:r>
      <w:r w:rsidRPr="000837C3">
        <w:rPr>
          <w:rFonts w:ascii="Tahoma" w:hAnsi="Tahoma" w:cs="Tahoma"/>
          <w:b/>
          <w:sz w:val="18"/>
          <w:szCs w:val="18"/>
        </w:rPr>
        <w:t>»Izjava članov organov in zastopnikov gospodarskega subjekta in pooblastilo za pridobitev podatkov iz kazenske evidence«</w:t>
      </w:r>
    </w:p>
    <w:p w14:paraId="291EB4D7" w14:textId="77777777" w:rsidR="00233504" w:rsidRPr="000837C3" w:rsidRDefault="00233504" w:rsidP="00233504">
      <w:pPr>
        <w:numPr>
          <w:ilvl w:val="0"/>
          <w:numId w:val="5"/>
        </w:numPr>
        <w:rPr>
          <w:rFonts w:ascii="Tahoma" w:hAnsi="Tahoma" w:cs="Tahoma"/>
          <w:i/>
          <w:sz w:val="18"/>
          <w:szCs w:val="18"/>
        </w:rPr>
      </w:pPr>
      <w:r w:rsidRPr="000837C3">
        <w:rPr>
          <w:rFonts w:ascii="Tahoma" w:hAnsi="Tahoma" w:cs="Tahoma"/>
          <w:i/>
          <w:sz w:val="18"/>
          <w:szCs w:val="18"/>
        </w:rPr>
        <w:t xml:space="preserve">Izpolnjen obrazec </w:t>
      </w:r>
      <w:r w:rsidRPr="000837C3">
        <w:rPr>
          <w:rFonts w:ascii="Tahoma" w:hAnsi="Tahoma" w:cs="Tahoma"/>
          <w:b/>
          <w:i/>
          <w:sz w:val="18"/>
          <w:szCs w:val="18"/>
        </w:rPr>
        <w:t>6 »Izjava o lastniških deležih«</w:t>
      </w:r>
    </w:p>
    <w:p w14:paraId="1A0C57D3" w14:textId="77777777" w:rsidR="00233504" w:rsidRPr="000837C3" w:rsidRDefault="00233504" w:rsidP="00233504">
      <w:pPr>
        <w:numPr>
          <w:ilvl w:val="0"/>
          <w:numId w:val="5"/>
        </w:numPr>
        <w:rPr>
          <w:rFonts w:ascii="Tahoma" w:hAnsi="Tahoma" w:cs="Tahoma"/>
          <w:b/>
          <w:sz w:val="18"/>
          <w:szCs w:val="18"/>
        </w:rPr>
      </w:pPr>
      <w:r w:rsidRPr="000837C3">
        <w:rPr>
          <w:rFonts w:ascii="Tahoma" w:hAnsi="Tahoma" w:cs="Tahoma"/>
          <w:sz w:val="18"/>
          <w:szCs w:val="18"/>
        </w:rPr>
        <w:t xml:space="preserve">Potrjen obrazec </w:t>
      </w:r>
      <w:r w:rsidRPr="000837C3">
        <w:rPr>
          <w:rFonts w:ascii="Tahoma" w:hAnsi="Tahoma" w:cs="Tahoma"/>
          <w:b/>
          <w:sz w:val="18"/>
          <w:szCs w:val="18"/>
        </w:rPr>
        <w:t>7 »Vzorec finančnega zavarovanja za dobro izvedbo pogodbenih obveznosti«</w:t>
      </w:r>
    </w:p>
    <w:p w14:paraId="66920A93"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8</w:t>
      </w:r>
      <w:r w:rsidRPr="000837C3">
        <w:rPr>
          <w:rFonts w:ascii="Tahoma" w:hAnsi="Tahoma" w:cs="Tahoma"/>
          <w:sz w:val="18"/>
          <w:szCs w:val="18"/>
        </w:rPr>
        <w:t xml:space="preserve"> </w:t>
      </w:r>
      <w:r w:rsidRPr="000837C3">
        <w:rPr>
          <w:rFonts w:ascii="Tahoma" w:hAnsi="Tahoma" w:cs="Tahoma"/>
          <w:b/>
          <w:sz w:val="18"/>
          <w:szCs w:val="18"/>
        </w:rPr>
        <w:t>»Vzorec finančnega zavarovanja za odpravo napak v garancijskem roku«</w:t>
      </w:r>
    </w:p>
    <w:p w14:paraId="0BAC89D7" w14:textId="3A992FC0"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w:t>
      </w:r>
      <w:r w:rsidR="00462AE6">
        <w:rPr>
          <w:rFonts w:ascii="Tahoma" w:hAnsi="Tahoma" w:cs="Tahoma"/>
          <w:sz w:val="18"/>
          <w:szCs w:val="18"/>
        </w:rPr>
        <w:t xml:space="preserve">in potrjen </w:t>
      </w:r>
      <w:r w:rsidRPr="000837C3">
        <w:rPr>
          <w:rFonts w:ascii="Tahoma" w:hAnsi="Tahoma" w:cs="Tahoma"/>
          <w:sz w:val="18"/>
          <w:szCs w:val="18"/>
        </w:rPr>
        <w:t xml:space="preserve">obrazec </w:t>
      </w:r>
      <w:r w:rsidRPr="000837C3">
        <w:rPr>
          <w:rFonts w:ascii="Tahoma" w:hAnsi="Tahoma" w:cs="Tahoma"/>
          <w:b/>
          <w:sz w:val="18"/>
          <w:szCs w:val="18"/>
        </w:rPr>
        <w:t>9 »Reference«</w:t>
      </w:r>
    </w:p>
    <w:p w14:paraId="58044870" w14:textId="77777777" w:rsidR="00462AE6" w:rsidRPr="00462AE6"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1</w:t>
      </w:r>
      <w:r w:rsidR="00832DE8" w:rsidRPr="000837C3">
        <w:rPr>
          <w:rFonts w:ascii="Tahoma" w:hAnsi="Tahoma" w:cs="Tahoma"/>
          <w:b/>
          <w:sz w:val="18"/>
          <w:szCs w:val="18"/>
        </w:rPr>
        <w:t>0</w:t>
      </w:r>
      <w:r w:rsidRPr="000837C3">
        <w:rPr>
          <w:rFonts w:ascii="Tahoma" w:hAnsi="Tahoma" w:cs="Tahoma"/>
          <w:b/>
          <w:sz w:val="18"/>
          <w:szCs w:val="18"/>
        </w:rPr>
        <w:t xml:space="preserve"> »</w:t>
      </w:r>
      <w:r w:rsidR="00462AE6">
        <w:rPr>
          <w:rFonts w:ascii="Tahoma" w:hAnsi="Tahoma" w:cs="Tahoma"/>
          <w:b/>
          <w:sz w:val="18"/>
          <w:szCs w:val="18"/>
        </w:rPr>
        <w:t>Izjava o zagotavljanju letnih količin</w:t>
      </w:r>
    </w:p>
    <w:p w14:paraId="1F84F5C9" w14:textId="77777777" w:rsidR="00462AE6" w:rsidRPr="00462AE6" w:rsidRDefault="00462AE6" w:rsidP="00233504">
      <w:pPr>
        <w:numPr>
          <w:ilvl w:val="0"/>
          <w:numId w:val="5"/>
        </w:numPr>
        <w:rPr>
          <w:rFonts w:ascii="Tahoma" w:hAnsi="Tahoma" w:cs="Tahoma"/>
          <w:sz w:val="18"/>
          <w:szCs w:val="18"/>
        </w:rPr>
      </w:pPr>
      <w:r w:rsidRPr="00462AE6">
        <w:rPr>
          <w:rFonts w:ascii="Tahoma" w:hAnsi="Tahoma" w:cs="Tahoma"/>
          <w:bCs/>
          <w:sz w:val="18"/>
          <w:szCs w:val="18"/>
        </w:rPr>
        <w:t xml:space="preserve">Potrjen obrazec </w:t>
      </w:r>
      <w:r>
        <w:rPr>
          <w:rFonts w:ascii="Tahoma" w:hAnsi="Tahoma" w:cs="Tahoma"/>
          <w:b/>
          <w:sz w:val="18"/>
          <w:szCs w:val="18"/>
        </w:rPr>
        <w:t>11 »Izjava o zagotavljanju dobave in odzivnega časa«</w:t>
      </w:r>
    </w:p>
    <w:p w14:paraId="7530A7D0" w14:textId="21998706" w:rsidR="00233504" w:rsidRPr="000837C3" w:rsidRDefault="00462AE6" w:rsidP="00233504">
      <w:pPr>
        <w:numPr>
          <w:ilvl w:val="0"/>
          <w:numId w:val="5"/>
        </w:numPr>
        <w:rPr>
          <w:rFonts w:ascii="Tahoma" w:hAnsi="Tahoma" w:cs="Tahoma"/>
          <w:sz w:val="18"/>
          <w:szCs w:val="18"/>
        </w:rPr>
      </w:pPr>
      <w:r w:rsidRPr="00462AE6">
        <w:rPr>
          <w:rFonts w:ascii="Tahoma" w:hAnsi="Tahoma" w:cs="Tahoma"/>
          <w:bCs/>
          <w:sz w:val="18"/>
          <w:szCs w:val="18"/>
        </w:rPr>
        <w:t xml:space="preserve">Potrjen obrazec </w:t>
      </w:r>
      <w:r>
        <w:rPr>
          <w:rFonts w:ascii="Tahoma" w:hAnsi="Tahoma" w:cs="Tahoma"/>
          <w:b/>
          <w:sz w:val="18"/>
          <w:szCs w:val="18"/>
        </w:rPr>
        <w:t>12 »</w:t>
      </w:r>
      <w:r w:rsidR="00233504" w:rsidRPr="000837C3">
        <w:rPr>
          <w:rFonts w:ascii="Tahoma" w:hAnsi="Tahoma" w:cs="Tahoma"/>
          <w:b/>
          <w:sz w:val="18"/>
          <w:szCs w:val="18"/>
        </w:rPr>
        <w:t xml:space="preserve">Tehnične specifikacije« </w:t>
      </w:r>
    </w:p>
    <w:p w14:paraId="66A2C4E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in parafiran vzorec </w:t>
      </w:r>
      <w:r w:rsidRPr="000837C3">
        <w:rPr>
          <w:rFonts w:ascii="Tahoma" w:hAnsi="Tahoma" w:cs="Tahoma"/>
          <w:b/>
          <w:sz w:val="18"/>
          <w:szCs w:val="18"/>
        </w:rPr>
        <w:t>pogodbe.</w:t>
      </w:r>
    </w:p>
    <w:p w14:paraId="0D69CDBC" w14:textId="77777777" w:rsidR="0029625F" w:rsidRDefault="0029625F" w:rsidP="0029625F">
      <w:pPr>
        <w:rPr>
          <w:rFonts w:ascii="Tahoma" w:hAnsi="Tahoma" w:cs="Tahoma"/>
          <w:sz w:val="18"/>
          <w:szCs w:val="18"/>
          <w:highlight w:val="yellow"/>
        </w:rPr>
      </w:pPr>
    </w:p>
    <w:p w14:paraId="20046710" w14:textId="77777777" w:rsidR="0029625F" w:rsidRPr="000837C3" w:rsidRDefault="0029625F" w:rsidP="0029625F">
      <w:pPr>
        <w:rPr>
          <w:rFonts w:ascii="Tahoma" w:hAnsi="Tahoma" w:cs="Tahoma"/>
          <w:sz w:val="18"/>
          <w:szCs w:val="18"/>
        </w:rPr>
      </w:pPr>
      <w:r w:rsidRPr="000837C3">
        <w:rPr>
          <w:rFonts w:ascii="Tahoma" w:hAnsi="Tahoma" w:cs="Tahoma"/>
          <w:sz w:val="18"/>
          <w:szCs w:val="18"/>
        </w:rPr>
        <w:t>Ponudnik v ponudbi priloži</w:t>
      </w:r>
      <w:r w:rsidR="00C149C6" w:rsidRPr="000837C3">
        <w:rPr>
          <w:rFonts w:ascii="Tahoma" w:hAnsi="Tahoma" w:cs="Tahoma"/>
          <w:sz w:val="18"/>
          <w:szCs w:val="18"/>
        </w:rPr>
        <w:t xml:space="preserve"> </w:t>
      </w:r>
      <w:r w:rsidRPr="000837C3">
        <w:rPr>
          <w:rFonts w:ascii="Tahoma" w:hAnsi="Tahoma" w:cs="Tahoma"/>
          <w:sz w:val="18"/>
          <w:szCs w:val="18"/>
        </w:rPr>
        <w:t>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3F29718" w14:textId="77777777" w:rsidR="005F70AD" w:rsidRPr="000837C3" w:rsidRDefault="005F70AD" w:rsidP="0029625F">
      <w:pPr>
        <w:rPr>
          <w:rFonts w:ascii="Tahoma" w:hAnsi="Tahoma" w:cs="Tahoma"/>
          <w:sz w:val="18"/>
          <w:szCs w:val="18"/>
        </w:rPr>
      </w:pPr>
    </w:p>
    <w:p w14:paraId="6C9B5C17" w14:textId="77777777" w:rsidR="00974AB6" w:rsidRPr="000837C3" w:rsidRDefault="00974AB6" w:rsidP="00AF1F2F">
      <w:pPr>
        <w:pStyle w:val="Naslov2"/>
        <w:rPr>
          <w:rFonts w:ascii="Tahoma" w:hAnsi="Tahoma" w:cs="Tahoma"/>
          <w:sz w:val="18"/>
          <w:szCs w:val="18"/>
        </w:rPr>
      </w:pPr>
      <w:bookmarkStart w:id="119" w:name="_Toc1455433"/>
      <w:r w:rsidRPr="000837C3">
        <w:rPr>
          <w:rFonts w:ascii="Tahoma" w:hAnsi="Tahoma" w:cs="Tahoma"/>
          <w:sz w:val="18"/>
          <w:szCs w:val="18"/>
        </w:rPr>
        <w:t>sestavljanje ponudbe</w:t>
      </w:r>
      <w:bookmarkEnd w:id="119"/>
    </w:p>
    <w:p w14:paraId="1F28DF89" w14:textId="77777777" w:rsidR="00233504" w:rsidRPr="000837C3" w:rsidRDefault="00233504" w:rsidP="00233504">
      <w:pPr>
        <w:pStyle w:val="Naslov3"/>
        <w:rPr>
          <w:rFonts w:ascii="Tahoma" w:hAnsi="Tahoma" w:cs="Tahoma"/>
          <w:sz w:val="18"/>
          <w:szCs w:val="18"/>
        </w:rPr>
      </w:pPr>
      <w:bookmarkStart w:id="120" w:name="_Toc464638554"/>
      <w:bookmarkEnd w:id="120"/>
      <w:r w:rsidRPr="000837C3">
        <w:rPr>
          <w:rFonts w:ascii="Tahoma" w:hAnsi="Tahoma" w:cs="Tahoma"/>
          <w:sz w:val="18"/>
          <w:szCs w:val="18"/>
        </w:rPr>
        <w:t xml:space="preserve">Dokazila o izpolnjevanju zahtev iz tehničnih specifikacij Excel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elektronski obliki</w:t>
      </w:r>
    </w:p>
    <w:p w14:paraId="2283D819" w14:textId="77777777" w:rsidR="00006100" w:rsidRPr="00006100" w:rsidRDefault="00006100" w:rsidP="00233504">
      <w:pPr>
        <w:rPr>
          <w:rFonts w:ascii="Tahoma" w:hAnsi="Tahoma" w:cs="Tahoma"/>
          <w:bCs/>
          <w:sz w:val="18"/>
          <w:szCs w:val="18"/>
        </w:rPr>
      </w:pPr>
      <w:r w:rsidRPr="00006100">
        <w:rPr>
          <w:rFonts w:ascii="Tahoma" w:hAnsi="Tahoma" w:cs="Tahoma"/>
          <w:bCs/>
          <w:sz w:val="18"/>
          <w:szCs w:val="18"/>
        </w:rPr>
        <w:t xml:space="preserve">Predmet ponudbe mora izpolnjevati najmanj minimalne tehnične zahteve, navedene v tehnični </w:t>
      </w:r>
      <w:r w:rsidRPr="00006100">
        <w:rPr>
          <w:rFonts w:ascii="Tahoma" w:hAnsi="Tahoma" w:cs="Tahoma"/>
          <w:bCs/>
          <w:sz w:val="18"/>
          <w:szCs w:val="18"/>
          <w:cs/>
        </w:rPr>
        <w:t>‎</w:t>
      </w:r>
      <w:r w:rsidRPr="00006100">
        <w:rPr>
          <w:rFonts w:ascii="Tahoma" w:hAnsi="Tahoma" w:cs="Tahoma"/>
          <w:bCs/>
          <w:sz w:val="18"/>
          <w:szCs w:val="18"/>
        </w:rPr>
        <w:t>specifikaciji, ki je sestavni del te razpisne dokumentacije.</w:t>
      </w:r>
      <w:r w:rsidRPr="00006100">
        <w:rPr>
          <w:rFonts w:ascii="Tahoma" w:hAnsi="Tahoma" w:cs="Tahoma"/>
          <w:bCs/>
          <w:sz w:val="18"/>
          <w:szCs w:val="18"/>
          <w:cs/>
        </w:rPr>
        <w:t>‎</w:t>
      </w:r>
      <w:r w:rsidRPr="00006100">
        <w:rPr>
          <w:rFonts w:ascii="Tahoma" w:hAnsi="Tahoma" w:cs="Tahoma"/>
          <w:bCs/>
          <w:sz w:val="18"/>
          <w:szCs w:val="18"/>
        </w:rPr>
        <w:t xml:space="preserve"> </w:t>
      </w:r>
    </w:p>
    <w:p w14:paraId="7B3D6803" w14:textId="77777777" w:rsidR="00006100" w:rsidRDefault="00006100" w:rsidP="00233504">
      <w:pPr>
        <w:rPr>
          <w:rFonts w:ascii="Tahoma" w:hAnsi="Tahoma" w:cs="Tahoma"/>
          <w:b/>
          <w:sz w:val="18"/>
          <w:szCs w:val="18"/>
        </w:rPr>
      </w:pPr>
    </w:p>
    <w:p w14:paraId="7E1443F0" w14:textId="3705F965" w:rsidR="00233504" w:rsidRPr="000837C3" w:rsidRDefault="00233504" w:rsidP="00233504">
      <w:pPr>
        <w:rPr>
          <w:rFonts w:ascii="Tahoma" w:hAnsi="Tahoma" w:cs="Tahoma"/>
          <w:b/>
          <w:sz w:val="18"/>
          <w:szCs w:val="18"/>
        </w:rPr>
      </w:pPr>
      <w:r w:rsidRPr="000837C3">
        <w:rPr>
          <w:rFonts w:ascii="Tahoma" w:hAnsi="Tahoma" w:cs="Tahoma"/>
          <w:b/>
          <w:sz w:val="18"/>
          <w:szCs w:val="18"/>
        </w:rPr>
        <w:t>Ponudnik v sistemu e-JN predračun /Obrazec 2 »Povzetek predračuna – rekapitulacija«/ naloži v razdelek »Predračun« v .</w:t>
      </w:r>
      <w:proofErr w:type="spellStart"/>
      <w:r w:rsidRPr="000837C3">
        <w:rPr>
          <w:rFonts w:ascii="Tahoma" w:hAnsi="Tahoma" w:cs="Tahoma"/>
          <w:b/>
          <w:sz w:val="18"/>
          <w:szCs w:val="18"/>
        </w:rPr>
        <w:t>pdf</w:t>
      </w:r>
      <w:proofErr w:type="spellEnd"/>
      <w:r w:rsidRPr="000837C3">
        <w:rPr>
          <w:rFonts w:ascii="Tahoma" w:hAnsi="Tahoma" w:cs="Tahoma"/>
          <w:b/>
          <w:sz w:val="18"/>
          <w:szCs w:val="18"/>
        </w:rPr>
        <w:t xml:space="preserve"> datoteki. </w:t>
      </w:r>
    </w:p>
    <w:p w14:paraId="6A7F3EBA" w14:textId="77777777" w:rsidR="00233504" w:rsidRPr="000837C3" w:rsidRDefault="00233504" w:rsidP="00233504">
      <w:pPr>
        <w:rPr>
          <w:rFonts w:ascii="Tahoma" w:hAnsi="Tahoma" w:cs="Tahoma"/>
          <w:sz w:val="18"/>
          <w:szCs w:val="18"/>
        </w:rPr>
      </w:pPr>
    </w:p>
    <w:p w14:paraId="2E965F2E"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v informacijskem sistemu e-JN v razdelek »Predračun« naloži izpolnjen Obrazec 2 »Povzetek predračuna (rekapitulacija)«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datoteki, ki bo dostopen na javnem odpiranju ponudb, obrazec »Ponudbeni predračun Excel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e-obliki«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9CE39FB" w14:textId="77777777" w:rsidR="005D3985" w:rsidRPr="000837C3" w:rsidRDefault="005D3985" w:rsidP="00233504">
      <w:pPr>
        <w:rPr>
          <w:rFonts w:ascii="Tahoma" w:hAnsi="Tahoma" w:cs="Tahoma"/>
          <w:sz w:val="18"/>
          <w:szCs w:val="18"/>
        </w:rPr>
      </w:pPr>
    </w:p>
    <w:p w14:paraId="469656A0" w14:textId="77777777" w:rsidR="00233504" w:rsidRPr="000837C3" w:rsidRDefault="00233504" w:rsidP="00233504">
      <w:pPr>
        <w:rPr>
          <w:rFonts w:ascii="Tahoma" w:hAnsi="Tahoma" w:cs="Tahoma"/>
          <w:sz w:val="18"/>
          <w:szCs w:val="18"/>
        </w:rPr>
      </w:pPr>
    </w:p>
    <w:p w14:paraId="2D58D3D0" w14:textId="299A5628" w:rsidR="00006100" w:rsidRDefault="00006100" w:rsidP="00006100">
      <w:pPr>
        <w:pStyle w:val="Naslov3"/>
        <w:numPr>
          <w:ilvl w:val="0"/>
          <w:numId w:val="0"/>
        </w:numPr>
        <w:ind w:left="357" w:hanging="357"/>
      </w:pPr>
      <w:r w:rsidRPr="00006100">
        <w:t>10.2.2</w:t>
      </w:r>
      <w:r w:rsidRPr="00006100">
        <w:rPr>
          <w:cs/>
        </w:rPr>
        <w:t>‎</w:t>
      </w:r>
      <w:r w:rsidRPr="00006100">
        <w:tab/>
        <w:t>Obrazec »ESPD« za vse gospodarske subjekte</w:t>
      </w:r>
    </w:p>
    <w:p w14:paraId="7EBB39B4" w14:textId="77777777" w:rsidR="00006100" w:rsidRPr="00006100" w:rsidRDefault="00006100" w:rsidP="00006100"/>
    <w:p w14:paraId="43C2AAE7"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Obrazec ESPD predstavlja uradno izjavo gospodarskega subjekta, da zanj ne obstajajo razlogi za </w:t>
      </w:r>
      <w:r w:rsidRPr="00006100">
        <w:rPr>
          <w:rFonts w:ascii="Tahoma" w:hAnsi="Tahoma" w:cs="Tahoma"/>
          <w:sz w:val="18"/>
          <w:szCs w:val="18"/>
          <w:cs/>
        </w:rPr>
        <w:t>‎</w:t>
      </w:r>
      <w:r w:rsidRPr="00006100">
        <w:rPr>
          <w:rFonts w:ascii="Tahoma" w:hAnsi="Tahoma" w:cs="Tahoma"/>
          <w:sz w:val="18"/>
          <w:szCs w:val="18"/>
        </w:rPr>
        <w:t xml:space="preserve">izključitev in da izpolnjuje pogoje za sodelovanje, hkrati pa zagotavlja ustrezne informacije, ki jih </w:t>
      </w:r>
      <w:r w:rsidRPr="00006100">
        <w:rPr>
          <w:rFonts w:ascii="Tahoma" w:hAnsi="Tahoma" w:cs="Tahoma"/>
          <w:sz w:val="18"/>
          <w:szCs w:val="18"/>
          <w:cs/>
        </w:rPr>
        <w:t>‎</w:t>
      </w:r>
      <w:r w:rsidRPr="00006100">
        <w:rPr>
          <w:rFonts w:ascii="Tahoma" w:hAnsi="Tahoma" w:cs="Tahoma"/>
          <w:sz w:val="18"/>
          <w:szCs w:val="18"/>
        </w:rPr>
        <w:t xml:space="preserve">zahteva naročnik. Obrazec ESPD vključuje tudi uradno izjavo o tem, da bo gospodarski subjekt na </w:t>
      </w:r>
      <w:r w:rsidRPr="00006100">
        <w:rPr>
          <w:rFonts w:ascii="Tahoma" w:hAnsi="Tahoma" w:cs="Tahoma"/>
          <w:sz w:val="18"/>
          <w:szCs w:val="18"/>
          <w:cs/>
        </w:rPr>
        <w:t>‎</w:t>
      </w:r>
      <w:r w:rsidRPr="00006100">
        <w:rPr>
          <w:rFonts w:ascii="Tahoma" w:hAnsi="Tahoma" w:cs="Tahoma"/>
          <w:sz w:val="18"/>
          <w:szCs w:val="18"/>
        </w:rPr>
        <w:t xml:space="preserve">zahtevo in brez odlašanja sposoben predložiti dokazila, ki dokazujejo neobstoj razlogov za izključitev </w:t>
      </w:r>
      <w:r w:rsidRPr="00006100">
        <w:rPr>
          <w:rFonts w:ascii="Tahoma" w:hAnsi="Tahoma" w:cs="Tahoma"/>
          <w:sz w:val="18"/>
          <w:szCs w:val="18"/>
          <w:cs/>
        </w:rPr>
        <w:t>‎</w:t>
      </w:r>
      <w:r w:rsidRPr="00006100">
        <w:rPr>
          <w:rFonts w:ascii="Tahoma" w:hAnsi="Tahoma" w:cs="Tahoma"/>
          <w:sz w:val="18"/>
          <w:szCs w:val="18"/>
        </w:rPr>
        <w:t>oziroma izpolnjevanje pogojev za sodelovanje.</w:t>
      </w:r>
      <w:r w:rsidRPr="00006100">
        <w:rPr>
          <w:rFonts w:ascii="Tahoma" w:hAnsi="Tahoma" w:cs="Tahoma"/>
          <w:sz w:val="18"/>
          <w:szCs w:val="18"/>
          <w:cs/>
        </w:rPr>
        <w:t>‎</w:t>
      </w:r>
    </w:p>
    <w:p w14:paraId="1E233FAE" w14:textId="77777777" w:rsidR="00006100" w:rsidRPr="00006100" w:rsidRDefault="00006100" w:rsidP="00006100">
      <w:pPr>
        <w:rPr>
          <w:rFonts w:ascii="Tahoma" w:hAnsi="Tahoma" w:cs="Tahoma"/>
          <w:sz w:val="18"/>
          <w:szCs w:val="18"/>
        </w:rPr>
      </w:pPr>
    </w:p>
    <w:p w14:paraId="494EAEEE" w14:textId="77777777" w:rsidR="00006100" w:rsidRPr="00006100" w:rsidRDefault="00006100" w:rsidP="00006100">
      <w:pPr>
        <w:rPr>
          <w:rFonts w:ascii="Tahoma" w:hAnsi="Tahoma" w:cs="Tahoma"/>
          <w:sz w:val="18"/>
          <w:szCs w:val="18"/>
        </w:rPr>
      </w:pPr>
      <w:r w:rsidRPr="00006100">
        <w:rPr>
          <w:rFonts w:ascii="Tahoma" w:hAnsi="Tahoma" w:cs="Tahoma"/>
          <w:sz w:val="18"/>
          <w:szCs w:val="18"/>
        </w:rPr>
        <w:t>Navedbe v ESPD in/ali dokazila, ki ji predloži gospodarski subjekt, morajo biti veljavni.</w:t>
      </w:r>
      <w:r w:rsidRPr="00006100">
        <w:rPr>
          <w:rFonts w:ascii="Tahoma" w:hAnsi="Tahoma" w:cs="Tahoma"/>
          <w:sz w:val="18"/>
          <w:szCs w:val="18"/>
          <w:cs/>
        </w:rPr>
        <w:t>‎</w:t>
      </w:r>
    </w:p>
    <w:p w14:paraId="6A99CD8E" w14:textId="77777777" w:rsidR="00006100" w:rsidRPr="00006100" w:rsidRDefault="00006100" w:rsidP="00006100">
      <w:pPr>
        <w:rPr>
          <w:rFonts w:ascii="Tahoma" w:hAnsi="Tahoma" w:cs="Tahoma"/>
          <w:sz w:val="18"/>
          <w:szCs w:val="18"/>
        </w:rPr>
      </w:pPr>
    </w:p>
    <w:p w14:paraId="296FAC69" w14:textId="7EEF1DF6" w:rsidR="00006100" w:rsidRPr="00006100" w:rsidRDefault="00006100" w:rsidP="00006100">
      <w:pPr>
        <w:rPr>
          <w:rFonts w:ascii="Tahoma" w:hAnsi="Tahoma" w:cs="Tahoma"/>
          <w:sz w:val="18"/>
          <w:szCs w:val="18"/>
        </w:rPr>
      </w:pPr>
      <w:r w:rsidRPr="00006100">
        <w:rPr>
          <w:rFonts w:ascii="Tahoma" w:hAnsi="Tahoma" w:cs="Tahoma"/>
          <w:sz w:val="18"/>
          <w:szCs w:val="18"/>
        </w:rPr>
        <w:t xml:space="preserve">Gospodarski subjekt naročnikov obrazec ESPD (datoteka XML) uvozi na spletni strani Portala javnih </w:t>
      </w:r>
      <w:r w:rsidRPr="00006100">
        <w:rPr>
          <w:rFonts w:ascii="Tahoma" w:hAnsi="Tahoma" w:cs="Tahoma"/>
          <w:sz w:val="18"/>
          <w:szCs w:val="18"/>
          <w:cs/>
        </w:rPr>
        <w:t>‎</w:t>
      </w:r>
      <w:r w:rsidRPr="00006100">
        <w:rPr>
          <w:rFonts w:ascii="Tahoma" w:hAnsi="Tahoma" w:cs="Tahoma"/>
          <w:sz w:val="18"/>
          <w:szCs w:val="18"/>
        </w:rPr>
        <w:t>naročil/ESPD: https://ejn.gov.si/espd/ in neposredno vnese zahtevane podatke.</w:t>
      </w:r>
      <w:r w:rsidRPr="00006100">
        <w:rPr>
          <w:rFonts w:ascii="Tahoma" w:hAnsi="Tahoma" w:cs="Tahoma"/>
          <w:sz w:val="18"/>
          <w:szCs w:val="18"/>
          <w:cs/>
        </w:rPr>
        <w:t>‎</w:t>
      </w:r>
    </w:p>
    <w:p w14:paraId="3C35FA3B" w14:textId="77777777" w:rsidR="00006100" w:rsidRPr="00006100" w:rsidRDefault="00006100" w:rsidP="00006100">
      <w:pPr>
        <w:rPr>
          <w:rFonts w:ascii="Tahoma" w:hAnsi="Tahoma" w:cs="Tahoma"/>
          <w:sz w:val="18"/>
          <w:szCs w:val="18"/>
        </w:rPr>
      </w:pPr>
    </w:p>
    <w:p w14:paraId="7DCD8B36"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Izpolnjen in podpisan ESPD mora biti v ponudbi priložen za vse gospodarske subjekte, ki v kakršni </w:t>
      </w:r>
      <w:r w:rsidRPr="00006100">
        <w:rPr>
          <w:rFonts w:ascii="Tahoma" w:hAnsi="Tahoma" w:cs="Tahoma"/>
          <w:sz w:val="18"/>
          <w:szCs w:val="18"/>
          <w:cs/>
        </w:rPr>
        <w:t>‎</w:t>
      </w:r>
      <w:r w:rsidRPr="00006100">
        <w:rPr>
          <w:rFonts w:ascii="Tahoma" w:hAnsi="Tahoma" w:cs="Tahoma"/>
          <w:sz w:val="18"/>
          <w:szCs w:val="18"/>
        </w:rPr>
        <w:t xml:space="preserve">koli vlogi sodelujejo v ponudbi (ponudnik, sodelujoči ponudniki v primeru skupne ponudbe, </w:t>
      </w:r>
      <w:r w:rsidRPr="00006100">
        <w:rPr>
          <w:rFonts w:ascii="Tahoma" w:hAnsi="Tahoma" w:cs="Tahoma"/>
          <w:sz w:val="18"/>
          <w:szCs w:val="18"/>
          <w:cs/>
        </w:rPr>
        <w:t>‎</w:t>
      </w:r>
      <w:r w:rsidRPr="00006100">
        <w:rPr>
          <w:rFonts w:ascii="Tahoma" w:hAnsi="Tahoma" w:cs="Tahoma"/>
          <w:sz w:val="18"/>
          <w:szCs w:val="18"/>
        </w:rPr>
        <w:t xml:space="preserve">gospodarski subjekti, na katerih kapacitete se sklicuje ponudnik in podizvajalci).  </w:t>
      </w:r>
      <w:r w:rsidRPr="00006100">
        <w:rPr>
          <w:rFonts w:ascii="Tahoma" w:hAnsi="Tahoma" w:cs="Tahoma"/>
          <w:sz w:val="18"/>
          <w:szCs w:val="18"/>
          <w:cs/>
        </w:rPr>
        <w:t>‎</w:t>
      </w:r>
    </w:p>
    <w:p w14:paraId="51629864" w14:textId="77777777" w:rsidR="00006100" w:rsidRPr="00006100" w:rsidRDefault="00006100" w:rsidP="00006100">
      <w:pPr>
        <w:rPr>
          <w:rFonts w:ascii="Tahoma" w:hAnsi="Tahoma" w:cs="Tahoma"/>
          <w:sz w:val="18"/>
          <w:szCs w:val="18"/>
        </w:rPr>
      </w:pPr>
    </w:p>
    <w:p w14:paraId="4E7D253F"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Ponudnik, ki v sistemu e-JN oddaja ponudbo, naloži svoj ESPD v razdelek »ESPD – ponudnik«, </w:t>
      </w:r>
      <w:r w:rsidRPr="00006100">
        <w:rPr>
          <w:rFonts w:ascii="Tahoma" w:hAnsi="Tahoma" w:cs="Tahoma"/>
          <w:sz w:val="18"/>
          <w:szCs w:val="18"/>
          <w:cs/>
        </w:rPr>
        <w:t>‎</w:t>
      </w:r>
      <w:r w:rsidRPr="00006100">
        <w:rPr>
          <w:rFonts w:ascii="Tahoma" w:hAnsi="Tahoma" w:cs="Tahoma"/>
          <w:sz w:val="18"/>
          <w:szCs w:val="18"/>
        </w:rPr>
        <w:t>ESPD ostalih sodelujočih pa naloži v razdelek »ESPD – ostali sodelujoči«. Ponudnik, ki v sistemu e-</w:t>
      </w:r>
      <w:r w:rsidRPr="00006100">
        <w:rPr>
          <w:rFonts w:ascii="Tahoma" w:hAnsi="Tahoma" w:cs="Tahoma"/>
          <w:sz w:val="18"/>
          <w:szCs w:val="18"/>
          <w:cs/>
        </w:rPr>
        <w:t>‎</w:t>
      </w:r>
      <w:r w:rsidRPr="00006100">
        <w:rPr>
          <w:rFonts w:ascii="Tahoma" w:hAnsi="Tahoma" w:cs="Tahoma"/>
          <w:sz w:val="18"/>
          <w:szCs w:val="18"/>
        </w:rPr>
        <w:t xml:space="preserve">JN oddaja ponudbo, naloži nepodpisan ESPD v </w:t>
      </w:r>
      <w:proofErr w:type="spellStart"/>
      <w:r w:rsidRPr="00006100">
        <w:rPr>
          <w:rFonts w:ascii="Tahoma" w:hAnsi="Tahoma" w:cs="Tahoma"/>
          <w:sz w:val="18"/>
          <w:szCs w:val="18"/>
        </w:rPr>
        <w:t>xml</w:t>
      </w:r>
      <w:proofErr w:type="spellEnd"/>
      <w:r w:rsidRPr="00006100">
        <w:rPr>
          <w:rFonts w:ascii="Tahoma" w:hAnsi="Tahoma" w:cs="Tahoma"/>
          <w:sz w:val="18"/>
          <w:szCs w:val="18"/>
        </w:rPr>
        <w:t xml:space="preserve">. obliki in bo podpisan hkrati s podpisom ponudbe. </w:t>
      </w:r>
      <w:r w:rsidRPr="00006100">
        <w:rPr>
          <w:rFonts w:ascii="Tahoma" w:hAnsi="Tahoma" w:cs="Tahoma"/>
          <w:sz w:val="18"/>
          <w:szCs w:val="18"/>
          <w:cs/>
        </w:rPr>
        <w:t>‎</w:t>
      </w:r>
    </w:p>
    <w:p w14:paraId="320AB176" w14:textId="77777777" w:rsidR="00006100" w:rsidRPr="00006100" w:rsidRDefault="00006100" w:rsidP="00006100">
      <w:pPr>
        <w:rPr>
          <w:rFonts w:ascii="Tahoma" w:hAnsi="Tahoma" w:cs="Tahoma"/>
          <w:sz w:val="18"/>
          <w:szCs w:val="18"/>
        </w:rPr>
      </w:pPr>
    </w:p>
    <w:p w14:paraId="5F46D1F5"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Za ostale sodelujoče ponudnik v razdelek »ESPD – ostali sodelujoči« priloži podpisane ESPD v </w:t>
      </w:r>
      <w:proofErr w:type="spellStart"/>
      <w:r w:rsidRPr="00006100">
        <w:rPr>
          <w:rFonts w:ascii="Tahoma" w:hAnsi="Tahoma" w:cs="Tahoma"/>
          <w:sz w:val="18"/>
          <w:szCs w:val="18"/>
        </w:rPr>
        <w:t>pdf</w:t>
      </w:r>
      <w:proofErr w:type="spellEnd"/>
      <w:r w:rsidRPr="00006100">
        <w:rPr>
          <w:rFonts w:ascii="Tahoma" w:hAnsi="Tahoma" w:cs="Tahoma"/>
          <w:sz w:val="18"/>
          <w:szCs w:val="18"/>
        </w:rPr>
        <w:t xml:space="preserve">. </w:t>
      </w:r>
      <w:r w:rsidRPr="00006100">
        <w:rPr>
          <w:rFonts w:ascii="Tahoma" w:hAnsi="Tahoma" w:cs="Tahoma"/>
          <w:sz w:val="18"/>
          <w:szCs w:val="18"/>
          <w:cs/>
        </w:rPr>
        <w:t>‎</w:t>
      </w:r>
      <w:r w:rsidRPr="00006100">
        <w:rPr>
          <w:rFonts w:ascii="Tahoma" w:hAnsi="Tahoma" w:cs="Tahoma"/>
          <w:sz w:val="18"/>
          <w:szCs w:val="18"/>
        </w:rPr>
        <w:t xml:space="preserve">obliki, ali v elektronski obliki podpisan </w:t>
      </w:r>
      <w:proofErr w:type="spellStart"/>
      <w:r w:rsidRPr="00006100">
        <w:rPr>
          <w:rFonts w:ascii="Tahoma" w:hAnsi="Tahoma" w:cs="Tahoma"/>
          <w:sz w:val="18"/>
          <w:szCs w:val="18"/>
        </w:rPr>
        <w:t>xml</w:t>
      </w:r>
      <w:proofErr w:type="spellEnd"/>
      <w:r w:rsidRPr="00006100">
        <w:rPr>
          <w:rFonts w:ascii="Tahoma" w:hAnsi="Tahoma" w:cs="Tahoma"/>
          <w:sz w:val="18"/>
          <w:szCs w:val="18"/>
        </w:rPr>
        <w:t xml:space="preserve">. </w:t>
      </w:r>
      <w:r w:rsidRPr="00006100">
        <w:rPr>
          <w:rFonts w:ascii="Tahoma" w:hAnsi="Tahoma" w:cs="Tahoma"/>
          <w:sz w:val="18"/>
          <w:szCs w:val="18"/>
          <w:cs/>
        </w:rPr>
        <w:t>‎</w:t>
      </w:r>
    </w:p>
    <w:p w14:paraId="322718BC" w14:textId="77777777" w:rsidR="00F24EA2" w:rsidRPr="000837C3" w:rsidRDefault="00F24EA2" w:rsidP="00233504">
      <w:pPr>
        <w:rPr>
          <w:rFonts w:ascii="Tahoma" w:hAnsi="Tahoma" w:cs="Tahoma"/>
          <w:sz w:val="18"/>
          <w:szCs w:val="18"/>
        </w:rPr>
      </w:pPr>
    </w:p>
    <w:p w14:paraId="20ECABC8" w14:textId="77777777" w:rsidR="00233504" w:rsidRPr="000837C3" w:rsidRDefault="00233504" w:rsidP="00233504">
      <w:pPr>
        <w:pStyle w:val="Naslov3"/>
        <w:rPr>
          <w:rFonts w:ascii="Tahoma" w:hAnsi="Tahoma" w:cs="Tahoma"/>
          <w:sz w:val="18"/>
          <w:szCs w:val="18"/>
        </w:rPr>
      </w:pPr>
      <w:bookmarkStart w:id="121" w:name="_Toc1455436"/>
      <w:bookmarkStart w:id="122" w:name="_Toc464638557"/>
      <w:bookmarkStart w:id="123" w:name="_Toc464638559"/>
      <w:bookmarkStart w:id="124" w:name="_Toc466382905"/>
      <w:bookmarkStart w:id="125" w:name="_Toc466382906"/>
      <w:bookmarkStart w:id="126" w:name="_Toc1455437"/>
      <w:bookmarkStart w:id="127" w:name="_Toc336851748"/>
      <w:bookmarkStart w:id="128" w:name="_Toc336851796"/>
      <w:bookmarkEnd w:id="121"/>
      <w:bookmarkEnd w:id="122"/>
      <w:bookmarkEnd w:id="123"/>
      <w:bookmarkEnd w:id="124"/>
      <w:bookmarkEnd w:id="125"/>
      <w:r w:rsidRPr="000837C3">
        <w:rPr>
          <w:rFonts w:ascii="Tahoma" w:hAnsi="Tahoma" w:cs="Tahoma"/>
          <w:sz w:val="18"/>
          <w:szCs w:val="18"/>
        </w:rPr>
        <w:t>Obrazec 2 »Predračun«</w:t>
      </w:r>
      <w:bookmarkEnd w:id="126"/>
    </w:p>
    <w:p w14:paraId="3286D613"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mora v Predračunu ponujati vse pozicije, ob upoštevanju tehničnih specifikacij, ki so del razpisne dokumentacije.</w:t>
      </w:r>
    </w:p>
    <w:p w14:paraId="79CF5623" w14:textId="77777777" w:rsidR="00233504" w:rsidRDefault="00233504" w:rsidP="00233504">
      <w:pPr>
        <w:rPr>
          <w:rFonts w:ascii="Tahoma" w:hAnsi="Tahoma" w:cs="Tahoma"/>
          <w:sz w:val="18"/>
          <w:szCs w:val="18"/>
        </w:rPr>
      </w:pPr>
      <w:r w:rsidRPr="000837C3">
        <w:rPr>
          <w:rFonts w:ascii="Tahoma" w:hAnsi="Tahoma" w:cs="Tahoma"/>
          <w:sz w:val="18"/>
          <w:szCs w:val="18"/>
        </w:rPr>
        <w:t xml:space="preserve">Ponudnik mora izpolniti vse postavke v predračunu. </w:t>
      </w:r>
    </w:p>
    <w:p w14:paraId="3A2BCA3B" w14:textId="7EE65778" w:rsidR="00006100" w:rsidRPr="000837C3" w:rsidRDefault="00006100" w:rsidP="00233504">
      <w:pPr>
        <w:rPr>
          <w:rFonts w:ascii="Tahoma" w:hAnsi="Tahoma" w:cs="Tahoma"/>
          <w:sz w:val="18"/>
          <w:szCs w:val="18"/>
        </w:rPr>
      </w:pPr>
      <w:r w:rsidRPr="00006100">
        <w:rPr>
          <w:rFonts w:ascii="Tahoma" w:hAnsi="Tahoma" w:cs="Tahoma"/>
          <w:sz w:val="18"/>
          <w:szCs w:val="18"/>
        </w:rPr>
        <w:lastRenderedPageBreak/>
        <w:t>V kolikor ponudnik vpiše ceno nič (0) EUR, se šteje, da ponuja postavko brezplačno.</w:t>
      </w:r>
      <w:r w:rsidRPr="00006100">
        <w:rPr>
          <w:rFonts w:ascii="Tahoma" w:hAnsi="Tahoma" w:cs="Tahoma"/>
          <w:sz w:val="18"/>
          <w:szCs w:val="18"/>
          <w:cs/>
        </w:rPr>
        <w:t>‎</w:t>
      </w:r>
    </w:p>
    <w:p w14:paraId="2228889C" w14:textId="77777777" w:rsidR="00C00538" w:rsidRPr="000837C3" w:rsidRDefault="00C00538" w:rsidP="00233504">
      <w:pPr>
        <w:rPr>
          <w:rFonts w:ascii="Tahoma" w:hAnsi="Tahoma" w:cs="Tahoma"/>
          <w:sz w:val="18"/>
          <w:szCs w:val="18"/>
        </w:rPr>
      </w:pPr>
      <w:r w:rsidRPr="000837C3">
        <w:rPr>
          <w:rFonts w:ascii="Tahoma" w:hAnsi="Tahoma" w:cs="Tahoma"/>
          <w:sz w:val="18"/>
          <w:szCs w:val="18"/>
        </w:rPr>
        <w:t>Ponudba, ki ne bo vsebovala vseh cen, bo izločena kot nedopustna.</w:t>
      </w:r>
    </w:p>
    <w:p w14:paraId="080D80F2"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ne sme spreminjati vsebine predračuna.</w:t>
      </w:r>
    </w:p>
    <w:p w14:paraId="0918873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Ponujena cena </w:t>
      </w:r>
      <w:r w:rsidR="008379F3" w:rsidRPr="000837C3">
        <w:rPr>
          <w:rFonts w:ascii="Tahoma" w:hAnsi="Tahoma" w:cs="Tahoma"/>
          <w:sz w:val="18"/>
          <w:szCs w:val="18"/>
        </w:rPr>
        <w:t>bre</w:t>
      </w:r>
      <w:r w:rsidRPr="000837C3">
        <w:rPr>
          <w:rFonts w:ascii="Tahoma" w:hAnsi="Tahoma" w:cs="Tahoma"/>
          <w:sz w:val="18"/>
          <w:szCs w:val="18"/>
        </w:rPr>
        <w:t xml:space="preserve">z DDV mora zajemati vse popuste in stroške (dobave blaga, špediterske, prevozne, carinske ter vse morebitne druge stroške…). </w:t>
      </w:r>
    </w:p>
    <w:p w14:paraId="0D078DB7" w14:textId="77777777" w:rsidR="00233504" w:rsidRDefault="00233504" w:rsidP="00233504">
      <w:pPr>
        <w:rPr>
          <w:rFonts w:ascii="Tahoma" w:hAnsi="Tahoma" w:cs="Tahoma"/>
          <w:sz w:val="18"/>
          <w:szCs w:val="18"/>
        </w:rPr>
      </w:pPr>
      <w:r w:rsidRPr="000837C3">
        <w:rPr>
          <w:rFonts w:ascii="Tahoma" w:hAnsi="Tahoma" w:cs="Tahoma"/>
          <w:sz w:val="18"/>
          <w:szCs w:val="18"/>
        </w:rPr>
        <w:t>V primeru, da bo naročnik pri pregledu in ocenjevanju ponudb odkril očitne računske napake, bo ravnal v skladu s sedmim odstavkom 89. člena ZJN-3.</w:t>
      </w:r>
    </w:p>
    <w:p w14:paraId="0EFD4A72" w14:textId="77777777" w:rsidR="00006100" w:rsidRDefault="00006100" w:rsidP="00233504">
      <w:pPr>
        <w:rPr>
          <w:rFonts w:ascii="Tahoma" w:hAnsi="Tahoma" w:cs="Tahoma"/>
          <w:sz w:val="18"/>
          <w:szCs w:val="18"/>
        </w:rPr>
      </w:pPr>
    </w:p>
    <w:p w14:paraId="1A70C406" w14:textId="77777777" w:rsidR="00006100" w:rsidRPr="00B46944" w:rsidRDefault="00006100" w:rsidP="00006100">
      <w:pPr>
        <w:suppressAutoHyphens/>
        <w:rPr>
          <w:rFonts w:cs="Arial"/>
          <w:b/>
          <w:lang w:eastAsia="zh-CN"/>
        </w:rPr>
      </w:pPr>
      <w:r w:rsidRPr="00B46944">
        <w:rPr>
          <w:rFonts w:cs="Arial"/>
          <w:b/>
          <w:lang w:eastAsia="zh-CN"/>
        </w:rPr>
        <w:t xml:space="preserve">10.2.3.1 </w:t>
      </w:r>
    </w:p>
    <w:p w14:paraId="731CDEBC" w14:textId="77777777" w:rsidR="00006100" w:rsidRPr="00B46944" w:rsidRDefault="00006100" w:rsidP="00006100">
      <w:pPr>
        <w:suppressAutoHyphens/>
        <w:rPr>
          <w:rFonts w:cs="Arial"/>
          <w:b/>
          <w:lang w:eastAsia="zh-CN"/>
        </w:rPr>
      </w:pPr>
      <w:r w:rsidRPr="00B46944">
        <w:rPr>
          <w:rFonts w:cs="Arial"/>
          <w:b/>
          <w:lang w:eastAsia="zh-CN"/>
        </w:rPr>
        <w:t>Navodila za izpolnitev Excel (PONUDBENI PREDRAČUN 1)</w:t>
      </w:r>
    </w:p>
    <w:p w14:paraId="3599DA38" w14:textId="77777777" w:rsidR="00006100" w:rsidRPr="00B46944" w:rsidRDefault="00006100" w:rsidP="00006100">
      <w:pPr>
        <w:suppressAutoHyphens/>
        <w:rPr>
          <w:rFonts w:cs="Arial"/>
          <w:b/>
          <w:lang w:eastAsia="zh-CN"/>
        </w:rPr>
      </w:pPr>
    </w:p>
    <w:p w14:paraId="6A555D00" w14:textId="77777777" w:rsidR="00006100" w:rsidRPr="00B46944" w:rsidRDefault="00006100" w:rsidP="00006100">
      <w:pPr>
        <w:suppressAutoHyphens/>
        <w:rPr>
          <w:rFonts w:cs="Arial"/>
          <w:lang w:eastAsia="zh-CN"/>
        </w:rPr>
      </w:pPr>
      <w:r w:rsidRPr="00B46944">
        <w:rPr>
          <w:rFonts w:cs="Arial"/>
          <w:lang w:eastAsia="zh-CN"/>
        </w:rPr>
        <w:t xml:space="preserve">Ponudnik v ponudbeni predračun vpiše: </w:t>
      </w:r>
    </w:p>
    <w:p w14:paraId="67DDADDA" w14:textId="07A3AEB3" w:rsidR="00006100" w:rsidRPr="00B46944" w:rsidRDefault="00006100" w:rsidP="000322AF">
      <w:pPr>
        <w:numPr>
          <w:ilvl w:val="0"/>
          <w:numId w:val="39"/>
        </w:numPr>
        <w:suppressAutoHyphens/>
        <w:rPr>
          <w:rFonts w:cs="Arial"/>
          <w:lang w:eastAsia="zh-CN"/>
        </w:rPr>
      </w:pPr>
      <w:r w:rsidRPr="00B46944">
        <w:rPr>
          <w:rFonts w:cs="Arial"/>
          <w:lang w:eastAsia="zh-CN"/>
        </w:rPr>
        <w:t>ponudbeno vrednost za nakup</w:t>
      </w:r>
      <w:r w:rsidRPr="00B46944">
        <w:rPr>
          <w:rFonts w:cs="Arial"/>
          <w:b/>
          <w:lang w:eastAsia="zh-CN"/>
        </w:rPr>
        <w:t xml:space="preserve"> </w:t>
      </w:r>
      <w:r w:rsidR="00462AE6" w:rsidRPr="00B46944">
        <w:rPr>
          <w:rFonts w:cs="Arial"/>
          <w:b/>
          <w:lang w:eastAsia="zh-CN"/>
        </w:rPr>
        <w:t xml:space="preserve">BIOKEMIJSKEGA- </w:t>
      </w:r>
      <w:r w:rsidR="00462AE6" w:rsidRPr="00B46944">
        <w:rPr>
          <w:rFonts w:cs="Arial"/>
          <w:b/>
          <w:cs/>
          <w:lang w:eastAsia="zh-CN"/>
        </w:rPr>
        <w:t>‎</w:t>
      </w:r>
      <w:r w:rsidR="00462AE6" w:rsidRPr="00B46944">
        <w:rPr>
          <w:rFonts w:cs="Arial"/>
          <w:b/>
          <w:lang w:eastAsia="zh-CN"/>
        </w:rPr>
        <w:t>IMUNOKEMIJSKEGA ANALITSKEGA SISTEMA</w:t>
      </w:r>
      <w:r w:rsidR="00462AE6" w:rsidRPr="00B46944">
        <w:rPr>
          <w:rFonts w:cs="Arial"/>
          <w:b/>
          <w:cs/>
          <w:lang w:eastAsia="zh-CN"/>
        </w:rPr>
        <w:t>‎</w:t>
      </w:r>
      <w:r w:rsidRPr="00B46944">
        <w:rPr>
          <w:rFonts w:cs="Arial"/>
          <w:lang w:eastAsia="zh-CN"/>
        </w:rPr>
        <w:t xml:space="preserve">, ki vključuje: (dobavo, postavitev, priklop in zagon sistema, potrošni material za zagon in verifikacijo metod; garancijski rok in servisno vzdrževanje opreme "vse vključeno" za obdobje 7 let, priklop, </w:t>
      </w:r>
      <w:r w:rsidR="00462AE6" w:rsidRPr="00B46944">
        <w:rPr>
          <w:rFonts w:cs="Arial"/>
          <w:lang w:eastAsia="zh-CN"/>
        </w:rPr>
        <w:t>strokovno izobraževanje za 4 osebe v izobraževalnem centru proizvajalca</w:t>
      </w:r>
      <w:r w:rsidRPr="00B46944">
        <w:rPr>
          <w:rFonts w:cs="Arial"/>
          <w:lang w:eastAsia="zh-CN"/>
        </w:rPr>
        <w:t xml:space="preserve">, demontaža in odvoz </w:t>
      </w:r>
      <w:r w:rsidR="00462AE6" w:rsidRPr="00B46944">
        <w:rPr>
          <w:rFonts w:cs="Arial"/>
          <w:lang w:eastAsia="zh-CN"/>
        </w:rPr>
        <w:t>in ustrezno uničenje obstoječega analizatorja</w:t>
      </w:r>
      <w:r w:rsidRPr="00B46944">
        <w:rPr>
          <w:rFonts w:cs="Arial"/>
          <w:lang w:eastAsia="zh-CN"/>
        </w:rPr>
        <w:t>):</w:t>
      </w:r>
    </w:p>
    <w:p w14:paraId="3E6370C4" w14:textId="77777777" w:rsidR="00006100" w:rsidRPr="00B46944" w:rsidRDefault="00006100" w:rsidP="00006100">
      <w:pPr>
        <w:suppressAutoHyphens/>
        <w:rPr>
          <w:rFonts w:cs="Arial"/>
          <w:lang w:eastAsia="zh-CN"/>
        </w:rPr>
      </w:pPr>
    </w:p>
    <w:p w14:paraId="34C06F9B" w14:textId="77777777" w:rsidR="00006100" w:rsidRPr="00B46944" w:rsidRDefault="00006100" w:rsidP="00006100">
      <w:pPr>
        <w:suppressAutoHyphens/>
        <w:ind w:left="720"/>
        <w:rPr>
          <w:rFonts w:cs="Arial"/>
          <w:b/>
          <w:lang w:eastAsia="zh-CN"/>
        </w:rPr>
      </w:pPr>
    </w:p>
    <w:p w14:paraId="55866C77" w14:textId="77777777" w:rsidR="00006100" w:rsidRPr="00B46944" w:rsidRDefault="00006100" w:rsidP="00006100">
      <w:pPr>
        <w:suppressAutoHyphens/>
        <w:rPr>
          <w:rFonts w:cs="Arial"/>
          <w:b/>
          <w:lang w:eastAsia="zh-CN"/>
        </w:rPr>
      </w:pPr>
      <w:r w:rsidRPr="00B46944">
        <w:rPr>
          <w:rFonts w:cs="Arial"/>
          <w:b/>
          <w:lang w:eastAsia="zh-CN"/>
        </w:rPr>
        <w:t>10.2.3.2</w:t>
      </w:r>
    </w:p>
    <w:p w14:paraId="20FC054C" w14:textId="77777777" w:rsidR="00006100" w:rsidRPr="00B46944" w:rsidRDefault="00006100" w:rsidP="00006100">
      <w:pPr>
        <w:suppressAutoHyphens/>
        <w:rPr>
          <w:rFonts w:cs="Arial"/>
          <w:b/>
          <w:lang w:eastAsia="zh-CN"/>
        </w:rPr>
      </w:pPr>
      <w:r w:rsidRPr="00B46944">
        <w:rPr>
          <w:rFonts w:cs="Arial"/>
          <w:b/>
          <w:lang w:eastAsia="zh-CN"/>
        </w:rPr>
        <w:t>Navodila za izpolnitev Excel  (PONUDBENI PREDRAČUN 2)</w:t>
      </w:r>
    </w:p>
    <w:p w14:paraId="7F63F5F1" w14:textId="77777777" w:rsidR="00006100" w:rsidRPr="00B46944" w:rsidRDefault="00006100" w:rsidP="00006100">
      <w:pPr>
        <w:suppressAutoHyphens/>
        <w:rPr>
          <w:rFonts w:cs="Arial"/>
          <w:b/>
          <w:lang w:eastAsia="zh-CN"/>
        </w:rPr>
      </w:pPr>
    </w:p>
    <w:p w14:paraId="38DF2DBD" w14:textId="77777777" w:rsidR="00006100" w:rsidRPr="00B46944" w:rsidRDefault="00006100" w:rsidP="00006100">
      <w:pPr>
        <w:suppressAutoHyphens/>
        <w:rPr>
          <w:rFonts w:cs="Arial"/>
          <w:b/>
          <w:lang w:eastAsia="zh-CN"/>
        </w:rPr>
      </w:pPr>
      <w:r w:rsidRPr="00B46944">
        <w:rPr>
          <w:rFonts w:cs="Arial"/>
          <w:b/>
          <w:lang w:eastAsia="zh-CN"/>
        </w:rPr>
        <w:t xml:space="preserve">PREDRAČUN PRIPADAJOČEGA POTROŠNEGA MATERIALA ZA MODULARNI SISTEM ZA OSNOVNO ANALIZO URINA TER DODATNE ANALIZATORJE ZA KVALITATIVNO ANALIZO URINA </w:t>
      </w:r>
    </w:p>
    <w:p w14:paraId="64EA89FE" w14:textId="77777777" w:rsidR="00006100" w:rsidRPr="00B46944" w:rsidRDefault="00006100" w:rsidP="00006100">
      <w:pPr>
        <w:suppressAutoHyphens/>
        <w:rPr>
          <w:rFonts w:cs="Arial"/>
          <w:b/>
          <w:lang w:eastAsia="zh-CN"/>
        </w:rPr>
      </w:pPr>
    </w:p>
    <w:p w14:paraId="14BCC96A" w14:textId="77777777" w:rsidR="00006100" w:rsidRPr="00B46944" w:rsidRDefault="00006100" w:rsidP="00006100">
      <w:pPr>
        <w:suppressAutoHyphens/>
        <w:rPr>
          <w:rFonts w:cs="Arial"/>
          <w:lang w:eastAsia="zh-CN"/>
        </w:rPr>
      </w:pPr>
      <w:r w:rsidRPr="00B46944">
        <w:rPr>
          <w:rFonts w:cs="Arial"/>
          <w:lang w:eastAsia="zh-CN"/>
        </w:rPr>
        <w:t xml:space="preserve">Naročnik je za izdelavo ponudbe v tehnične specifikacije tč.B.2 navedel letno število/vrste preiskav. Naročnik v predračun (Excel) namenoma ni vpisal potreben material zaradi možnosti različnih ponujenih sistemov. </w:t>
      </w:r>
    </w:p>
    <w:p w14:paraId="2987AFD1" w14:textId="77777777" w:rsidR="00006100" w:rsidRPr="00B46944" w:rsidRDefault="00006100" w:rsidP="00006100">
      <w:pPr>
        <w:suppressAutoHyphens/>
        <w:rPr>
          <w:rFonts w:cs="Arial"/>
          <w:lang w:eastAsia="zh-CN"/>
        </w:rPr>
      </w:pPr>
    </w:p>
    <w:p w14:paraId="580C284A" w14:textId="77777777" w:rsidR="00006100" w:rsidRPr="00614C25" w:rsidRDefault="00006100" w:rsidP="00006100">
      <w:pPr>
        <w:suppressAutoHyphens/>
        <w:rPr>
          <w:rFonts w:cs="Arial"/>
          <w:lang w:eastAsia="zh-CN"/>
        </w:rPr>
      </w:pPr>
      <w:r w:rsidRPr="00614C25">
        <w:rPr>
          <w:rFonts w:cs="Arial"/>
          <w:lang w:eastAsia="zh-CN"/>
        </w:rPr>
        <w:t>Ponudnik torej sam vpiše v ponudbeni predračun 2:</w:t>
      </w:r>
    </w:p>
    <w:p w14:paraId="657295CB" w14:textId="77777777" w:rsidR="00006100" w:rsidRPr="00614C25" w:rsidRDefault="00006100" w:rsidP="00006100">
      <w:pPr>
        <w:suppressAutoHyphens/>
        <w:rPr>
          <w:rFonts w:cs="Arial"/>
          <w:b/>
          <w:lang w:eastAsia="zh-CN"/>
        </w:rPr>
      </w:pPr>
    </w:p>
    <w:p w14:paraId="77E970B3" w14:textId="37D35A54"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1</w:t>
      </w:r>
      <w:r w:rsidRPr="00614C25">
        <w:rPr>
          <w:rFonts w:cs="Arial"/>
          <w:lang w:eastAsia="zh-CN"/>
        </w:rPr>
        <w:t xml:space="preserve">  - kataloško številko artikla;</w:t>
      </w:r>
    </w:p>
    <w:p w14:paraId="519568B4" w14:textId="3F502F34"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2</w:t>
      </w:r>
      <w:r w:rsidRPr="00614C25">
        <w:rPr>
          <w:rFonts w:cs="Arial"/>
          <w:lang w:eastAsia="zh-CN"/>
        </w:rPr>
        <w:t xml:space="preserve">  - ime </w:t>
      </w:r>
      <w:r w:rsidR="00462AE6" w:rsidRPr="00614C25">
        <w:rPr>
          <w:rFonts w:cs="Arial"/>
          <w:lang w:eastAsia="zh-CN"/>
        </w:rPr>
        <w:t>preiskave – tip vzorca</w:t>
      </w:r>
      <w:r w:rsidRPr="00614C25">
        <w:rPr>
          <w:rFonts w:cs="Arial"/>
          <w:lang w:eastAsia="zh-CN"/>
        </w:rPr>
        <w:t>;</w:t>
      </w:r>
    </w:p>
    <w:p w14:paraId="6BDEADF6" w14:textId="79A2E9E2"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3</w:t>
      </w:r>
      <w:r w:rsidRPr="00614C25">
        <w:rPr>
          <w:rFonts w:cs="Arial"/>
          <w:lang w:eastAsia="zh-CN"/>
        </w:rPr>
        <w:t xml:space="preserve">  - ime </w:t>
      </w:r>
      <w:r w:rsidR="00B46944" w:rsidRPr="00614C25">
        <w:rPr>
          <w:rFonts w:cs="Arial"/>
          <w:lang w:eastAsia="zh-CN"/>
        </w:rPr>
        <w:t>artikla</w:t>
      </w:r>
      <w:r w:rsidRPr="00614C25">
        <w:rPr>
          <w:rFonts w:cs="Arial"/>
          <w:lang w:eastAsia="zh-CN"/>
        </w:rPr>
        <w:t>;</w:t>
      </w:r>
    </w:p>
    <w:p w14:paraId="58C497C6" w14:textId="646C6A00"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4</w:t>
      </w:r>
      <w:r w:rsidRPr="00614C25">
        <w:rPr>
          <w:rFonts w:cs="Arial"/>
          <w:lang w:eastAsia="zh-CN"/>
        </w:rPr>
        <w:t xml:space="preserve"> – </w:t>
      </w:r>
      <w:r w:rsidR="00B46944" w:rsidRPr="00614C25">
        <w:rPr>
          <w:rFonts w:cs="Arial"/>
          <w:lang w:eastAsia="zh-CN"/>
        </w:rPr>
        <w:t>število testov v 7 letih;</w:t>
      </w:r>
    </w:p>
    <w:p w14:paraId="08FF65DE" w14:textId="50768579"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5</w:t>
      </w:r>
      <w:r w:rsidRPr="00614C25">
        <w:rPr>
          <w:rFonts w:cs="Arial"/>
          <w:lang w:eastAsia="zh-CN"/>
        </w:rPr>
        <w:t xml:space="preserve">  - </w:t>
      </w:r>
      <w:r w:rsidR="00B46944" w:rsidRPr="00614C25">
        <w:rPr>
          <w:rFonts w:cs="Arial"/>
          <w:lang w:eastAsia="zh-CN"/>
        </w:rPr>
        <w:t>število testov v pakiranju</w:t>
      </w:r>
      <w:r w:rsidRPr="00614C25">
        <w:rPr>
          <w:rFonts w:cs="Arial"/>
          <w:lang w:eastAsia="zh-CN"/>
        </w:rPr>
        <w:t>;</w:t>
      </w:r>
    </w:p>
    <w:p w14:paraId="48F3AE72" w14:textId="2C90119B"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6</w:t>
      </w:r>
      <w:r w:rsidRPr="00614C25">
        <w:rPr>
          <w:rFonts w:cs="Arial"/>
          <w:lang w:eastAsia="zh-CN"/>
        </w:rPr>
        <w:t xml:space="preserve">  - </w:t>
      </w:r>
      <w:r w:rsidR="00B46944" w:rsidRPr="00614C25">
        <w:rPr>
          <w:rFonts w:cs="Arial"/>
          <w:lang w:eastAsia="zh-CN"/>
        </w:rPr>
        <w:t>Obstojnost artikla po odprtju (dni)</w:t>
      </w:r>
      <w:r w:rsidRPr="00614C25">
        <w:rPr>
          <w:rFonts w:cs="Arial"/>
          <w:lang w:eastAsia="zh-CN"/>
        </w:rPr>
        <w:t>;</w:t>
      </w:r>
    </w:p>
    <w:p w14:paraId="4778191D" w14:textId="2DC068E1"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7</w:t>
      </w:r>
      <w:r w:rsidRPr="00614C25">
        <w:rPr>
          <w:rFonts w:cs="Arial"/>
          <w:lang w:eastAsia="zh-CN"/>
        </w:rPr>
        <w:t xml:space="preserve">  - </w:t>
      </w:r>
      <w:r w:rsidR="00B46944" w:rsidRPr="00614C25">
        <w:rPr>
          <w:rFonts w:cs="Arial"/>
          <w:lang w:eastAsia="zh-CN"/>
        </w:rPr>
        <w:t>Volumen vzorca</w:t>
      </w:r>
      <w:r w:rsidRPr="00614C25">
        <w:rPr>
          <w:rFonts w:cs="Arial"/>
          <w:lang w:eastAsia="zh-CN"/>
        </w:rPr>
        <w:t>;</w:t>
      </w:r>
    </w:p>
    <w:p w14:paraId="43EC1077" w14:textId="2AD0B4FD" w:rsidR="00B46944" w:rsidRPr="00614C25" w:rsidRDefault="00B46944" w:rsidP="00006100">
      <w:pPr>
        <w:suppressAutoHyphens/>
        <w:rPr>
          <w:rFonts w:cs="Arial"/>
          <w:lang w:eastAsia="zh-CN"/>
        </w:rPr>
      </w:pPr>
      <w:r w:rsidRPr="00614C25">
        <w:rPr>
          <w:rFonts w:cs="Arial"/>
          <w:lang w:eastAsia="zh-CN"/>
        </w:rPr>
        <w:t>stolpec 8 – Količina za obdobje 7-ih let</w:t>
      </w:r>
    </w:p>
    <w:p w14:paraId="0048B0BA" w14:textId="134422F0" w:rsidR="00B46944" w:rsidRPr="00614C25" w:rsidRDefault="00B46944" w:rsidP="00006100">
      <w:pPr>
        <w:suppressAutoHyphens/>
        <w:rPr>
          <w:rFonts w:cs="Arial"/>
          <w:lang w:eastAsia="zh-CN"/>
        </w:rPr>
      </w:pPr>
      <w:r w:rsidRPr="00614C25">
        <w:rPr>
          <w:rFonts w:cs="Arial"/>
          <w:lang w:eastAsia="zh-CN"/>
        </w:rPr>
        <w:t>stolpec 9 – Cena enega pakiranja v EUR brez DDV</w:t>
      </w:r>
    </w:p>
    <w:p w14:paraId="1716DC87" w14:textId="00433958" w:rsidR="00B46944" w:rsidRPr="00614C25" w:rsidRDefault="00B46944" w:rsidP="00B46944">
      <w:pPr>
        <w:suppressAutoHyphens/>
        <w:rPr>
          <w:rFonts w:cs="Arial"/>
          <w:lang w:eastAsia="zh-CN"/>
        </w:rPr>
      </w:pPr>
      <w:r w:rsidRPr="00614C25">
        <w:rPr>
          <w:rFonts w:cs="Arial"/>
          <w:lang w:eastAsia="zh-CN"/>
        </w:rPr>
        <w:t>stolpec 10 – Stopnja DDV (9,5 ali 22 %)</w:t>
      </w:r>
    </w:p>
    <w:p w14:paraId="37844BC8" w14:textId="4F972359" w:rsidR="00B46944" w:rsidRPr="00614C25" w:rsidRDefault="00B46944" w:rsidP="00B46944">
      <w:pPr>
        <w:suppressAutoHyphens/>
        <w:rPr>
          <w:rFonts w:cs="Arial"/>
          <w:lang w:eastAsia="zh-CN"/>
        </w:rPr>
      </w:pPr>
      <w:r w:rsidRPr="00614C25">
        <w:rPr>
          <w:rFonts w:cs="Arial"/>
          <w:lang w:eastAsia="zh-CN"/>
        </w:rPr>
        <w:t>stolpec 11 – Cena pakiranj v EUR brez DDV za obdobje 7 let</w:t>
      </w:r>
    </w:p>
    <w:p w14:paraId="456F9714" w14:textId="4AA0ECA8" w:rsidR="00006100" w:rsidRPr="00614C25" w:rsidRDefault="00006100" w:rsidP="00006100">
      <w:pPr>
        <w:suppressAutoHyphens/>
        <w:rPr>
          <w:rFonts w:cs="Arial"/>
          <w:lang w:eastAsia="zh-CN"/>
        </w:rPr>
      </w:pPr>
      <w:r w:rsidRPr="00614C25">
        <w:rPr>
          <w:rFonts w:cs="Arial"/>
          <w:lang w:eastAsia="zh-CN"/>
        </w:rPr>
        <w:t>stolpec 1</w:t>
      </w:r>
      <w:r w:rsidR="00B46944" w:rsidRPr="00614C25">
        <w:rPr>
          <w:rFonts w:cs="Arial"/>
          <w:lang w:eastAsia="zh-CN"/>
        </w:rPr>
        <w:t>2</w:t>
      </w:r>
      <w:r w:rsidRPr="00614C25">
        <w:rPr>
          <w:rFonts w:cs="Arial"/>
          <w:lang w:eastAsia="zh-CN"/>
        </w:rPr>
        <w:t xml:space="preserve">  -  izračun po formuli – </w:t>
      </w:r>
      <w:r w:rsidR="00B46944" w:rsidRPr="00614C25">
        <w:rPr>
          <w:rFonts w:cs="Arial"/>
          <w:lang w:eastAsia="zh-CN"/>
        </w:rPr>
        <w:t>Cena pakiranj</w:t>
      </w:r>
      <w:r w:rsidRPr="00614C25">
        <w:rPr>
          <w:rFonts w:cs="Arial"/>
          <w:lang w:eastAsia="zh-CN"/>
        </w:rPr>
        <w:t xml:space="preserve"> v EUR z DDV</w:t>
      </w:r>
      <w:r w:rsidR="00614C25" w:rsidRPr="00614C25">
        <w:rPr>
          <w:rFonts w:cs="Arial"/>
          <w:lang w:eastAsia="zh-CN"/>
        </w:rPr>
        <w:t xml:space="preserve"> za obdobje 7 let</w:t>
      </w:r>
      <w:r w:rsidRPr="00614C25">
        <w:rPr>
          <w:rFonts w:cs="Arial"/>
          <w:lang w:eastAsia="zh-CN"/>
        </w:rPr>
        <w:t>.</w:t>
      </w:r>
    </w:p>
    <w:p w14:paraId="6503B680" w14:textId="77777777" w:rsidR="00006100" w:rsidRPr="00614C25" w:rsidRDefault="00006100" w:rsidP="00006100">
      <w:pPr>
        <w:suppressAutoHyphens/>
        <w:rPr>
          <w:rFonts w:cs="Arial"/>
          <w:lang w:eastAsia="zh-CN"/>
        </w:rPr>
      </w:pPr>
    </w:p>
    <w:p w14:paraId="5A7D3D57" w14:textId="77777777" w:rsidR="00006100" w:rsidRPr="00614C25" w:rsidRDefault="00006100" w:rsidP="00006100">
      <w:pPr>
        <w:suppressAutoHyphens/>
        <w:rPr>
          <w:rFonts w:cs="Arial"/>
          <w:b/>
          <w:szCs w:val="20"/>
          <w:lang w:eastAsia="zh-CN"/>
        </w:rPr>
      </w:pPr>
      <w:r w:rsidRPr="00614C25">
        <w:rPr>
          <w:rFonts w:cs="Arial"/>
          <w:b/>
          <w:szCs w:val="20"/>
          <w:lang w:eastAsia="zh-CN"/>
        </w:rPr>
        <w:t>Ob koncu tabele se s pomočjo nastavljene formule izračuna skupna cena (za ves ponujeni material) za eno leto (v evrih z DDV) in za sedem let (v modrem polju).</w:t>
      </w:r>
    </w:p>
    <w:p w14:paraId="3EF4F29F" w14:textId="0317CA92" w:rsidR="00006100" w:rsidRPr="00006100" w:rsidRDefault="00006100" w:rsidP="00006100">
      <w:pPr>
        <w:widowControl w:val="0"/>
        <w:tabs>
          <w:tab w:val="left" w:pos="90"/>
          <w:tab w:val="left" w:pos="964"/>
        </w:tabs>
        <w:suppressAutoHyphens/>
        <w:autoSpaceDE w:val="0"/>
        <w:autoSpaceDN w:val="0"/>
        <w:adjustRightInd w:val="0"/>
        <w:rPr>
          <w:rFonts w:cs="Arial"/>
          <w:b/>
          <w:szCs w:val="20"/>
          <w:lang w:eastAsia="zh-CN"/>
        </w:rPr>
      </w:pPr>
      <w:r w:rsidRPr="00614C25">
        <w:rPr>
          <w:rFonts w:cs="Arial"/>
          <w:b/>
          <w:szCs w:val="20"/>
          <w:u w:val="single"/>
          <w:lang w:eastAsia="zh-CN"/>
        </w:rPr>
        <w:t>Formule so v Excelu vnesene, vendar vas v primeru dodajanja novih vrstic prosimo, da vse formule še enkrat preverite.</w:t>
      </w:r>
      <w:r w:rsidRPr="00006100">
        <w:rPr>
          <w:rFonts w:cs="Arial"/>
          <w:b/>
          <w:szCs w:val="20"/>
          <w:lang w:eastAsia="zh-CN"/>
        </w:rPr>
        <w:tab/>
      </w:r>
      <w:bookmarkStart w:id="129" w:name="__RefHeading___Toc509692063"/>
      <w:bookmarkEnd w:id="129"/>
    </w:p>
    <w:bookmarkEnd w:id="127"/>
    <w:bookmarkEnd w:id="128"/>
    <w:p w14:paraId="75D46551" w14:textId="77777777" w:rsidR="00F24EA2" w:rsidRPr="000837C3" w:rsidRDefault="00233504" w:rsidP="00F24EA2">
      <w:pPr>
        <w:pStyle w:val="Naslov3"/>
        <w:suppressAutoHyphens/>
        <w:rPr>
          <w:rFonts w:ascii="Tahoma" w:hAnsi="Tahoma" w:cs="Tahoma"/>
          <w:sz w:val="18"/>
          <w:szCs w:val="18"/>
        </w:rPr>
      </w:pPr>
      <w:r w:rsidRPr="000837C3">
        <w:rPr>
          <w:rFonts w:ascii="Tahoma" w:hAnsi="Tahoma" w:cs="Tahoma"/>
          <w:sz w:val="18"/>
          <w:szCs w:val="18"/>
        </w:rPr>
        <w:lastRenderedPageBreak/>
        <w:t>Finančna zavarovanja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546"/>
        <w:gridCol w:w="1707"/>
        <w:gridCol w:w="2232"/>
      </w:tblGrid>
      <w:tr w:rsidR="00F24EA2" w:rsidRPr="000837C3" w14:paraId="2B4815A1" w14:textId="77777777" w:rsidTr="009449AB">
        <w:trPr>
          <w:trHeight w:val="492"/>
        </w:trPr>
        <w:tc>
          <w:tcPr>
            <w:tcW w:w="2444" w:type="dxa"/>
            <w:shd w:val="clear" w:color="auto" w:fill="DBE5F1"/>
            <w:vAlign w:val="center"/>
          </w:tcPr>
          <w:p w14:paraId="703FCB56"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p>
        </w:tc>
        <w:tc>
          <w:tcPr>
            <w:tcW w:w="2546" w:type="dxa"/>
            <w:shd w:val="clear" w:color="auto" w:fill="DBE5F1"/>
            <w:vAlign w:val="center"/>
          </w:tcPr>
          <w:p w14:paraId="5A688645"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Vrsta zavarovanja</w:t>
            </w:r>
          </w:p>
        </w:tc>
        <w:tc>
          <w:tcPr>
            <w:tcW w:w="1707" w:type="dxa"/>
            <w:shd w:val="clear" w:color="auto" w:fill="DBE5F1"/>
            <w:vAlign w:val="center"/>
          </w:tcPr>
          <w:p w14:paraId="76F3F1C9"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Znesek</w:t>
            </w:r>
          </w:p>
        </w:tc>
        <w:tc>
          <w:tcPr>
            <w:tcW w:w="2232" w:type="dxa"/>
            <w:shd w:val="clear" w:color="auto" w:fill="DBE5F1"/>
            <w:vAlign w:val="center"/>
          </w:tcPr>
          <w:p w14:paraId="078F9B5E"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Veljavnost</w:t>
            </w:r>
          </w:p>
        </w:tc>
      </w:tr>
      <w:tr w:rsidR="00F24EA2" w:rsidRPr="000837C3" w14:paraId="6DF5CCDF" w14:textId="77777777" w:rsidTr="009449AB">
        <w:trPr>
          <w:trHeight w:val="522"/>
        </w:trPr>
        <w:tc>
          <w:tcPr>
            <w:tcW w:w="2444" w:type="dxa"/>
            <w:shd w:val="clear" w:color="auto" w:fill="DBE5F1"/>
            <w:vAlign w:val="center"/>
          </w:tcPr>
          <w:p w14:paraId="077288F9"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Resnost ponudbe</w:t>
            </w:r>
          </w:p>
        </w:tc>
        <w:tc>
          <w:tcPr>
            <w:tcW w:w="2546" w:type="dxa"/>
            <w:vAlign w:val="center"/>
          </w:tcPr>
          <w:p w14:paraId="4FFD76DF"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1707" w:type="dxa"/>
            <w:vAlign w:val="center"/>
          </w:tcPr>
          <w:p w14:paraId="49C62E9D"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2232" w:type="dxa"/>
            <w:vAlign w:val="center"/>
          </w:tcPr>
          <w:p w14:paraId="52F72290"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r>
      <w:tr w:rsidR="00F24EA2" w:rsidRPr="000837C3" w14:paraId="6EDBAC6B" w14:textId="77777777" w:rsidTr="009449AB">
        <w:trPr>
          <w:trHeight w:val="982"/>
        </w:trPr>
        <w:tc>
          <w:tcPr>
            <w:tcW w:w="2444" w:type="dxa"/>
            <w:shd w:val="clear" w:color="auto" w:fill="DBE5F1"/>
            <w:vAlign w:val="center"/>
          </w:tcPr>
          <w:p w14:paraId="09C169B2"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Dobra izvedba pogodbenih obveznosti</w:t>
            </w:r>
          </w:p>
        </w:tc>
        <w:tc>
          <w:tcPr>
            <w:tcW w:w="2546" w:type="dxa"/>
            <w:vAlign w:val="center"/>
          </w:tcPr>
          <w:p w14:paraId="5C008DAE"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1C483902" w14:textId="78691B0F" w:rsidR="00F24EA2" w:rsidRPr="000837C3" w:rsidRDefault="00006100" w:rsidP="00BA4332">
            <w:pPr>
              <w:keepNext/>
              <w:spacing w:line="276" w:lineRule="auto"/>
              <w:jc w:val="left"/>
              <w:outlineLvl w:val="0"/>
              <w:rPr>
                <w:rFonts w:ascii="Tahoma" w:eastAsia="Times New Roman" w:hAnsi="Tahoma" w:cs="Tahoma"/>
                <w:bCs/>
                <w:iCs/>
                <w:kern w:val="32"/>
                <w:sz w:val="18"/>
                <w:szCs w:val="18"/>
                <w:lang w:eastAsia="x-none"/>
              </w:rPr>
            </w:pPr>
            <w:r>
              <w:rPr>
                <w:rFonts w:ascii="Tahoma" w:eastAsia="Times New Roman" w:hAnsi="Tahoma" w:cs="Tahoma"/>
                <w:bCs/>
                <w:iCs/>
                <w:kern w:val="32"/>
                <w:sz w:val="18"/>
                <w:szCs w:val="18"/>
                <w:lang w:eastAsia="x-none"/>
              </w:rPr>
              <w:t>10</w:t>
            </w:r>
            <w:r w:rsidR="00F24EA2" w:rsidRPr="000837C3">
              <w:rPr>
                <w:rFonts w:ascii="Tahoma" w:eastAsia="Times New Roman" w:hAnsi="Tahoma" w:cs="Tahoma"/>
                <w:bCs/>
                <w:iCs/>
                <w:kern w:val="32"/>
                <w:sz w:val="18"/>
                <w:szCs w:val="18"/>
                <w:lang w:eastAsia="x-none"/>
              </w:rPr>
              <w:t xml:space="preserve"> % pogodbene vrednosti z DDV</w:t>
            </w:r>
          </w:p>
        </w:tc>
        <w:tc>
          <w:tcPr>
            <w:tcW w:w="2232" w:type="dxa"/>
            <w:vAlign w:val="center"/>
          </w:tcPr>
          <w:p w14:paraId="19BFD1AD"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Še </w:t>
            </w:r>
            <w:r w:rsidR="00C238DD" w:rsidRPr="000837C3">
              <w:rPr>
                <w:rFonts w:ascii="Tahoma" w:eastAsia="Times New Roman" w:hAnsi="Tahoma" w:cs="Tahoma"/>
                <w:bCs/>
                <w:iCs/>
                <w:kern w:val="32"/>
                <w:sz w:val="18"/>
                <w:szCs w:val="18"/>
                <w:lang w:eastAsia="x-none"/>
              </w:rPr>
              <w:t>3</w:t>
            </w:r>
            <w:r w:rsidRPr="000837C3">
              <w:rPr>
                <w:rFonts w:ascii="Tahoma" w:eastAsia="Times New Roman" w:hAnsi="Tahoma" w:cs="Tahoma"/>
                <w:bCs/>
                <w:iCs/>
                <w:kern w:val="32"/>
                <w:sz w:val="18"/>
                <w:szCs w:val="18"/>
                <w:lang w:eastAsia="x-none"/>
              </w:rPr>
              <w:t xml:space="preserve">0 dni po </w:t>
            </w:r>
            <w:r w:rsidR="00736204" w:rsidRPr="000837C3">
              <w:rPr>
                <w:rFonts w:ascii="Tahoma" w:eastAsia="Times New Roman" w:hAnsi="Tahoma" w:cs="Tahoma"/>
                <w:bCs/>
                <w:iCs/>
                <w:kern w:val="32"/>
                <w:sz w:val="18"/>
                <w:szCs w:val="18"/>
                <w:lang w:eastAsia="x-none"/>
              </w:rPr>
              <w:t>končnem primopredajnem zapisniku.</w:t>
            </w:r>
          </w:p>
        </w:tc>
      </w:tr>
      <w:tr w:rsidR="00F24EA2" w:rsidRPr="000837C3" w14:paraId="2B29EF1D" w14:textId="77777777" w:rsidTr="009449AB">
        <w:trPr>
          <w:trHeight w:val="1302"/>
        </w:trPr>
        <w:tc>
          <w:tcPr>
            <w:tcW w:w="2444" w:type="dxa"/>
            <w:shd w:val="clear" w:color="auto" w:fill="DBE5F1"/>
            <w:vAlign w:val="center"/>
          </w:tcPr>
          <w:p w14:paraId="7C726527"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Odprava napak</w:t>
            </w:r>
          </w:p>
        </w:tc>
        <w:tc>
          <w:tcPr>
            <w:tcW w:w="2546" w:type="dxa"/>
            <w:vAlign w:val="center"/>
          </w:tcPr>
          <w:p w14:paraId="4B9F72BE" w14:textId="77777777" w:rsidR="00F24EA2" w:rsidRPr="000837C3" w:rsidRDefault="00C238DD"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3F01BA51"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5 % pogodbene vrednosti z DDV </w:t>
            </w:r>
          </w:p>
        </w:tc>
        <w:tc>
          <w:tcPr>
            <w:tcW w:w="2232" w:type="dxa"/>
            <w:vAlign w:val="center"/>
          </w:tcPr>
          <w:p w14:paraId="4055805B" w14:textId="77777777" w:rsidR="00F24EA2" w:rsidRPr="000837C3" w:rsidRDefault="005A3EC9"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2</w:t>
            </w:r>
            <w:r w:rsidR="00034A69" w:rsidRPr="000837C3">
              <w:rPr>
                <w:rFonts w:ascii="Tahoma" w:eastAsia="Times New Roman" w:hAnsi="Tahoma" w:cs="Tahoma"/>
                <w:bCs/>
                <w:iCs/>
                <w:kern w:val="32"/>
                <w:sz w:val="18"/>
                <w:szCs w:val="18"/>
                <w:lang w:eastAsia="x-none"/>
              </w:rPr>
              <w:t xml:space="preserve"> </w:t>
            </w:r>
            <w:r w:rsidR="00F24EA2" w:rsidRPr="000837C3">
              <w:rPr>
                <w:rFonts w:ascii="Tahoma" w:eastAsia="Times New Roman" w:hAnsi="Tahoma" w:cs="Tahoma"/>
                <w:bCs/>
                <w:iCs/>
                <w:kern w:val="32"/>
                <w:sz w:val="18"/>
                <w:szCs w:val="18"/>
                <w:lang w:eastAsia="x-none"/>
              </w:rPr>
              <w:t>let</w:t>
            </w:r>
            <w:r w:rsidR="00FC4B51" w:rsidRPr="000837C3">
              <w:rPr>
                <w:rFonts w:ascii="Tahoma" w:eastAsia="Times New Roman" w:hAnsi="Tahoma" w:cs="Tahoma"/>
                <w:bCs/>
                <w:iCs/>
                <w:kern w:val="32"/>
                <w:sz w:val="18"/>
                <w:szCs w:val="18"/>
                <w:lang w:eastAsia="x-none"/>
              </w:rPr>
              <w:t>i</w:t>
            </w:r>
            <w:r w:rsidR="00F24EA2" w:rsidRPr="000837C3">
              <w:rPr>
                <w:rFonts w:ascii="Tahoma" w:eastAsia="Times New Roman" w:hAnsi="Tahoma" w:cs="Tahoma"/>
                <w:bCs/>
                <w:iCs/>
                <w:kern w:val="32"/>
                <w:sz w:val="18"/>
                <w:szCs w:val="18"/>
                <w:lang w:eastAsia="x-none"/>
              </w:rPr>
              <w:t xml:space="preserve"> od primopredajnega zapisnika</w:t>
            </w:r>
            <w:r w:rsidR="00C238DD" w:rsidRPr="000837C3">
              <w:rPr>
                <w:rFonts w:ascii="Tahoma" w:eastAsia="Times New Roman" w:hAnsi="Tahoma" w:cs="Tahoma"/>
                <w:bCs/>
                <w:iCs/>
                <w:kern w:val="32"/>
                <w:sz w:val="18"/>
                <w:szCs w:val="18"/>
                <w:lang w:eastAsia="x-none"/>
              </w:rPr>
              <w:t xml:space="preserve"> (garancijski rok vozila in predelave)</w:t>
            </w:r>
          </w:p>
        </w:tc>
      </w:tr>
    </w:tbl>
    <w:p w14:paraId="02C6ED07" w14:textId="77777777" w:rsidR="00233504" w:rsidRPr="000837C3" w:rsidRDefault="00233504" w:rsidP="00233504">
      <w:pPr>
        <w:keepNext/>
        <w:keepLines/>
        <w:suppressAutoHyphens/>
        <w:spacing w:before="240" w:after="120"/>
        <w:outlineLvl w:val="3"/>
        <w:rPr>
          <w:rFonts w:ascii="Tahoma" w:eastAsia="Times New Roman" w:hAnsi="Tahoma" w:cs="Tahoma"/>
          <w:b/>
          <w:i/>
          <w:iCs/>
          <w:sz w:val="18"/>
          <w:szCs w:val="18"/>
          <w:lang w:eastAsia="zh-CN"/>
        </w:rPr>
      </w:pPr>
      <w:bookmarkStart w:id="130" w:name="__RefHeading___Toc509692064"/>
      <w:bookmarkEnd w:id="130"/>
      <w:r w:rsidRPr="000837C3">
        <w:rPr>
          <w:rFonts w:ascii="Tahoma" w:eastAsia="Times New Roman" w:hAnsi="Tahoma" w:cs="Tahoma"/>
          <w:b/>
          <w:i/>
          <w:iCs/>
          <w:sz w:val="18"/>
          <w:szCs w:val="18"/>
          <w:lang w:eastAsia="zh-CN"/>
        </w:rPr>
        <w:t>Zavarovanje za dobro izvedbo pogodbenih obveznosti</w:t>
      </w:r>
      <w:bookmarkStart w:id="131" w:name="__RefHeading___Toc509692065"/>
      <w:bookmarkEnd w:id="131"/>
    </w:p>
    <w:p w14:paraId="247FCF94" w14:textId="5A39F410" w:rsidR="00233504" w:rsidRPr="000837C3" w:rsidRDefault="00233504" w:rsidP="00233504">
      <w:pPr>
        <w:ind w:left="357"/>
        <w:rPr>
          <w:rFonts w:ascii="Tahoma" w:hAnsi="Tahoma" w:cs="Tahoma"/>
          <w:sz w:val="18"/>
          <w:szCs w:val="18"/>
        </w:rPr>
      </w:pPr>
      <w:bookmarkStart w:id="132" w:name="_Hlk520445337"/>
      <w:r w:rsidRPr="000837C3">
        <w:rPr>
          <w:rFonts w:ascii="Tahoma" w:hAnsi="Tahoma" w:cs="Tahoma"/>
          <w:sz w:val="18"/>
          <w:szCs w:val="18"/>
        </w:rPr>
        <w:t xml:space="preserve">Izbrani ponudnik mora v roku 10 dni od podpisa pogodbe izročiti naročniku finančno zavarovanje za dobro izvedbo pogodbenih obveznosti v višini </w:t>
      </w:r>
      <w:r w:rsidR="007058D9">
        <w:rPr>
          <w:rFonts w:ascii="Tahoma" w:hAnsi="Tahoma" w:cs="Tahoma"/>
          <w:sz w:val="18"/>
          <w:szCs w:val="18"/>
        </w:rPr>
        <w:t>10</w:t>
      </w:r>
      <w:r w:rsidRPr="000837C3">
        <w:rPr>
          <w:rFonts w:ascii="Tahoma" w:hAnsi="Tahoma" w:cs="Tahoma"/>
          <w:sz w:val="18"/>
          <w:szCs w:val="18"/>
        </w:rPr>
        <w:t xml:space="preserve">% (odstotkov) od vrednosti pogodbe z DDV, </w:t>
      </w:r>
      <w:bookmarkEnd w:id="132"/>
      <w:r w:rsidRPr="000837C3">
        <w:rPr>
          <w:rFonts w:ascii="Tahoma" w:hAnsi="Tahoma" w:cs="Tahoma"/>
          <w:sz w:val="18"/>
          <w:szCs w:val="18"/>
        </w:rPr>
        <w:t>za ves čas trajanja pogodbe. Uporabi se oblika finančnega zavarovanja, ki je navedena v razpisni dokumentaciji (vzorec). Če se med trajanjem izvedbe pogodbe spremenijo roki za izvedbo posla, se mora temu ustrezno spremeniti tudi garancija oziroma podaljšati njena veljavnost.</w:t>
      </w:r>
    </w:p>
    <w:p w14:paraId="564B36C9" w14:textId="77777777" w:rsidR="00233504" w:rsidRPr="000837C3" w:rsidRDefault="00233504" w:rsidP="00233504">
      <w:pPr>
        <w:rPr>
          <w:rFonts w:ascii="Tahoma" w:hAnsi="Tahoma" w:cs="Tahoma"/>
          <w:sz w:val="18"/>
          <w:szCs w:val="18"/>
        </w:rPr>
      </w:pPr>
    </w:p>
    <w:p w14:paraId="1E819B95"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6D3A5F72"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Ponudnik predloži parafiran vzorec finančnega zavarovanja (s strani ponudnika), ki je priložen v razpisni dokumentaciji.</w:t>
      </w:r>
    </w:p>
    <w:p w14:paraId="736C7AB8" w14:textId="77777777" w:rsidR="00233504" w:rsidRPr="000837C3" w:rsidRDefault="00233504" w:rsidP="00233504">
      <w:pPr>
        <w:rPr>
          <w:rFonts w:ascii="Tahoma" w:hAnsi="Tahoma" w:cs="Tahoma"/>
          <w:sz w:val="18"/>
          <w:szCs w:val="18"/>
          <w:highlight w:val="yellow"/>
        </w:rPr>
      </w:pPr>
    </w:p>
    <w:p w14:paraId="36E7FCA1" w14:textId="77777777" w:rsidR="00233504" w:rsidRPr="000837C3" w:rsidRDefault="00233504" w:rsidP="00233504">
      <w:pPr>
        <w:spacing w:line="240" w:lineRule="auto"/>
        <w:rPr>
          <w:rFonts w:cs="Arial"/>
          <w:b/>
          <w:i/>
          <w:szCs w:val="20"/>
        </w:rPr>
      </w:pPr>
      <w:r w:rsidRPr="000837C3">
        <w:rPr>
          <w:rFonts w:cs="Arial"/>
          <w:b/>
          <w:i/>
          <w:szCs w:val="20"/>
        </w:rPr>
        <w:t>Finančno zavarovanje za odpravo napak v garancijski dobi</w:t>
      </w:r>
    </w:p>
    <w:p w14:paraId="7CD385A6" w14:textId="77777777" w:rsidR="00233504" w:rsidRPr="000837C3" w:rsidRDefault="00233504" w:rsidP="00233504">
      <w:pPr>
        <w:spacing w:line="240" w:lineRule="auto"/>
        <w:rPr>
          <w:rFonts w:ascii="Tahoma" w:hAnsi="Tahoma" w:cs="Tahoma"/>
          <w:sz w:val="18"/>
          <w:szCs w:val="18"/>
          <w:highlight w:val="yellow"/>
        </w:rPr>
      </w:pPr>
    </w:p>
    <w:p w14:paraId="59BB375A" w14:textId="77777777" w:rsidR="0029351E" w:rsidRPr="000837C3" w:rsidRDefault="00233504" w:rsidP="0094166E">
      <w:pPr>
        <w:ind w:left="284"/>
        <w:rPr>
          <w:rFonts w:ascii="Tahoma" w:hAnsi="Tahoma" w:cs="Tahoma"/>
          <w:sz w:val="18"/>
          <w:szCs w:val="18"/>
        </w:rPr>
      </w:pPr>
      <w:r w:rsidRPr="000837C3">
        <w:rPr>
          <w:rFonts w:ascii="Tahoma" w:hAnsi="Tahoma" w:cs="Tahoma"/>
          <w:sz w:val="18"/>
          <w:szCs w:val="18"/>
        </w:rPr>
        <w:t>Finančno zavarovanje mora izvajalec /v 15 koledarskih dneh/ izročiti naročniku po uspešno opravljeni primopredaji</w:t>
      </w:r>
      <w:r w:rsidR="00C238DD" w:rsidRPr="000837C3">
        <w:rPr>
          <w:rFonts w:ascii="Tahoma" w:hAnsi="Tahoma" w:cs="Tahoma"/>
          <w:sz w:val="18"/>
          <w:szCs w:val="18"/>
        </w:rPr>
        <w:t xml:space="preserve"> </w:t>
      </w:r>
      <w:r w:rsidR="00884379">
        <w:rPr>
          <w:rFonts w:ascii="Tahoma" w:hAnsi="Tahoma" w:cs="Tahoma"/>
          <w:sz w:val="18"/>
          <w:szCs w:val="18"/>
        </w:rPr>
        <w:t>aparata</w:t>
      </w:r>
      <w:r w:rsidRPr="000837C3">
        <w:rPr>
          <w:rFonts w:ascii="Tahoma" w:hAnsi="Tahoma" w:cs="Tahoma"/>
          <w:sz w:val="18"/>
          <w:szCs w:val="18"/>
        </w:rPr>
        <w:t xml:space="preserve">. Finančno zavarovanje za odpravo napak v garancijskem roku </w:t>
      </w:r>
      <w:r w:rsidR="0094166E" w:rsidRPr="000837C3">
        <w:rPr>
          <w:rFonts w:ascii="Tahoma" w:hAnsi="Tahoma" w:cs="Tahoma"/>
          <w:sz w:val="18"/>
          <w:szCs w:val="18"/>
        </w:rPr>
        <w:t xml:space="preserve">(bančna garancija ali kavcijsko zavarovanje) </w:t>
      </w:r>
      <w:r w:rsidRPr="000837C3">
        <w:rPr>
          <w:rFonts w:ascii="Tahoma" w:hAnsi="Tahoma" w:cs="Tahoma"/>
          <w:sz w:val="18"/>
          <w:szCs w:val="18"/>
        </w:rPr>
        <w:t xml:space="preserve">mora biti v višini </w:t>
      </w:r>
      <w:r w:rsidR="0029351E" w:rsidRPr="000837C3">
        <w:rPr>
          <w:rFonts w:ascii="Tahoma" w:hAnsi="Tahoma" w:cs="Tahoma"/>
          <w:sz w:val="18"/>
          <w:szCs w:val="18"/>
        </w:rPr>
        <w:t>5</w:t>
      </w:r>
      <w:r w:rsidRPr="000837C3">
        <w:rPr>
          <w:rFonts w:ascii="Tahoma" w:hAnsi="Tahoma" w:cs="Tahoma"/>
          <w:sz w:val="18"/>
          <w:szCs w:val="18"/>
        </w:rPr>
        <w:t xml:space="preserve"> % pogodbene vrednosti z DDV. Finančno zavarovanje mora imeti rok veljavnosti </w:t>
      </w:r>
      <w:r w:rsidR="00034A69" w:rsidRPr="000837C3">
        <w:rPr>
          <w:rFonts w:ascii="Tahoma" w:hAnsi="Tahoma" w:cs="Tahoma"/>
          <w:sz w:val="18"/>
          <w:szCs w:val="18"/>
        </w:rPr>
        <w:t>2 leti</w:t>
      </w:r>
      <w:r w:rsidRPr="000837C3">
        <w:rPr>
          <w:rFonts w:ascii="Tahoma" w:hAnsi="Tahoma" w:cs="Tahoma"/>
          <w:sz w:val="18"/>
          <w:szCs w:val="18"/>
        </w:rPr>
        <w:t xml:space="preserve"> rok veljavnosti pa začne teči naslednji dan od datuma kvalitetnega prevzema</w:t>
      </w:r>
      <w:r w:rsidR="0094166E" w:rsidRPr="000837C3">
        <w:rPr>
          <w:rFonts w:ascii="Tahoma" w:hAnsi="Tahoma" w:cs="Tahoma"/>
          <w:sz w:val="18"/>
          <w:szCs w:val="18"/>
        </w:rPr>
        <w:t>.</w:t>
      </w:r>
      <w:r w:rsidR="0029351E" w:rsidRPr="000837C3">
        <w:rPr>
          <w:rFonts w:ascii="Tahoma" w:hAnsi="Tahoma" w:cs="Tahoma"/>
          <w:sz w:val="18"/>
          <w:szCs w:val="18"/>
        </w:rPr>
        <w:t xml:space="preserve"> </w:t>
      </w:r>
    </w:p>
    <w:p w14:paraId="7E474FE2" w14:textId="77777777" w:rsidR="00BC5779" w:rsidRDefault="0029351E" w:rsidP="0094166E">
      <w:pPr>
        <w:ind w:left="284"/>
        <w:rPr>
          <w:rFonts w:ascii="Tahoma" w:hAnsi="Tahoma" w:cs="Tahoma"/>
          <w:sz w:val="18"/>
          <w:szCs w:val="18"/>
        </w:rPr>
      </w:pPr>
      <w:r w:rsidRPr="000837C3">
        <w:rPr>
          <w:rFonts w:ascii="Tahoma" w:hAnsi="Tahoma" w:cs="Tahoma"/>
          <w:sz w:val="18"/>
          <w:szCs w:val="18"/>
        </w:rPr>
        <w:t>Finančno zavarovanje za odpravo pomanjkljivosti in napak v garancijski dobi bo moralo biti izdano brezpogojno ter plačljivo na prvi poziv.</w:t>
      </w:r>
    </w:p>
    <w:p w14:paraId="60E4C15F" w14:textId="77777777" w:rsidR="007058D9" w:rsidRDefault="007058D9" w:rsidP="0094166E">
      <w:pPr>
        <w:ind w:left="284"/>
        <w:rPr>
          <w:rFonts w:ascii="Tahoma" w:hAnsi="Tahoma" w:cs="Tahoma"/>
          <w:sz w:val="18"/>
          <w:szCs w:val="18"/>
        </w:rPr>
      </w:pPr>
    </w:p>
    <w:p w14:paraId="708CBB80" w14:textId="2CDCEB32" w:rsidR="007058D9" w:rsidRPr="000837C3" w:rsidRDefault="007058D9" w:rsidP="0094166E">
      <w:pPr>
        <w:ind w:left="284"/>
        <w:rPr>
          <w:rFonts w:ascii="Tahoma" w:hAnsi="Tahoma" w:cs="Tahoma"/>
          <w:sz w:val="18"/>
          <w:szCs w:val="18"/>
        </w:rPr>
      </w:pPr>
      <w:r w:rsidRPr="007058D9">
        <w:rPr>
          <w:rFonts w:ascii="Tahoma" w:hAnsi="Tahoma" w:cs="Tahoma"/>
          <w:sz w:val="18"/>
          <w:szCs w:val="18"/>
        </w:rPr>
        <w:t xml:space="preserve">V kolikor ponudnik naročniku ob primopredaji ne predloži finančnega zavarovanja za odpravo napak v </w:t>
      </w:r>
      <w:r w:rsidRPr="007058D9">
        <w:rPr>
          <w:rFonts w:ascii="Tahoma" w:hAnsi="Tahoma" w:cs="Tahoma"/>
          <w:sz w:val="18"/>
          <w:szCs w:val="18"/>
          <w:cs/>
        </w:rPr>
        <w:t>‎</w:t>
      </w:r>
      <w:r w:rsidRPr="007058D9">
        <w:rPr>
          <w:rFonts w:ascii="Tahoma" w:hAnsi="Tahoma" w:cs="Tahoma"/>
          <w:sz w:val="18"/>
          <w:szCs w:val="18"/>
        </w:rPr>
        <w:t xml:space="preserve">garancijski dobi, si naročnik pridržuje pravico zadržati plačilo v višini 10 % pogodbene vrednosti </w:t>
      </w:r>
      <w:r w:rsidRPr="007058D9">
        <w:rPr>
          <w:rFonts w:ascii="Tahoma" w:hAnsi="Tahoma" w:cs="Tahoma"/>
          <w:sz w:val="18"/>
          <w:szCs w:val="18"/>
          <w:cs/>
        </w:rPr>
        <w:t>‎</w:t>
      </w:r>
      <w:r w:rsidRPr="007058D9">
        <w:rPr>
          <w:rFonts w:ascii="Tahoma" w:hAnsi="Tahoma" w:cs="Tahoma"/>
          <w:sz w:val="18"/>
          <w:szCs w:val="18"/>
        </w:rPr>
        <w:t>naročila z DDV dokler finančno zavarovanje za odpravo napak v garancijski dobi ne bo predloženo.</w:t>
      </w:r>
      <w:r w:rsidRPr="007058D9">
        <w:rPr>
          <w:rFonts w:ascii="Tahoma" w:hAnsi="Tahoma" w:cs="Tahoma"/>
          <w:sz w:val="18"/>
          <w:szCs w:val="18"/>
          <w:cs/>
        </w:rPr>
        <w:t>‎</w:t>
      </w:r>
    </w:p>
    <w:p w14:paraId="10D0894A" w14:textId="77777777" w:rsidR="00233504" w:rsidRPr="000837C3" w:rsidRDefault="001D372F">
      <w:pPr>
        <w:pStyle w:val="Naslov3"/>
        <w:numPr>
          <w:ilvl w:val="1"/>
          <w:numId w:val="25"/>
        </w:numPr>
        <w:rPr>
          <w:rFonts w:ascii="Tahoma" w:hAnsi="Tahoma" w:cs="Tahoma"/>
          <w:sz w:val="18"/>
          <w:szCs w:val="18"/>
        </w:rPr>
      </w:pPr>
      <w:bookmarkStart w:id="133" w:name="_Toc467501200"/>
      <w:bookmarkStart w:id="134" w:name="_Toc467501201"/>
      <w:bookmarkStart w:id="135" w:name="_Toc1455440"/>
      <w:bookmarkEnd w:id="133"/>
      <w:bookmarkEnd w:id="134"/>
      <w:r w:rsidRPr="000837C3">
        <w:rPr>
          <w:rFonts w:ascii="Tahoma" w:hAnsi="Tahoma" w:cs="Tahoma"/>
          <w:sz w:val="18"/>
          <w:szCs w:val="18"/>
        </w:rPr>
        <w:t>D</w:t>
      </w:r>
      <w:r w:rsidR="00233504" w:rsidRPr="000837C3">
        <w:rPr>
          <w:rFonts w:ascii="Tahoma" w:hAnsi="Tahoma" w:cs="Tahoma"/>
          <w:sz w:val="18"/>
          <w:szCs w:val="18"/>
        </w:rPr>
        <w:t>ruga določila za pripravo ponudbe</w:t>
      </w:r>
      <w:bookmarkEnd w:id="135"/>
    </w:p>
    <w:p w14:paraId="2B2F9CD9" w14:textId="77777777" w:rsidR="001D372F" w:rsidRPr="000837C3" w:rsidRDefault="001D372F" w:rsidP="001D372F">
      <w:pPr>
        <w:rPr>
          <w:rFonts w:ascii="Tahoma" w:hAnsi="Tahoma" w:cs="Tahoma"/>
          <w:sz w:val="18"/>
          <w:szCs w:val="18"/>
        </w:rPr>
      </w:pPr>
    </w:p>
    <w:p w14:paraId="5CA0F6D0" w14:textId="77777777" w:rsidR="001D372F" w:rsidRPr="000837C3" w:rsidRDefault="001D372F" w:rsidP="001D372F">
      <w:pPr>
        <w:rPr>
          <w:rFonts w:ascii="Tahoma" w:hAnsi="Tahoma" w:cs="Tahoma"/>
          <w:b/>
          <w:bCs/>
          <w:sz w:val="18"/>
          <w:szCs w:val="18"/>
        </w:rPr>
      </w:pPr>
      <w:r w:rsidRPr="000837C3">
        <w:rPr>
          <w:rFonts w:ascii="Tahoma" w:hAnsi="Tahoma" w:cs="Tahoma"/>
          <w:b/>
          <w:bCs/>
          <w:sz w:val="18"/>
          <w:szCs w:val="18"/>
        </w:rPr>
        <w:t>PODATKI O PONUDNIKU</w:t>
      </w:r>
    </w:p>
    <w:p w14:paraId="26297C6E" w14:textId="77777777" w:rsidR="001D372F" w:rsidRPr="000837C3" w:rsidRDefault="001D372F" w:rsidP="001D372F">
      <w:pPr>
        <w:rPr>
          <w:rFonts w:ascii="Tahoma" w:hAnsi="Tahoma" w:cs="Tahoma"/>
          <w:b/>
          <w:bCs/>
          <w:sz w:val="18"/>
          <w:szCs w:val="18"/>
        </w:rPr>
      </w:pPr>
    </w:p>
    <w:p w14:paraId="20974CE6" w14:textId="77777777" w:rsidR="001D372F" w:rsidRPr="000837C3" w:rsidRDefault="001D372F" w:rsidP="001D372F">
      <w:pPr>
        <w:rPr>
          <w:rFonts w:ascii="Tahoma" w:hAnsi="Tahoma" w:cs="Tahoma"/>
          <w:sz w:val="18"/>
          <w:szCs w:val="18"/>
        </w:rPr>
      </w:pPr>
      <w:r w:rsidRPr="000837C3">
        <w:rPr>
          <w:rFonts w:ascii="Tahoma" w:hAnsi="Tahoma" w:cs="Tahoma"/>
          <w:sz w:val="18"/>
          <w:szCs w:val="18"/>
        </w:rPr>
        <w:t>Na javnem razpisu lahko sodeluje vsak gospodarski subjekt, ki je registriran za dejavnost, ki je predmet razpisa in jo prevzema v ponudbi.</w:t>
      </w:r>
    </w:p>
    <w:p w14:paraId="676DCB39"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7A1A4855" w14:textId="77777777" w:rsidR="001D372F" w:rsidRPr="000837C3" w:rsidRDefault="001D372F" w:rsidP="001D372F">
      <w:pPr>
        <w:rPr>
          <w:rFonts w:ascii="Tahoma" w:hAnsi="Tahoma" w:cs="Tahoma"/>
          <w:sz w:val="18"/>
          <w:szCs w:val="18"/>
        </w:rPr>
      </w:pPr>
      <w:r w:rsidRPr="000837C3">
        <w:rPr>
          <w:rFonts w:ascii="Tahoma" w:hAnsi="Tahoma" w:cs="Tahoma"/>
          <w:sz w:val="18"/>
          <w:szCs w:val="18"/>
        </w:rPr>
        <w:lastRenderedPageBreak/>
        <w:t xml:space="preserve">Gospodarski subjekt predstavljajo tudi podizvajalci s katerimi nastopa gospodarski subjekt. Gospodarski subjekt, ki nastopa s podizvajalci, mora v obrazcu </w:t>
      </w:r>
      <w:r w:rsidR="00061B4A" w:rsidRPr="000837C3">
        <w:rPr>
          <w:rFonts w:ascii="Tahoma" w:hAnsi="Tahoma" w:cs="Tahoma"/>
          <w:sz w:val="18"/>
          <w:szCs w:val="18"/>
        </w:rPr>
        <w:t xml:space="preserve">1a </w:t>
      </w:r>
      <w:r w:rsidRPr="000837C3">
        <w:rPr>
          <w:rFonts w:ascii="Tahoma" w:hAnsi="Tahoma" w:cs="Tahoma"/>
          <w:sz w:val="18"/>
          <w:szCs w:val="18"/>
        </w:rPr>
        <w:t>navesti, da bo pri izvedbi naročila sodeloval s podizvajalci. Gospodarski subjekt v razmerju do naročnika v celoti odgovarja za izvedbo prejetega naročila, ne glede na število podizvajalcev, ki jih bo navedel v svoji ponudbi.</w:t>
      </w:r>
    </w:p>
    <w:p w14:paraId="4319EA30" w14:textId="77777777" w:rsidR="001D372F" w:rsidRPr="000837C3" w:rsidRDefault="001D372F" w:rsidP="001D372F">
      <w:pPr>
        <w:rPr>
          <w:rFonts w:ascii="Tahoma" w:hAnsi="Tahoma" w:cs="Tahoma"/>
          <w:sz w:val="18"/>
          <w:szCs w:val="18"/>
        </w:rPr>
      </w:pPr>
      <w:r w:rsidRPr="000837C3">
        <w:rPr>
          <w:rFonts w:ascii="Tahoma" w:hAnsi="Tahoma" w:cs="Tahoma"/>
          <w:sz w:val="18"/>
          <w:szCs w:val="18"/>
        </w:rPr>
        <w:t xml:space="preserve">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w:t>
      </w:r>
      <w:r w:rsidR="005D4396" w:rsidRPr="000837C3">
        <w:rPr>
          <w:rFonts w:ascii="Tahoma" w:hAnsi="Tahoma" w:cs="Tahoma"/>
          <w:sz w:val="18"/>
          <w:szCs w:val="18"/>
        </w:rPr>
        <w:t>s</w:t>
      </w:r>
      <w:r w:rsidRPr="000837C3">
        <w:rPr>
          <w:rFonts w:ascii="Tahoma" w:hAnsi="Tahoma" w:cs="Tahoma"/>
          <w:sz w:val="18"/>
          <w:szCs w:val="18"/>
        </w:rPr>
        <w:t xml:space="preserve"> 1. odstavkom 81. člena ZJN-3).</w:t>
      </w:r>
    </w:p>
    <w:p w14:paraId="543A00C3" w14:textId="77777777" w:rsidR="0093628A" w:rsidRDefault="0093628A" w:rsidP="001D372F">
      <w:pPr>
        <w:rPr>
          <w:rFonts w:ascii="Tahoma" w:hAnsi="Tahoma" w:cs="Tahoma"/>
          <w:sz w:val="18"/>
          <w:szCs w:val="18"/>
        </w:rPr>
      </w:pPr>
    </w:p>
    <w:p w14:paraId="32FA71E5" w14:textId="77777777" w:rsidR="007058D9" w:rsidRPr="000837C3" w:rsidRDefault="007058D9" w:rsidP="001D372F">
      <w:pPr>
        <w:rPr>
          <w:rFonts w:ascii="Tahoma" w:hAnsi="Tahoma" w:cs="Tahoma"/>
          <w:sz w:val="18"/>
          <w:szCs w:val="18"/>
        </w:rPr>
      </w:pPr>
    </w:p>
    <w:p w14:paraId="503C2410" w14:textId="77777777" w:rsidR="005F70AD" w:rsidRPr="000837C3" w:rsidRDefault="005F70AD" w:rsidP="001D372F">
      <w:pPr>
        <w:rPr>
          <w:rFonts w:ascii="Tahoma" w:hAnsi="Tahoma" w:cs="Tahoma"/>
          <w:sz w:val="18"/>
          <w:szCs w:val="18"/>
        </w:rPr>
      </w:pPr>
    </w:p>
    <w:p w14:paraId="2E4050E1" w14:textId="77777777" w:rsidR="001D372F" w:rsidRPr="000837C3" w:rsidRDefault="001D372F" w:rsidP="001D372F">
      <w:pPr>
        <w:rPr>
          <w:rFonts w:ascii="Tahoma" w:hAnsi="Tahoma" w:cs="Tahoma"/>
          <w:b/>
          <w:bCs/>
          <w:i/>
          <w:iCs/>
          <w:sz w:val="18"/>
          <w:szCs w:val="18"/>
        </w:rPr>
      </w:pPr>
      <w:r w:rsidRPr="000837C3">
        <w:rPr>
          <w:rFonts w:ascii="Tahoma" w:hAnsi="Tahoma" w:cs="Tahoma"/>
          <w:b/>
          <w:bCs/>
          <w:i/>
          <w:iCs/>
          <w:sz w:val="18"/>
          <w:szCs w:val="18"/>
        </w:rPr>
        <w:t>10.3.1 Skupna ponudba</w:t>
      </w:r>
    </w:p>
    <w:p w14:paraId="746BA41F" w14:textId="77777777" w:rsidR="001D372F" w:rsidRPr="000837C3" w:rsidRDefault="001D372F" w:rsidP="001D372F">
      <w:pPr>
        <w:rPr>
          <w:rFonts w:ascii="Tahoma" w:hAnsi="Tahoma" w:cs="Tahoma"/>
          <w:sz w:val="18"/>
          <w:szCs w:val="18"/>
        </w:rPr>
      </w:pPr>
    </w:p>
    <w:p w14:paraId="6084380A" w14:textId="77777777" w:rsidR="001D372F" w:rsidRPr="000837C3" w:rsidRDefault="001D372F" w:rsidP="001D372F">
      <w:pPr>
        <w:rPr>
          <w:rFonts w:ascii="Tahoma" w:hAnsi="Tahoma" w:cs="Tahoma"/>
          <w:sz w:val="18"/>
          <w:szCs w:val="18"/>
        </w:rPr>
      </w:pPr>
      <w:r w:rsidRPr="000837C3">
        <w:rPr>
          <w:rFonts w:ascii="Tahoma" w:hAnsi="Tahoma" w:cs="Tahoma"/>
          <w:sz w:val="18"/>
          <w:szCs w:val="18"/>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B66BE5C" w14:textId="77777777" w:rsidR="001D372F" w:rsidRPr="000837C3" w:rsidRDefault="001D372F" w:rsidP="001D372F">
      <w:pPr>
        <w:rPr>
          <w:rFonts w:ascii="Tahoma" w:hAnsi="Tahoma" w:cs="Tahoma"/>
          <w:sz w:val="18"/>
          <w:szCs w:val="18"/>
        </w:rPr>
      </w:pPr>
    </w:p>
    <w:p w14:paraId="3FA1AA63" w14:textId="77777777" w:rsidR="001D372F" w:rsidRPr="000837C3" w:rsidRDefault="001D372F" w:rsidP="001D372F">
      <w:pPr>
        <w:rPr>
          <w:rFonts w:ascii="Tahoma" w:hAnsi="Tahoma" w:cs="Tahoma"/>
          <w:sz w:val="18"/>
          <w:szCs w:val="18"/>
        </w:rPr>
      </w:pPr>
      <w:r w:rsidRPr="000837C3">
        <w:rPr>
          <w:rFonts w:ascii="Tahoma" w:hAnsi="Tahoma" w:cs="Tahoma"/>
          <w:sz w:val="18"/>
          <w:szCs w:val="18"/>
        </w:rPr>
        <w:t>V primeru skupne ponudbe bo naročnik od izbrane skupine zahteval predložitev ustreznega akta o skupni izvedbi naročila, ki mora vsebovati vsaj:</w:t>
      </w:r>
    </w:p>
    <w:p w14:paraId="38125F1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navedbo vseh partnerjev v skupini (naziv in naslov partnerja, zakonitega zastopnika, matična številka, davčna številka, številka transakcijskega računa),</w:t>
      </w:r>
    </w:p>
    <w:p w14:paraId="33D61DD7"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pooblastilo vodilnemu partnerju v skupini,</w:t>
      </w:r>
    </w:p>
    <w:p w14:paraId="384394F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neomejeno solidarno odgovornost vseh partnerjev v skupini do naročnika,</w:t>
      </w:r>
    </w:p>
    <w:p w14:paraId="13B611EF"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področje dela, ki ga bo prevzel in izvedel vsak partner v skupini in delež vsakega partnerja v skupini v % in vrednost del, ki jih prevzema posamezni partner v skupini,</w:t>
      </w:r>
    </w:p>
    <w:p w14:paraId="4ADAC7A1"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način plačila preko vodilnega partnerja v skupini ali vsakemu od partnerjev v skupini,</w:t>
      </w:r>
    </w:p>
    <w:p w14:paraId="4629421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druge morebitne pravice in obveznosti med partnerji v skupini,</w:t>
      </w:r>
    </w:p>
    <w:p w14:paraId="37D9DEC0"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rok veljavnosti pravnega akta.</w:t>
      </w:r>
    </w:p>
    <w:p w14:paraId="3C433687" w14:textId="77777777" w:rsidR="001D372F" w:rsidRPr="000837C3" w:rsidRDefault="001D372F" w:rsidP="001D372F">
      <w:pPr>
        <w:rPr>
          <w:rFonts w:ascii="Tahoma" w:hAnsi="Tahoma" w:cs="Tahoma"/>
          <w:sz w:val="18"/>
          <w:szCs w:val="18"/>
        </w:rPr>
      </w:pPr>
    </w:p>
    <w:p w14:paraId="798FBD85"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subjekti v skupni ponudbi predložijo prijavno dokumentacijo:</w:t>
      </w:r>
    </w:p>
    <w:p w14:paraId="1A668769"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Posamično (vsak gospodarski subjekt)</w:t>
      </w:r>
    </w:p>
    <w:p w14:paraId="6A6596C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r>
      <w:r w:rsidR="005D4396" w:rsidRPr="000837C3">
        <w:rPr>
          <w:rFonts w:ascii="Tahoma" w:hAnsi="Tahoma" w:cs="Tahoma"/>
          <w:sz w:val="18"/>
          <w:szCs w:val="18"/>
        </w:rPr>
        <w:t>Obrazec 1a</w:t>
      </w:r>
    </w:p>
    <w:p w14:paraId="5656C6CE" w14:textId="77777777" w:rsidR="005D4396" w:rsidRPr="000837C3" w:rsidRDefault="005D4396" w:rsidP="001D372F">
      <w:pPr>
        <w:rPr>
          <w:rFonts w:ascii="Tahoma" w:hAnsi="Tahoma" w:cs="Tahoma"/>
          <w:sz w:val="18"/>
          <w:szCs w:val="18"/>
        </w:rPr>
      </w:pPr>
      <w:r w:rsidRPr="000837C3">
        <w:rPr>
          <w:rFonts w:ascii="Tahoma" w:hAnsi="Tahoma" w:cs="Tahoma"/>
          <w:sz w:val="18"/>
          <w:szCs w:val="18"/>
        </w:rPr>
        <w:t xml:space="preserve">-           Obrazec 3. Izjava ponudnika (partnerja v skupni ponudbi) o izpolnjevanju pogojev glede  </w:t>
      </w:r>
    </w:p>
    <w:p w14:paraId="5A15BD9A" w14:textId="77777777" w:rsidR="001D372F" w:rsidRPr="000837C3" w:rsidRDefault="005D4396" w:rsidP="001D372F">
      <w:pPr>
        <w:rPr>
          <w:rFonts w:ascii="Tahoma" w:hAnsi="Tahoma" w:cs="Tahoma"/>
          <w:sz w:val="18"/>
          <w:szCs w:val="18"/>
        </w:rPr>
      </w:pPr>
      <w:r w:rsidRPr="000837C3">
        <w:rPr>
          <w:rFonts w:ascii="Tahoma" w:hAnsi="Tahoma" w:cs="Tahoma"/>
          <w:sz w:val="18"/>
          <w:szCs w:val="18"/>
        </w:rPr>
        <w:t xml:space="preserve">              usposobljenosti za izvedbo javnega naročila</w:t>
      </w:r>
    </w:p>
    <w:p w14:paraId="0F17A4F3" w14:textId="77777777" w:rsidR="005D4396" w:rsidRPr="000837C3" w:rsidRDefault="005F70AD">
      <w:pPr>
        <w:numPr>
          <w:ilvl w:val="0"/>
          <w:numId w:val="23"/>
        </w:numPr>
        <w:rPr>
          <w:rFonts w:ascii="Tahoma" w:hAnsi="Tahoma" w:cs="Tahoma"/>
          <w:i/>
          <w:iCs/>
          <w:sz w:val="18"/>
          <w:szCs w:val="18"/>
        </w:rPr>
      </w:pPr>
      <w:r w:rsidRPr="000837C3">
        <w:rPr>
          <w:rFonts w:ascii="Tahoma" w:hAnsi="Tahoma" w:cs="Tahoma"/>
          <w:sz w:val="18"/>
          <w:szCs w:val="18"/>
        </w:rPr>
        <w:t xml:space="preserve">      </w:t>
      </w:r>
      <w:r w:rsidR="008233F7" w:rsidRPr="000837C3">
        <w:rPr>
          <w:rFonts w:ascii="Tahoma" w:hAnsi="Tahoma" w:cs="Tahoma"/>
          <w:sz w:val="18"/>
          <w:szCs w:val="18"/>
        </w:rPr>
        <w:t xml:space="preserve">Obrazec 6. </w:t>
      </w:r>
      <w:r w:rsidR="005D4396" w:rsidRPr="000837C3">
        <w:rPr>
          <w:rFonts w:ascii="Tahoma" w:hAnsi="Tahoma" w:cs="Tahoma"/>
          <w:i/>
          <w:iCs/>
          <w:sz w:val="18"/>
          <w:szCs w:val="18"/>
        </w:rPr>
        <w:t>Izjava o lastniških deležih</w:t>
      </w:r>
    </w:p>
    <w:p w14:paraId="191FB640" w14:textId="77777777" w:rsidR="005D4396" w:rsidRPr="000837C3" w:rsidRDefault="005D4396" w:rsidP="001D372F">
      <w:pPr>
        <w:rPr>
          <w:rFonts w:ascii="Tahoma" w:hAnsi="Tahoma" w:cs="Tahoma"/>
          <w:sz w:val="18"/>
          <w:szCs w:val="18"/>
        </w:rPr>
      </w:pPr>
    </w:p>
    <w:p w14:paraId="709F8306" w14:textId="77777777" w:rsidR="00F24EA2"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Skupno (vsi gospodarski subjekti skupaj)</w:t>
      </w:r>
      <w:r w:rsidR="008233F7" w:rsidRPr="000837C3">
        <w:rPr>
          <w:rFonts w:ascii="Tahoma" w:hAnsi="Tahoma" w:cs="Tahoma"/>
          <w:sz w:val="18"/>
          <w:szCs w:val="18"/>
        </w:rPr>
        <w:t xml:space="preserve"> – ostali dokumenti.</w:t>
      </w:r>
    </w:p>
    <w:p w14:paraId="73A064EC" w14:textId="77777777" w:rsidR="007058D9" w:rsidRPr="000837C3" w:rsidRDefault="007058D9" w:rsidP="001D372F">
      <w:pPr>
        <w:rPr>
          <w:rFonts w:ascii="Tahoma" w:hAnsi="Tahoma" w:cs="Tahoma"/>
          <w:sz w:val="18"/>
          <w:szCs w:val="18"/>
        </w:rPr>
      </w:pPr>
    </w:p>
    <w:p w14:paraId="17C958A2" w14:textId="77777777" w:rsidR="007058D9" w:rsidRDefault="007058D9" w:rsidP="007058D9">
      <w:pPr>
        <w:rPr>
          <w:rFonts w:ascii="Tahoma" w:hAnsi="Tahoma" w:cs="Tahoma"/>
          <w:sz w:val="18"/>
          <w:szCs w:val="18"/>
        </w:rPr>
      </w:pPr>
      <w:r w:rsidRPr="007058D9">
        <w:rPr>
          <w:rFonts w:ascii="Tahoma" w:hAnsi="Tahoma" w:cs="Tahoma"/>
          <w:sz w:val="18"/>
          <w:szCs w:val="18"/>
        </w:rPr>
        <w:t xml:space="preserve">Vsi ponudniki v skupni ponudbi morajo izpolniti ESPD posamično in v njem navesti vse zahtevane </w:t>
      </w:r>
      <w:r w:rsidRPr="007058D9">
        <w:rPr>
          <w:rFonts w:ascii="Tahoma" w:hAnsi="Tahoma" w:cs="Tahoma"/>
          <w:sz w:val="18"/>
          <w:szCs w:val="18"/>
          <w:cs/>
        </w:rPr>
        <w:t>‎</w:t>
      </w:r>
      <w:r w:rsidRPr="007058D9">
        <w:rPr>
          <w:rFonts w:ascii="Tahoma" w:hAnsi="Tahoma" w:cs="Tahoma"/>
          <w:sz w:val="18"/>
          <w:szCs w:val="18"/>
        </w:rPr>
        <w:t>podatke.</w:t>
      </w:r>
      <w:r w:rsidRPr="007058D9">
        <w:rPr>
          <w:rFonts w:ascii="Tahoma" w:hAnsi="Tahoma" w:cs="Tahoma"/>
          <w:sz w:val="18"/>
          <w:szCs w:val="18"/>
          <w:cs/>
        </w:rPr>
        <w:t>‎</w:t>
      </w:r>
    </w:p>
    <w:p w14:paraId="32726BDA" w14:textId="77777777" w:rsidR="00DE1794" w:rsidRPr="000837C3" w:rsidRDefault="00DE1794" w:rsidP="001D372F">
      <w:pPr>
        <w:rPr>
          <w:rFonts w:ascii="Tahoma" w:hAnsi="Tahoma" w:cs="Tahoma"/>
          <w:sz w:val="18"/>
          <w:szCs w:val="18"/>
        </w:rPr>
      </w:pPr>
    </w:p>
    <w:p w14:paraId="6AA0489C" w14:textId="77777777" w:rsidR="00233504" w:rsidRPr="000837C3" w:rsidRDefault="001D372F" w:rsidP="001D372F">
      <w:pPr>
        <w:keepNext/>
        <w:keepLines/>
        <w:spacing w:before="240" w:after="120"/>
        <w:outlineLvl w:val="2"/>
        <w:rPr>
          <w:rFonts w:ascii="Tahoma" w:eastAsia="Times New Roman" w:hAnsi="Tahoma" w:cs="Tahoma"/>
          <w:b/>
          <w:bCs/>
          <w:i/>
          <w:sz w:val="18"/>
          <w:szCs w:val="18"/>
        </w:rPr>
      </w:pPr>
      <w:bookmarkStart w:id="136" w:name="_Toc336851755"/>
      <w:bookmarkStart w:id="137" w:name="_Toc336851803"/>
      <w:bookmarkStart w:id="138" w:name="_Toc509672570"/>
      <w:r w:rsidRPr="000837C3">
        <w:rPr>
          <w:rFonts w:ascii="Tahoma" w:eastAsia="Times New Roman" w:hAnsi="Tahoma" w:cs="Tahoma"/>
          <w:b/>
          <w:bCs/>
          <w:i/>
          <w:sz w:val="18"/>
          <w:szCs w:val="18"/>
        </w:rPr>
        <w:t xml:space="preserve">10.3.2 </w:t>
      </w:r>
      <w:r w:rsidR="00233504" w:rsidRPr="000837C3">
        <w:rPr>
          <w:rFonts w:ascii="Tahoma" w:eastAsia="Times New Roman" w:hAnsi="Tahoma" w:cs="Tahoma"/>
          <w:b/>
          <w:bCs/>
          <w:i/>
          <w:sz w:val="18"/>
          <w:szCs w:val="18"/>
        </w:rPr>
        <w:t>Ponudba s podizvajalci</w:t>
      </w:r>
      <w:bookmarkEnd w:id="136"/>
      <w:bookmarkEnd w:id="137"/>
      <w:bookmarkEnd w:id="138"/>
    </w:p>
    <w:p w14:paraId="220E6E47" w14:textId="77777777" w:rsidR="001D372F" w:rsidRPr="000837C3" w:rsidRDefault="001D372F" w:rsidP="001D372F">
      <w:pPr>
        <w:pStyle w:val="Oznaenseznam"/>
        <w:numPr>
          <w:ilvl w:val="0"/>
          <w:numId w:val="0"/>
        </w:numPr>
        <w:ind w:left="357" w:hanging="357"/>
        <w:rPr>
          <w:rFonts w:ascii="Tahoma" w:hAnsi="Tahoma" w:cs="Tahoma"/>
          <w:sz w:val="18"/>
          <w:szCs w:val="18"/>
        </w:rPr>
      </w:pPr>
    </w:p>
    <w:p w14:paraId="1EA958F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V primeru, da bo gospodarski subjekt v obrazcu </w:t>
      </w:r>
      <w:r w:rsidR="008233F7" w:rsidRPr="000837C3">
        <w:rPr>
          <w:rFonts w:ascii="Tahoma" w:hAnsi="Tahoma" w:cs="Tahoma"/>
          <w:sz w:val="18"/>
          <w:szCs w:val="18"/>
        </w:rPr>
        <w:t>1b.</w:t>
      </w:r>
      <w:r w:rsidRPr="000837C3">
        <w:rPr>
          <w:rFonts w:ascii="Tahoma" w:hAnsi="Tahoma" w:cs="Tahoma"/>
          <w:sz w:val="18"/>
          <w:szCs w:val="18"/>
        </w:rPr>
        <w:t xml:space="preserve"> Ponudba navedel, da bo pri izvedbi naročila sodeloval s podizvajalci, bo moral:</w:t>
      </w:r>
    </w:p>
    <w:p w14:paraId="61C68D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ob prijavi za sodelovanje priložiti izpolnjene obrazce</w:t>
      </w:r>
      <w:r w:rsidR="008233F7" w:rsidRPr="000837C3">
        <w:rPr>
          <w:rFonts w:ascii="Tahoma" w:hAnsi="Tahoma" w:cs="Tahoma"/>
          <w:sz w:val="18"/>
          <w:szCs w:val="18"/>
        </w:rPr>
        <w:t xml:space="preserve"> 3</w:t>
      </w:r>
      <w:r w:rsidRPr="000837C3">
        <w:rPr>
          <w:rFonts w:ascii="Tahoma" w:hAnsi="Tahoma" w:cs="Tahoma"/>
          <w:sz w:val="18"/>
          <w:szCs w:val="18"/>
        </w:rPr>
        <w:t xml:space="preserve"> teh podizvajalcev v skladu z 79. členom ZJN-3;</w:t>
      </w:r>
    </w:p>
    <w:p w14:paraId="1931AFFF"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navesti vse podizvajalce ter vsak del javnega naročila, ki ga namerava oddati v </w:t>
      </w:r>
      <w:proofErr w:type="spellStart"/>
      <w:r w:rsidRPr="000837C3">
        <w:rPr>
          <w:rFonts w:ascii="Tahoma" w:hAnsi="Tahoma" w:cs="Tahoma"/>
          <w:sz w:val="18"/>
          <w:szCs w:val="18"/>
        </w:rPr>
        <w:t>podizvajanje</w:t>
      </w:r>
      <w:proofErr w:type="spellEnd"/>
      <w:r w:rsidRPr="000837C3">
        <w:rPr>
          <w:rFonts w:ascii="Tahoma" w:hAnsi="Tahoma" w:cs="Tahoma"/>
          <w:sz w:val="18"/>
          <w:szCs w:val="18"/>
        </w:rPr>
        <w:t xml:space="preserve"> (od gospodarskega subjekta, kateremu naročnik namerava oddati javno naročilo);</w:t>
      </w:r>
    </w:p>
    <w:p w14:paraId="2239859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priložiti zahtevo podizvajalca </w:t>
      </w:r>
      <w:r w:rsidR="008233F7" w:rsidRPr="000837C3">
        <w:rPr>
          <w:rFonts w:ascii="Tahoma" w:hAnsi="Tahoma" w:cs="Tahoma"/>
          <w:sz w:val="18"/>
          <w:szCs w:val="18"/>
        </w:rPr>
        <w:t xml:space="preserve">obrazec 1c </w:t>
      </w:r>
      <w:r w:rsidRPr="000837C3">
        <w:rPr>
          <w:rFonts w:ascii="Tahoma" w:hAnsi="Tahoma" w:cs="Tahoma"/>
          <w:sz w:val="18"/>
          <w:szCs w:val="18"/>
        </w:rPr>
        <w:t>za neposredno plačilo, če podizvajalec to zahteva (od gospodarskega subjekta, kateremu naročnik namerava oddati javno naročilo).</w:t>
      </w:r>
    </w:p>
    <w:p w14:paraId="13C66499" w14:textId="77777777" w:rsidR="001D372F" w:rsidRDefault="001D372F" w:rsidP="007058D9">
      <w:pPr>
        <w:pStyle w:val="Oznaenseznam"/>
        <w:numPr>
          <w:ilvl w:val="0"/>
          <w:numId w:val="0"/>
        </w:numPr>
        <w:rPr>
          <w:rFonts w:ascii="Tahoma" w:hAnsi="Tahoma" w:cs="Tahoma"/>
          <w:sz w:val="18"/>
          <w:szCs w:val="18"/>
        </w:rPr>
      </w:pPr>
    </w:p>
    <w:p w14:paraId="74D23E48" w14:textId="7A62FF42" w:rsidR="007058D9" w:rsidRDefault="007058D9" w:rsidP="007058D9">
      <w:pPr>
        <w:pStyle w:val="Oznaenseznam"/>
        <w:numPr>
          <w:ilvl w:val="0"/>
          <w:numId w:val="0"/>
        </w:numPr>
        <w:rPr>
          <w:rFonts w:ascii="Tahoma" w:hAnsi="Tahoma" w:cs="Tahoma"/>
          <w:sz w:val="18"/>
          <w:szCs w:val="18"/>
        </w:rPr>
      </w:pPr>
      <w:r w:rsidRPr="00614C25">
        <w:rPr>
          <w:rFonts w:ascii="Tahoma" w:hAnsi="Tahoma" w:cs="Tahoma"/>
          <w:sz w:val="18"/>
          <w:szCs w:val="18"/>
        </w:rPr>
        <w:t xml:space="preserve">Podizvajalec mora enako kot ponudnik izpolnjevati pogoje pod točkami 8.1.1., 8.1.2. in 8.1.3.  teh </w:t>
      </w:r>
      <w:r w:rsidRPr="00614C25">
        <w:rPr>
          <w:rFonts w:ascii="Tahoma" w:hAnsi="Tahoma" w:cs="Tahoma"/>
          <w:sz w:val="18"/>
          <w:szCs w:val="18"/>
          <w:cs/>
        </w:rPr>
        <w:t>‎</w:t>
      </w:r>
      <w:r w:rsidRPr="00614C25">
        <w:rPr>
          <w:rFonts w:ascii="Tahoma" w:hAnsi="Tahoma" w:cs="Tahoma"/>
          <w:sz w:val="18"/>
          <w:szCs w:val="18"/>
        </w:rPr>
        <w:t xml:space="preserve">navodil. </w:t>
      </w:r>
      <w:r w:rsidRPr="00614C25">
        <w:rPr>
          <w:rFonts w:ascii="Tahoma" w:hAnsi="Tahoma" w:cs="Tahoma"/>
          <w:sz w:val="18"/>
          <w:szCs w:val="18"/>
          <w:cs/>
        </w:rPr>
        <w:t>‎</w:t>
      </w:r>
    </w:p>
    <w:p w14:paraId="2BC7BFDD" w14:textId="77777777" w:rsidR="007058D9" w:rsidRDefault="007058D9" w:rsidP="007058D9">
      <w:pPr>
        <w:pStyle w:val="Oznaenseznam"/>
        <w:numPr>
          <w:ilvl w:val="0"/>
          <w:numId w:val="0"/>
        </w:numPr>
        <w:rPr>
          <w:rFonts w:ascii="Tahoma" w:hAnsi="Tahoma" w:cs="Tahoma"/>
          <w:sz w:val="18"/>
          <w:szCs w:val="18"/>
        </w:rPr>
      </w:pPr>
    </w:p>
    <w:p w14:paraId="22BAF6D9" w14:textId="77777777" w:rsidR="007058D9" w:rsidRPr="000837C3" w:rsidRDefault="007058D9" w:rsidP="007058D9">
      <w:pPr>
        <w:pStyle w:val="Oznaenseznam"/>
        <w:numPr>
          <w:ilvl w:val="0"/>
          <w:numId w:val="0"/>
        </w:numPr>
        <w:rPr>
          <w:rFonts w:ascii="Tahoma" w:hAnsi="Tahoma" w:cs="Tahoma"/>
          <w:sz w:val="18"/>
          <w:szCs w:val="18"/>
        </w:rPr>
      </w:pPr>
    </w:p>
    <w:p w14:paraId="3D0DEF4A"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5AA1BC14" w14:textId="77777777" w:rsidR="001D372F" w:rsidRPr="000837C3" w:rsidRDefault="001D372F" w:rsidP="00B71F7F">
      <w:pPr>
        <w:pStyle w:val="Oznaenseznam"/>
        <w:numPr>
          <w:ilvl w:val="0"/>
          <w:numId w:val="0"/>
        </w:numPr>
        <w:ind w:left="357"/>
        <w:rPr>
          <w:rFonts w:ascii="Tahoma" w:hAnsi="Tahoma" w:cs="Tahoma"/>
          <w:sz w:val="18"/>
          <w:szCs w:val="18"/>
        </w:rPr>
      </w:pPr>
    </w:p>
    <w:p w14:paraId="09B92F13"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04F9D48" w14:textId="77777777" w:rsidR="001D372F" w:rsidRPr="000837C3" w:rsidRDefault="001D372F" w:rsidP="00B71F7F">
      <w:pPr>
        <w:pStyle w:val="Oznaenseznam"/>
        <w:numPr>
          <w:ilvl w:val="0"/>
          <w:numId w:val="0"/>
        </w:numPr>
        <w:ind w:left="357"/>
        <w:rPr>
          <w:rFonts w:ascii="Tahoma" w:hAnsi="Tahoma" w:cs="Tahoma"/>
          <w:sz w:val="18"/>
          <w:szCs w:val="18"/>
        </w:rPr>
      </w:pPr>
    </w:p>
    <w:p w14:paraId="2951A188"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3BAEB819"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v pogodbi pooblastiti naročnika, da na podlagi potrjenega računa oziroma situacije s strani glavnega izvajalca neposredno plačuje podizvajalcu,</w:t>
      </w:r>
    </w:p>
    <w:p w14:paraId="38D95AD1"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podizvajalec predložiti soglasje, na podlagi katerega naročnik namesto ponudnika poravna podizvajalčevo terjatev do ponudnika,</w:t>
      </w:r>
    </w:p>
    <w:p w14:paraId="057DE5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svojemu računu ali situaciji priložiti račun ali situacijo podizvajalca, ki ga je predhodno potrdil.</w:t>
      </w:r>
    </w:p>
    <w:p w14:paraId="49DC6C6D" w14:textId="77777777" w:rsidR="001D372F" w:rsidRPr="000837C3" w:rsidRDefault="001D372F" w:rsidP="00B71F7F">
      <w:pPr>
        <w:pStyle w:val="Oznaenseznam"/>
        <w:numPr>
          <w:ilvl w:val="0"/>
          <w:numId w:val="0"/>
        </w:numPr>
        <w:ind w:left="357"/>
        <w:rPr>
          <w:rFonts w:ascii="Tahoma" w:hAnsi="Tahoma" w:cs="Tahoma"/>
          <w:sz w:val="18"/>
          <w:szCs w:val="18"/>
        </w:rPr>
      </w:pPr>
    </w:p>
    <w:p w14:paraId="2838646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6704585" w14:textId="77777777" w:rsidR="001D372F" w:rsidRPr="000837C3" w:rsidRDefault="001D372F" w:rsidP="00B71F7F">
      <w:pPr>
        <w:pStyle w:val="Oznaenseznam"/>
        <w:numPr>
          <w:ilvl w:val="0"/>
          <w:numId w:val="0"/>
        </w:numPr>
        <w:ind w:left="357"/>
        <w:rPr>
          <w:rFonts w:ascii="Tahoma" w:hAnsi="Tahoma" w:cs="Tahoma"/>
          <w:sz w:val="18"/>
          <w:szCs w:val="18"/>
        </w:rPr>
      </w:pPr>
    </w:p>
    <w:p w14:paraId="6C27B61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glavni izvajalec ne ravna v skladu s 94. členom ZJN-3, naročnik Državni revizijski komisiji poda predlog za uvedbo postopka o prekršku iz 2. točke prvega odstavka 112. člena ZJN-3.</w:t>
      </w:r>
    </w:p>
    <w:p w14:paraId="4A8161BA" w14:textId="77777777" w:rsidR="001D372F" w:rsidRPr="000837C3" w:rsidRDefault="001D372F" w:rsidP="0093628A">
      <w:pPr>
        <w:pStyle w:val="Oznaenseznam"/>
        <w:numPr>
          <w:ilvl w:val="0"/>
          <w:numId w:val="0"/>
        </w:numPr>
        <w:rPr>
          <w:rFonts w:ascii="Tahoma" w:hAnsi="Tahoma" w:cs="Tahoma"/>
          <w:sz w:val="18"/>
          <w:szCs w:val="18"/>
        </w:rPr>
      </w:pPr>
    </w:p>
    <w:p w14:paraId="608F0099" w14:textId="77777777" w:rsidR="00233504" w:rsidRPr="000837C3" w:rsidRDefault="007433C1" w:rsidP="007433C1">
      <w:pPr>
        <w:pStyle w:val="Naslov3"/>
        <w:numPr>
          <w:ilvl w:val="0"/>
          <w:numId w:val="0"/>
        </w:numPr>
        <w:rPr>
          <w:rFonts w:ascii="Tahoma" w:hAnsi="Tahoma" w:cs="Tahoma"/>
          <w:sz w:val="18"/>
          <w:szCs w:val="18"/>
        </w:rPr>
      </w:pPr>
      <w:bookmarkStart w:id="139" w:name="_Toc336851756"/>
      <w:bookmarkStart w:id="140" w:name="_Toc336851804"/>
      <w:bookmarkStart w:id="141" w:name="_Toc1455443"/>
      <w:bookmarkStart w:id="142" w:name="_Hlk83630467"/>
      <w:r w:rsidRPr="000837C3">
        <w:rPr>
          <w:rFonts w:ascii="Tahoma" w:hAnsi="Tahoma" w:cs="Tahoma"/>
          <w:sz w:val="18"/>
          <w:szCs w:val="18"/>
        </w:rPr>
        <w:t xml:space="preserve">10.3.4 </w:t>
      </w:r>
      <w:r w:rsidR="00233504" w:rsidRPr="000837C3">
        <w:rPr>
          <w:rFonts w:ascii="Tahoma" w:hAnsi="Tahoma" w:cs="Tahoma"/>
          <w:sz w:val="18"/>
          <w:szCs w:val="18"/>
        </w:rPr>
        <w:t>Variantne ponudbe</w:t>
      </w:r>
      <w:bookmarkEnd w:id="139"/>
      <w:bookmarkEnd w:id="140"/>
      <w:bookmarkEnd w:id="141"/>
    </w:p>
    <w:bookmarkEnd w:id="142"/>
    <w:p w14:paraId="6916DA3A" w14:textId="77777777" w:rsidR="00233504" w:rsidRPr="000837C3" w:rsidRDefault="00233504" w:rsidP="00233504">
      <w:pPr>
        <w:rPr>
          <w:rFonts w:ascii="Tahoma" w:hAnsi="Tahoma" w:cs="Tahoma"/>
          <w:sz w:val="18"/>
          <w:szCs w:val="18"/>
        </w:rPr>
      </w:pPr>
      <w:r w:rsidRPr="000837C3">
        <w:rPr>
          <w:rFonts w:ascii="Tahoma" w:hAnsi="Tahoma" w:cs="Tahoma"/>
          <w:sz w:val="18"/>
          <w:szCs w:val="18"/>
        </w:rPr>
        <w:t>Variantne ponudbe niso dopuščene.</w:t>
      </w:r>
    </w:p>
    <w:p w14:paraId="2E8FAF3B"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43" w:name="_Toc336851757"/>
      <w:bookmarkStart w:id="144" w:name="_Toc336851805"/>
      <w:bookmarkStart w:id="145" w:name="_Toc1455444"/>
      <w:r w:rsidRPr="000837C3">
        <w:rPr>
          <w:rFonts w:ascii="Tahoma" w:hAnsi="Tahoma" w:cs="Tahoma"/>
          <w:sz w:val="18"/>
          <w:szCs w:val="18"/>
        </w:rPr>
        <w:t xml:space="preserve">10.3.5 </w:t>
      </w:r>
      <w:r w:rsidR="00233504" w:rsidRPr="000837C3">
        <w:rPr>
          <w:rFonts w:ascii="Tahoma" w:hAnsi="Tahoma" w:cs="Tahoma"/>
          <w:sz w:val="18"/>
          <w:szCs w:val="18"/>
        </w:rPr>
        <w:t>Jezik ponudbe</w:t>
      </w:r>
      <w:bookmarkEnd w:id="143"/>
      <w:bookmarkEnd w:id="144"/>
      <w:bookmarkEnd w:id="145"/>
    </w:p>
    <w:p w14:paraId="5942239A"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Postopek javnega naročanja poteka v slovenskem jeziku. Vsi dokumenti v zvezi s ponudbo morajo biti v slovenskem jeziku. </w:t>
      </w:r>
    </w:p>
    <w:p w14:paraId="595CBB7D" w14:textId="77777777" w:rsidR="00233504" w:rsidRPr="000837C3" w:rsidRDefault="00233504" w:rsidP="00233504">
      <w:pPr>
        <w:rPr>
          <w:rFonts w:ascii="Tahoma" w:hAnsi="Tahoma" w:cs="Tahoma"/>
          <w:sz w:val="18"/>
          <w:szCs w:val="18"/>
        </w:rPr>
      </w:pPr>
      <w:r w:rsidRPr="000837C3">
        <w:rPr>
          <w:rFonts w:ascii="Tahoma" w:hAnsi="Tahoma" w:cs="Tahoma"/>
          <w:sz w:val="18"/>
          <w:szCs w:val="18"/>
        </w:rPr>
        <w:t>Izjema je: tehnična dokumentacija, ki je lahko tudi v angleškem ali nemškem jeziku.</w:t>
      </w:r>
    </w:p>
    <w:p w14:paraId="55917D81" w14:textId="77777777" w:rsidR="00233504" w:rsidRPr="000837C3" w:rsidRDefault="007433C1" w:rsidP="007433C1">
      <w:pPr>
        <w:pStyle w:val="Naslov3"/>
        <w:numPr>
          <w:ilvl w:val="0"/>
          <w:numId w:val="0"/>
        </w:numPr>
        <w:rPr>
          <w:rFonts w:ascii="Tahoma" w:hAnsi="Tahoma" w:cs="Tahoma"/>
          <w:sz w:val="18"/>
          <w:szCs w:val="18"/>
        </w:rPr>
      </w:pPr>
      <w:bookmarkStart w:id="146" w:name="_Toc336851759"/>
      <w:bookmarkStart w:id="147" w:name="_Toc336851807"/>
      <w:bookmarkStart w:id="148" w:name="_Toc1455445"/>
      <w:r w:rsidRPr="000837C3">
        <w:rPr>
          <w:rFonts w:ascii="Tahoma" w:hAnsi="Tahoma" w:cs="Tahoma"/>
          <w:sz w:val="18"/>
          <w:szCs w:val="18"/>
        </w:rPr>
        <w:t xml:space="preserve">10.3.6 </w:t>
      </w:r>
      <w:r w:rsidR="00233504" w:rsidRPr="000837C3">
        <w:rPr>
          <w:rFonts w:ascii="Tahoma" w:hAnsi="Tahoma" w:cs="Tahoma"/>
          <w:sz w:val="18"/>
          <w:szCs w:val="18"/>
        </w:rPr>
        <w:t>Veljavnost ponudbe</w:t>
      </w:r>
      <w:bookmarkEnd w:id="146"/>
      <w:bookmarkEnd w:id="147"/>
      <w:bookmarkEnd w:id="148"/>
    </w:p>
    <w:p w14:paraId="4988A890" w14:textId="453178F1"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Ponudba mora veljati najmanj </w:t>
      </w:r>
      <w:r w:rsidR="007058D9">
        <w:rPr>
          <w:rFonts w:ascii="Tahoma" w:hAnsi="Tahoma" w:cs="Tahoma"/>
          <w:sz w:val="18"/>
          <w:szCs w:val="18"/>
        </w:rPr>
        <w:t>9</w:t>
      </w:r>
      <w:r w:rsidRPr="000837C3">
        <w:rPr>
          <w:rFonts w:ascii="Tahoma" w:hAnsi="Tahoma" w:cs="Tahoma"/>
          <w:sz w:val="18"/>
          <w:szCs w:val="18"/>
        </w:rPr>
        <w:t xml:space="preserve">0 dni od </w:t>
      </w:r>
      <w:r w:rsidR="002B201D" w:rsidRPr="000837C3">
        <w:rPr>
          <w:rFonts w:ascii="Tahoma" w:hAnsi="Tahoma" w:cs="Tahoma"/>
          <w:sz w:val="18"/>
          <w:szCs w:val="18"/>
        </w:rPr>
        <w:t>datuma za</w:t>
      </w:r>
      <w:r w:rsidR="00CD3AB3" w:rsidRPr="000837C3">
        <w:rPr>
          <w:rFonts w:ascii="Tahoma" w:hAnsi="Tahoma" w:cs="Tahoma"/>
          <w:sz w:val="18"/>
          <w:szCs w:val="18"/>
        </w:rPr>
        <w:t xml:space="preserve"> predložitev ponudbe.</w:t>
      </w:r>
    </w:p>
    <w:p w14:paraId="1AB768F7" w14:textId="77777777" w:rsidR="00233504" w:rsidRPr="000837C3" w:rsidRDefault="00233504" w:rsidP="00233504">
      <w:pPr>
        <w:rPr>
          <w:rFonts w:ascii="Tahoma" w:hAnsi="Tahoma" w:cs="Tahoma"/>
          <w:sz w:val="18"/>
          <w:szCs w:val="18"/>
        </w:rPr>
      </w:pPr>
    </w:p>
    <w:p w14:paraId="09429E9B"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izjemnih okoliščinah bo naročnik lahko zahteval, da ponudniki podaljšajo čas veljavnosti ponudb za določeno dodatno obdobje. </w:t>
      </w:r>
    </w:p>
    <w:p w14:paraId="5BCB4FBD"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49" w:name="_Toc336851760"/>
      <w:bookmarkStart w:id="150" w:name="_Toc336851808"/>
      <w:bookmarkStart w:id="151" w:name="_Toc1455446"/>
      <w:r w:rsidRPr="000837C3">
        <w:rPr>
          <w:rFonts w:ascii="Tahoma" w:hAnsi="Tahoma" w:cs="Tahoma"/>
          <w:sz w:val="18"/>
          <w:szCs w:val="18"/>
        </w:rPr>
        <w:t xml:space="preserve">10.3.7 </w:t>
      </w:r>
      <w:r w:rsidR="00233504" w:rsidRPr="000837C3">
        <w:rPr>
          <w:rFonts w:ascii="Tahoma" w:hAnsi="Tahoma" w:cs="Tahoma"/>
          <w:sz w:val="18"/>
          <w:szCs w:val="18"/>
        </w:rPr>
        <w:t>Stroški ponudbe</w:t>
      </w:r>
      <w:bookmarkEnd w:id="149"/>
      <w:bookmarkEnd w:id="150"/>
      <w:bookmarkEnd w:id="151"/>
    </w:p>
    <w:p w14:paraId="21BEDEA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stroške, povezane s pripravo in predložitvijo ponudbe, nosi ponudnik.</w:t>
      </w:r>
    </w:p>
    <w:p w14:paraId="32716498" w14:textId="77777777" w:rsidR="00233504" w:rsidRPr="000837C3" w:rsidRDefault="007433C1" w:rsidP="007433C1">
      <w:pPr>
        <w:pStyle w:val="Naslov3"/>
        <w:numPr>
          <w:ilvl w:val="0"/>
          <w:numId w:val="0"/>
        </w:numPr>
        <w:rPr>
          <w:rFonts w:ascii="Tahoma" w:hAnsi="Tahoma" w:cs="Tahoma"/>
          <w:sz w:val="18"/>
          <w:szCs w:val="18"/>
        </w:rPr>
      </w:pPr>
      <w:bookmarkStart w:id="152" w:name="_Toc1455447"/>
      <w:r w:rsidRPr="000837C3">
        <w:rPr>
          <w:rFonts w:ascii="Tahoma" w:hAnsi="Tahoma" w:cs="Tahoma"/>
          <w:sz w:val="18"/>
          <w:szCs w:val="18"/>
        </w:rPr>
        <w:lastRenderedPageBreak/>
        <w:t xml:space="preserve">10.3.8 </w:t>
      </w:r>
      <w:r w:rsidR="00233504" w:rsidRPr="000837C3">
        <w:rPr>
          <w:rFonts w:ascii="Tahoma" w:hAnsi="Tahoma" w:cs="Tahoma"/>
          <w:sz w:val="18"/>
          <w:szCs w:val="18"/>
        </w:rPr>
        <w:t>Protikorupcijsko določilo</w:t>
      </w:r>
      <w:bookmarkEnd w:id="152"/>
    </w:p>
    <w:p w14:paraId="432CFB9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FBC26DF" w14:textId="77777777" w:rsidR="00233504" w:rsidRDefault="00233504" w:rsidP="00233504">
      <w:pPr>
        <w:rPr>
          <w:rFonts w:ascii="Tahoma" w:hAnsi="Tahoma" w:cs="Tahoma"/>
          <w:sz w:val="18"/>
          <w:szCs w:val="18"/>
        </w:rPr>
      </w:pPr>
      <w:r w:rsidRPr="000837C3">
        <w:rPr>
          <w:rFonts w:ascii="Tahoma" w:hAnsi="Tahoma" w:cs="Tahoma"/>
          <w:sz w:val="18"/>
          <w:szCs w:val="18"/>
        </w:rPr>
        <w:t xml:space="preserve">Vsakršno lobiranje v postopkih oddaje javnih naročil je prepovedano. </w:t>
      </w:r>
    </w:p>
    <w:p w14:paraId="13CDFE89" w14:textId="77777777" w:rsidR="00233504" w:rsidRPr="000837C3" w:rsidRDefault="00233504" w:rsidP="00233504">
      <w:pPr>
        <w:pStyle w:val="Naslov1"/>
        <w:rPr>
          <w:rFonts w:ascii="Tahoma" w:hAnsi="Tahoma" w:cs="Tahoma"/>
          <w:sz w:val="18"/>
          <w:szCs w:val="18"/>
        </w:rPr>
      </w:pPr>
      <w:bookmarkStart w:id="153" w:name="_Toc467133897"/>
      <w:bookmarkStart w:id="154" w:name="_Toc467501214"/>
      <w:bookmarkStart w:id="155" w:name="_Toc336851763"/>
      <w:bookmarkStart w:id="156" w:name="_Toc336851811"/>
      <w:bookmarkStart w:id="157" w:name="_Toc1455448"/>
      <w:bookmarkStart w:id="158" w:name="_Toc336851761"/>
      <w:bookmarkStart w:id="159" w:name="_Toc336851809"/>
      <w:bookmarkEnd w:id="153"/>
      <w:bookmarkEnd w:id="154"/>
      <w:r w:rsidRPr="000837C3">
        <w:rPr>
          <w:rFonts w:ascii="Tahoma" w:hAnsi="Tahoma" w:cs="Tahoma"/>
          <w:sz w:val="18"/>
          <w:szCs w:val="18"/>
        </w:rPr>
        <w:t>obvestilo o odločitvi o oddaji naročila</w:t>
      </w:r>
      <w:bookmarkEnd w:id="155"/>
      <w:bookmarkEnd w:id="156"/>
      <w:bookmarkEnd w:id="157"/>
    </w:p>
    <w:p w14:paraId="60AA9A0B" w14:textId="77777777" w:rsidR="00233504" w:rsidRDefault="00233504" w:rsidP="00233504">
      <w:pPr>
        <w:rPr>
          <w:rFonts w:ascii="Tahoma" w:hAnsi="Tahoma" w:cs="Tahoma"/>
          <w:sz w:val="18"/>
          <w:szCs w:val="18"/>
        </w:rPr>
      </w:pPr>
      <w:r w:rsidRPr="000837C3">
        <w:rPr>
          <w:rFonts w:ascii="Tahoma" w:hAnsi="Tahoma" w:cs="Tahoma"/>
          <w:sz w:val="18"/>
          <w:szCs w:val="18"/>
        </w:rPr>
        <w:t>Naročnik bo podpisano odločitev o oddaji naročila objavil na portalu javnih naročil. Odločitev se šteje za vročeno z dnem objave na portalu javnih naročil.</w:t>
      </w:r>
    </w:p>
    <w:p w14:paraId="5B2B7426" w14:textId="77777777" w:rsidR="00233504" w:rsidRPr="000837C3" w:rsidRDefault="00233504" w:rsidP="00233504">
      <w:pPr>
        <w:pStyle w:val="Naslov1"/>
        <w:rPr>
          <w:rFonts w:ascii="Tahoma" w:hAnsi="Tahoma" w:cs="Tahoma"/>
          <w:sz w:val="18"/>
          <w:szCs w:val="18"/>
        </w:rPr>
      </w:pPr>
      <w:bookmarkStart w:id="160" w:name="_Toc1455449"/>
      <w:r w:rsidRPr="000837C3">
        <w:rPr>
          <w:rFonts w:ascii="Tahoma" w:hAnsi="Tahoma" w:cs="Tahoma"/>
          <w:sz w:val="18"/>
          <w:szCs w:val="18"/>
        </w:rPr>
        <w:t>odstop od izvedbe javnega naročila</w:t>
      </w:r>
      <w:bookmarkEnd w:id="158"/>
      <w:bookmarkEnd w:id="159"/>
      <w:bookmarkEnd w:id="160"/>
    </w:p>
    <w:p w14:paraId="2D13ACF3" w14:textId="77777777" w:rsidR="00233504" w:rsidRDefault="00233504" w:rsidP="00233504">
      <w:pPr>
        <w:rPr>
          <w:rFonts w:ascii="Tahoma" w:hAnsi="Tahoma" w:cs="Tahoma"/>
          <w:sz w:val="18"/>
          <w:szCs w:val="18"/>
        </w:rPr>
      </w:pPr>
      <w:r w:rsidRPr="000837C3">
        <w:rPr>
          <w:rFonts w:ascii="Tahoma"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DEA344" w14:textId="77777777" w:rsidR="00940B65" w:rsidRPr="000837C3" w:rsidRDefault="00940B65" w:rsidP="00233504">
      <w:pPr>
        <w:rPr>
          <w:rFonts w:ascii="Tahoma" w:hAnsi="Tahoma" w:cs="Tahoma"/>
          <w:sz w:val="18"/>
          <w:szCs w:val="18"/>
        </w:rPr>
      </w:pPr>
    </w:p>
    <w:p w14:paraId="062A625D" w14:textId="77777777" w:rsidR="00233504" w:rsidRPr="000837C3" w:rsidRDefault="00233504" w:rsidP="00233504">
      <w:pPr>
        <w:pStyle w:val="Naslov1"/>
        <w:rPr>
          <w:rFonts w:ascii="Tahoma" w:hAnsi="Tahoma" w:cs="Tahoma"/>
          <w:sz w:val="18"/>
          <w:szCs w:val="18"/>
        </w:rPr>
      </w:pPr>
      <w:bookmarkStart w:id="161" w:name="_Toc336851762"/>
      <w:bookmarkStart w:id="162" w:name="_Toc336851810"/>
      <w:bookmarkStart w:id="163" w:name="_Toc1455450"/>
      <w:r w:rsidRPr="000837C3">
        <w:rPr>
          <w:rFonts w:ascii="Tahoma" w:hAnsi="Tahoma" w:cs="Tahoma"/>
          <w:sz w:val="18"/>
          <w:szCs w:val="18"/>
        </w:rPr>
        <w:t>pogodba</w:t>
      </w:r>
      <w:bookmarkEnd w:id="161"/>
      <w:bookmarkEnd w:id="162"/>
      <w:bookmarkEnd w:id="163"/>
    </w:p>
    <w:p w14:paraId="230C4A86"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Izbrani ponudnik mora podpisati in vrniti naročniku pogodbo v roku 5 delovnih dni po prejemu s strani naročnika podpisane pogodbe. </w:t>
      </w:r>
    </w:p>
    <w:p w14:paraId="2993CE1F" w14:textId="77777777" w:rsidR="00233504" w:rsidRPr="000837C3" w:rsidRDefault="00233504" w:rsidP="00233504">
      <w:pPr>
        <w:rPr>
          <w:rFonts w:ascii="Tahoma" w:hAnsi="Tahoma" w:cs="Tahoma"/>
          <w:sz w:val="18"/>
          <w:szCs w:val="18"/>
        </w:rPr>
      </w:pPr>
      <w:r w:rsidRPr="000837C3">
        <w:rPr>
          <w:rFonts w:ascii="Tahoma" w:hAnsi="Tahoma" w:cs="Tahoma"/>
          <w:sz w:val="18"/>
          <w:szCs w:val="18"/>
        </w:rPr>
        <w:t>Pogodba se bo pred podpisom vsebinsko prilagodila glede na to, ali bo izbrani ponudnik predložil skupno ponudbo, prijavil sodelovanje podizvajalcev in podobno.</w:t>
      </w:r>
    </w:p>
    <w:p w14:paraId="26575421" w14:textId="77777777" w:rsidR="00233504" w:rsidRPr="000837C3" w:rsidRDefault="00233504" w:rsidP="00233504">
      <w:pPr>
        <w:rPr>
          <w:rFonts w:ascii="Tahoma" w:hAnsi="Tahoma" w:cs="Tahoma"/>
          <w:sz w:val="18"/>
          <w:szCs w:val="18"/>
        </w:rPr>
      </w:pPr>
    </w:p>
    <w:p w14:paraId="7F4339CB" w14:textId="77777777" w:rsidR="00233504" w:rsidRDefault="00233504" w:rsidP="00233504">
      <w:pPr>
        <w:rPr>
          <w:rFonts w:ascii="Tahoma" w:hAnsi="Tahoma" w:cs="Tahoma"/>
          <w:sz w:val="18"/>
          <w:szCs w:val="18"/>
        </w:rPr>
      </w:pPr>
      <w:r w:rsidRPr="000837C3">
        <w:rPr>
          <w:rFonts w:ascii="Tahoma" w:hAnsi="Tahoma" w:cs="Tahoma"/>
          <w:sz w:val="18"/>
          <w:szCs w:val="18"/>
        </w:rPr>
        <w:t xml:space="preserve">V skladu s šestim odstavkom 14. člena Zakona o integriteti in preprečevanju korupcije (Uradni list RS, št. 69/11-UPB2; v nadaljevanju </w:t>
      </w:r>
      <w:proofErr w:type="spellStart"/>
      <w:r w:rsidRPr="000837C3">
        <w:rPr>
          <w:rFonts w:ascii="Tahoma" w:hAnsi="Tahoma" w:cs="Tahoma"/>
          <w:sz w:val="18"/>
          <w:szCs w:val="18"/>
        </w:rPr>
        <w:t>ZIntPK</w:t>
      </w:r>
      <w:proofErr w:type="spellEnd"/>
      <w:r w:rsidRPr="000837C3">
        <w:rPr>
          <w:rFonts w:ascii="Tahoma" w:hAnsi="Tahoma" w:cs="Tahoma"/>
          <w:sz w:val="18"/>
          <w:szCs w:val="18"/>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255D21A" w14:textId="77777777" w:rsidR="007058D9" w:rsidRDefault="007058D9" w:rsidP="00233504">
      <w:pPr>
        <w:rPr>
          <w:rFonts w:ascii="Tahoma" w:hAnsi="Tahoma" w:cs="Tahoma"/>
          <w:sz w:val="18"/>
          <w:szCs w:val="18"/>
        </w:rPr>
      </w:pPr>
    </w:p>
    <w:p w14:paraId="58CE2B67" w14:textId="176E8CBF" w:rsidR="007058D9" w:rsidRDefault="007058D9" w:rsidP="00233504">
      <w:pPr>
        <w:rPr>
          <w:rFonts w:ascii="Tahoma" w:hAnsi="Tahoma" w:cs="Tahoma"/>
          <w:sz w:val="18"/>
          <w:szCs w:val="18"/>
        </w:rPr>
      </w:pPr>
      <w:r w:rsidRPr="007058D9">
        <w:rPr>
          <w:rFonts w:ascii="Tahoma" w:hAnsi="Tahoma" w:cs="Tahoma"/>
          <w:sz w:val="18"/>
          <w:szCs w:val="18"/>
        </w:rPr>
        <w:t xml:space="preserve">Pogodba se bo pred podpisom vsebinsko prilagodila glede na to, ali bo izbrani ponudnik predložil </w:t>
      </w:r>
      <w:r w:rsidRPr="007058D9">
        <w:rPr>
          <w:rFonts w:ascii="Tahoma" w:hAnsi="Tahoma" w:cs="Tahoma"/>
          <w:sz w:val="18"/>
          <w:szCs w:val="18"/>
          <w:cs/>
        </w:rPr>
        <w:t>‎</w:t>
      </w:r>
      <w:r w:rsidRPr="007058D9">
        <w:rPr>
          <w:rFonts w:ascii="Tahoma" w:hAnsi="Tahoma" w:cs="Tahoma"/>
          <w:sz w:val="18"/>
          <w:szCs w:val="18"/>
        </w:rPr>
        <w:t>skupno ponudbo, prijavil sodelovanje podizvajalcev in podobno.</w:t>
      </w:r>
      <w:r w:rsidRPr="007058D9">
        <w:rPr>
          <w:rFonts w:ascii="Tahoma" w:hAnsi="Tahoma" w:cs="Tahoma"/>
          <w:sz w:val="18"/>
          <w:szCs w:val="18"/>
          <w:cs/>
        </w:rPr>
        <w:t>‎</w:t>
      </w:r>
    </w:p>
    <w:p w14:paraId="2C33C4B8" w14:textId="77777777" w:rsidR="007058D9" w:rsidRDefault="007058D9" w:rsidP="00233504">
      <w:pPr>
        <w:rPr>
          <w:rFonts w:ascii="Tahoma" w:hAnsi="Tahoma" w:cs="Tahoma"/>
          <w:sz w:val="18"/>
          <w:szCs w:val="18"/>
        </w:rPr>
      </w:pPr>
    </w:p>
    <w:p w14:paraId="510D2FB5" w14:textId="61CF9038" w:rsidR="00940B65" w:rsidRPr="000837C3" w:rsidRDefault="007058D9" w:rsidP="00233504">
      <w:pPr>
        <w:rPr>
          <w:rFonts w:ascii="Tahoma" w:hAnsi="Tahoma" w:cs="Tahoma"/>
          <w:sz w:val="18"/>
          <w:szCs w:val="18"/>
        </w:rPr>
      </w:pPr>
      <w:r w:rsidRPr="007058D9">
        <w:rPr>
          <w:rFonts w:ascii="Tahoma" w:hAnsi="Tahoma" w:cs="Tahoma"/>
          <w:sz w:val="18"/>
          <w:szCs w:val="18"/>
        </w:rPr>
        <w:t xml:space="preserve">S podpisom ESPD ponudnik potrdi, da sprejema vsebino vzorca pogodbe. </w:t>
      </w:r>
      <w:r w:rsidRPr="007058D9">
        <w:rPr>
          <w:rFonts w:ascii="Tahoma" w:hAnsi="Tahoma" w:cs="Tahoma"/>
          <w:sz w:val="18"/>
          <w:szCs w:val="18"/>
          <w:cs/>
        </w:rPr>
        <w:t>‎</w:t>
      </w:r>
    </w:p>
    <w:p w14:paraId="01EC227A" w14:textId="77777777" w:rsidR="008B6487" w:rsidRPr="000837C3" w:rsidRDefault="008B6487" w:rsidP="008B6487">
      <w:pPr>
        <w:pStyle w:val="Naslov1"/>
        <w:rPr>
          <w:rFonts w:ascii="Tahoma" w:hAnsi="Tahoma" w:cs="Tahoma"/>
          <w:sz w:val="18"/>
          <w:szCs w:val="18"/>
        </w:rPr>
      </w:pPr>
      <w:bookmarkStart w:id="164" w:name="_Toc336851764"/>
      <w:bookmarkStart w:id="165" w:name="_Toc336851812"/>
      <w:bookmarkStart w:id="166" w:name="_Toc1455451"/>
      <w:r w:rsidRPr="000837C3">
        <w:rPr>
          <w:rFonts w:ascii="Tahoma" w:hAnsi="Tahoma" w:cs="Tahoma"/>
          <w:sz w:val="18"/>
          <w:szCs w:val="18"/>
        </w:rPr>
        <w:t>pravno varstvo</w:t>
      </w:r>
      <w:bookmarkEnd w:id="164"/>
      <w:bookmarkEnd w:id="165"/>
      <w:bookmarkEnd w:id="166"/>
    </w:p>
    <w:p w14:paraId="5AF34F20" w14:textId="77777777" w:rsidR="0088049B" w:rsidRPr="000837C3" w:rsidRDefault="0088049B" w:rsidP="0088049B">
      <w:pPr>
        <w:rPr>
          <w:rFonts w:ascii="Tahoma" w:hAnsi="Tahoma" w:cs="Tahoma"/>
          <w:sz w:val="18"/>
          <w:szCs w:val="18"/>
        </w:rPr>
      </w:pPr>
      <w:r w:rsidRPr="000837C3">
        <w:rPr>
          <w:rFonts w:ascii="Tahoma"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2F704B" w14:textId="77777777" w:rsidR="005F70AD" w:rsidRPr="000837C3" w:rsidRDefault="005F70AD" w:rsidP="0088049B">
      <w:pPr>
        <w:rPr>
          <w:rFonts w:ascii="Tahoma" w:hAnsi="Tahoma" w:cs="Tahoma"/>
          <w:sz w:val="18"/>
          <w:szCs w:val="18"/>
        </w:rPr>
      </w:pPr>
    </w:p>
    <w:p w14:paraId="0DF3CCC8" w14:textId="11E96CF2" w:rsidR="00353BE4" w:rsidRPr="000837C3" w:rsidRDefault="00353BE4" w:rsidP="00353BE4">
      <w:pPr>
        <w:rPr>
          <w:rFonts w:ascii="Tahoma" w:hAnsi="Tahoma" w:cs="Tahoma"/>
          <w:sz w:val="18"/>
          <w:szCs w:val="18"/>
        </w:rPr>
      </w:pPr>
      <w:r w:rsidRPr="000837C3">
        <w:rPr>
          <w:rFonts w:ascii="Tahoma" w:hAnsi="Tahoma" w:cs="Tahoma"/>
          <w:sz w:val="18"/>
          <w:szCs w:val="18"/>
        </w:rPr>
        <w:lastRenderedPageBreak/>
        <w:t xml:space="preserve">Takso v višini </w:t>
      </w:r>
      <w:r w:rsidR="007058D9">
        <w:rPr>
          <w:rFonts w:ascii="Tahoma" w:hAnsi="Tahoma" w:cs="Tahoma"/>
          <w:sz w:val="18"/>
          <w:szCs w:val="18"/>
        </w:rPr>
        <w:t>4</w:t>
      </w:r>
      <w:r w:rsidRPr="000837C3">
        <w:rPr>
          <w:rFonts w:ascii="Tahoma" w:hAnsi="Tahoma" w:cs="Tahoma"/>
          <w:sz w:val="18"/>
          <w:szCs w:val="18"/>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D03DED5" w14:textId="77777777" w:rsidR="005F70AD" w:rsidRPr="000837C3" w:rsidRDefault="005F70AD" w:rsidP="00353BE4">
      <w:pPr>
        <w:rPr>
          <w:rFonts w:ascii="Tahoma" w:hAnsi="Tahoma" w:cs="Tahoma"/>
          <w:sz w:val="18"/>
          <w:szCs w:val="18"/>
        </w:rPr>
      </w:pPr>
    </w:p>
    <w:p w14:paraId="78888AD6" w14:textId="77777777" w:rsidR="00353BE4" w:rsidRPr="000837C3" w:rsidRDefault="00353BE4" w:rsidP="00353BE4">
      <w:pPr>
        <w:rPr>
          <w:rFonts w:ascii="Tahoma" w:hAnsi="Tahoma" w:cs="Tahoma"/>
          <w:sz w:val="18"/>
          <w:szCs w:val="18"/>
        </w:rPr>
      </w:pPr>
      <w:r w:rsidRPr="000837C3">
        <w:rPr>
          <w:rFonts w:ascii="Tahoma" w:hAnsi="Tahoma" w:cs="Tahoma"/>
          <w:sz w:val="18"/>
          <w:szCs w:val="18"/>
        </w:rPr>
        <w:t>Zahtevek za revizijo mora biti vložen</w:t>
      </w:r>
      <w:r w:rsidR="0093628A" w:rsidRPr="000837C3">
        <w:rPr>
          <w:rFonts w:ascii="Tahoma" w:hAnsi="Tahoma" w:cs="Tahoma"/>
          <w:sz w:val="18"/>
          <w:szCs w:val="18"/>
        </w:rPr>
        <w:t xml:space="preserve"> na</w:t>
      </w:r>
      <w:r w:rsidR="003303A3" w:rsidRPr="000837C3">
        <w:rPr>
          <w:rFonts w:ascii="Tahoma" w:hAnsi="Tahoma" w:cs="Tahoma"/>
          <w:sz w:val="18"/>
          <w:szCs w:val="18"/>
        </w:rPr>
        <w:t xml:space="preserve"> portal </w:t>
      </w:r>
      <w:proofErr w:type="spellStart"/>
      <w:r w:rsidR="003303A3" w:rsidRPr="000837C3">
        <w:rPr>
          <w:rFonts w:ascii="Tahoma" w:hAnsi="Tahoma" w:cs="Tahoma"/>
          <w:sz w:val="18"/>
          <w:szCs w:val="18"/>
        </w:rPr>
        <w:t>eRevizija</w:t>
      </w:r>
      <w:proofErr w:type="spellEnd"/>
      <w:r w:rsidR="003303A3" w:rsidRPr="000837C3">
        <w:rPr>
          <w:rFonts w:ascii="Tahoma" w:hAnsi="Tahoma" w:cs="Tahoma"/>
          <w:sz w:val="18"/>
          <w:szCs w:val="18"/>
        </w:rPr>
        <w:t xml:space="preserve"> </w:t>
      </w:r>
      <w:hyperlink r:id="rId15" w:history="1">
        <w:r w:rsidR="003303A3" w:rsidRPr="000837C3">
          <w:rPr>
            <w:rStyle w:val="Hiperpovezava"/>
            <w:rFonts w:ascii="Tahoma" w:hAnsi="Tahoma" w:cs="Tahoma"/>
            <w:color w:val="auto"/>
            <w:sz w:val="18"/>
            <w:szCs w:val="18"/>
          </w:rPr>
          <w:t>https://www.portalerevizija.si/</w:t>
        </w:r>
      </w:hyperlink>
      <w:r w:rsidR="003303A3" w:rsidRPr="000837C3">
        <w:rPr>
          <w:rFonts w:ascii="Tahoma" w:hAnsi="Tahoma" w:cs="Tahoma"/>
          <w:sz w:val="18"/>
          <w:szCs w:val="18"/>
        </w:rPr>
        <w:t xml:space="preserve"> </w:t>
      </w:r>
      <w:r w:rsidR="0093628A" w:rsidRPr="000837C3">
        <w:rPr>
          <w:rFonts w:ascii="Tahoma" w:hAnsi="Tahoma" w:cs="Tahoma"/>
          <w:sz w:val="18"/>
          <w:szCs w:val="18"/>
        </w:rPr>
        <w:t>v skladu s 24. členom ZPVPJN.</w:t>
      </w:r>
    </w:p>
    <w:p w14:paraId="29431E71" w14:textId="77777777" w:rsidR="00353BE4" w:rsidRPr="000837C3" w:rsidRDefault="00353BE4" w:rsidP="00353BE4">
      <w:pPr>
        <w:rPr>
          <w:rFonts w:ascii="Tahoma" w:hAnsi="Tahoma" w:cs="Tahoma"/>
          <w:sz w:val="18"/>
          <w:szCs w:val="18"/>
        </w:rPr>
      </w:pPr>
    </w:p>
    <w:p w14:paraId="0EF3A1B5" w14:textId="77777777" w:rsidR="0094166E" w:rsidRPr="000837C3" w:rsidRDefault="0094166E" w:rsidP="00353BE4">
      <w:pPr>
        <w:rPr>
          <w:rFonts w:ascii="Tahoma" w:hAnsi="Tahoma" w:cs="Tahoma"/>
          <w:sz w:val="18"/>
          <w:szCs w:val="18"/>
        </w:rPr>
      </w:pPr>
    </w:p>
    <w:p w14:paraId="338F4943" w14:textId="77777777" w:rsidR="00353BE4" w:rsidRPr="000837C3" w:rsidRDefault="00353BE4" w:rsidP="00353BE4">
      <w:pPr>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w:t>
      </w:r>
      <w:r w:rsidR="0093628A" w:rsidRPr="000837C3">
        <w:rPr>
          <w:rFonts w:ascii="Tahoma" w:hAnsi="Tahoma" w:cs="Tahoma"/>
          <w:sz w:val="18"/>
          <w:szCs w:val="18"/>
        </w:rPr>
        <w:t xml:space="preserve">Zdravstveni dom </w:t>
      </w:r>
      <w:r w:rsidR="00DE1794" w:rsidRPr="000837C3">
        <w:rPr>
          <w:rFonts w:ascii="Tahoma" w:hAnsi="Tahoma" w:cs="Tahoma"/>
          <w:sz w:val="18"/>
          <w:szCs w:val="18"/>
        </w:rPr>
        <w:t>Sevnica</w:t>
      </w:r>
    </w:p>
    <w:p w14:paraId="1AFA6523" w14:textId="77777777" w:rsidR="00353BE4" w:rsidRPr="000837C3" w:rsidRDefault="00353BE4" w:rsidP="00353BE4">
      <w:pPr>
        <w:rPr>
          <w:rFonts w:ascii="Tahoma" w:hAnsi="Tahoma" w:cs="Tahoma"/>
          <w:sz w:val="18"/>
          <w:szCs w:val="18"/>
        </w:rPr>
      </w:pPr>
      <w:r w:rsidRPr="000837C3">
        <w:rPr>
          <w:rFonts w:ascii="Tahoma" w:hAnsi="Tahoma" w:cs="Tahoma"/>
          <w:sz w:val="18"/>
          <w:szCs w:val="18"/>
        </w:rPr>
        <w:t xml:space="preserve">                                                                                                  Direktor</w:t>
      </w:r>
      <w:r w:rsidR="004B4C19" w:rsidRPr="000837C3">
        <w:rPr>
          <w:rFonts w:ascii="Tahoma" w:hAnsi="Tahoma" w:cs="Tahoma"/>
          <w:sz w:val="18"/>
          <w:szCs w:val="18"/>
        </w:rPr>
        <w:t>ica:</w:t>
      </w:r>
    </w:p>
    <w:p w14:paraId="1306A25F" w14:textId="77777777" w:rsidR="00321299" w:rsidRPr="000837C3" w:rsidRDefault="00353BE4" w:rsidP="00353BE4">
      <w:pPr>
        <w:rPr>
          <w:rFonts w:ascii="Tahoma" w:hAnsi="Tahoma" w:cs="Tahoma"/>
          <w:sz w:val="18"/>
          <w:szCs w:val="18"/>
        </w:rPr>
      </w:pPr>
      <w:r w:rsidRPr="000837C3">
        <w:rPr>
          <w:rFonts w:ascii="Tahoma" w:hAnsi="Tahoma" w:cs="Tahoma"/>
          <w:sz w:val="18"/>
          <w:szCs w:val="18"/>
        </w:rPr>
        <w:t xml:space="preserve">                                                                                                  </w:t>
      </w:r>
      <w:r w:rsidR="00DE1794" w:rsidRPr="000837C3">
        <w:rPr>
          <w:rFonts w:ascii="Tahoma" w:hAnsi="Tahoma" w:cs="Tahoma"/>
          <w:sz w:val="18"/>
          <w:szCs w:val="18"/>
        </w:rPr>
        <w:t>Vladimira Tomšič,univ.dipl.org.</w:t>
      </w:r>
    </w:p>
    <w:p w14:paraId="008FC1E6" w14:textId="77777777" w:rsidR="00884379" w:rsidRDefault="00884379" w:rsidP="001D6CD4">
      <w:pPr>
        <w:jc w:val="right"/>
        <w:rPr>
          <w:rFonts w:ascii="Tahoma" w:hAnsi="Tahoma" w:cs="Tahoma"/>
          <w:b/>
          <w:i/>
          <w:iCs/>
          <w:sz w:val="18"/>
          <w:szCs w:val="18"/>
        </w:rPr>
      </w:pPr>
    </w:p>
    <w:p w14:paraId="260E4E8D" w14:textId="77777777" w:rsidR="00884379" w:rsidRDefault="00884379" w:rsidP="001D6CD4">
      <w:pPr>
        <w:jc w:val="right"/>
        <w:rPr>
          <w:rFonts w:ascii="Tahoma" w:hAnsi="Tahoma" w:cs="Tahoma"/>
          <w:b/>
          <w:i/>
          <w:iCs/>
          <w:sz w:val="18"/>
          <w:szCs w:val="18"/>
        </w:rPr>
      </w:pPr>
    </w:p>
    <w:p w14:paraId="0DE84155" w14:textId="77777777" w:rsidR="00884379" w:rsidRDefault="00884379" w:rsidP="001D6CD4">
      <w:pPr>
        <w:jc w:val="right"/>
        <w:rPr>
          <w:rFonts w:ascii="Tahoma" w:hAnsi="Tahoma" w:cs="Tahoma"/>
          <w:b/>
          <w:i/>
          <w:iCs/>
          <w:sz w:val="18"/>
          <w:szCs w:val="18"/>
        </w:rPr>
      </w:pPr>
    </w:p>
    <w:p w14:paraId="13368A3B" w14:textId="77777777" w:rsidR="007058D9" w:rsidRDefault="007058D9" w:rsidP="001D6CD4">
      <w:pPr>
        <w:jc w:val="right"/>
        <w:rPr>
          <w:rFonts w:ascii="Tahoma" w:hAnsi="Tahoma" w:cs="Tahoma"/>
          <w:b/>
          <w:i/>
          <w:iCs/>
          <w:sz w:val="18"/>
          <w:szCs w:val="18"/>
        </w:rPr>
      </w:pPr>
    </w:p>
    <w:p w14:paraId="76977CC4" w14:textId="77777777" w:rsidR="007058D9" w:rsidRDefault="007058D9" w:rsidP="001D6CD4">
      <w:pPr>
        <w:jc w:val="right"/>
        <w:rPr>
          <w:rFonts w:ascii="Tahoma" w:hAnsi="Tahoma" w:cs="Tahoma"/>
          <w:b/>
          <w:i/>
          <w:iCs/>
          <w:sz w:val="18"/>
          <w:szCs w:val="18"/>
        </w:rPr>
      </w:pPr>
    </w:p>
    <w:p w14:paraId="3BB55F7E" w14:textId="77777777" w:rsidR="007058D9" w:rsidRDefault="007058D9" w:rsidP="001D6CD4">
      <w:pPr>
        <w:jc w:val="right"/>
        <w:rPr>
          <w:rFonts w:ascii="Tahoma" w:hAnsi="Tahoma" w:cs="Tahoma"/>
          <w:b/>
          <w:i/>
          <w:iCs/>
          <w:sz w:val="18"/>
          <w:szCs w:val="18"/>
        </w:rPr>
      </w:pPr>
    </w:p>
    <w:p w14:paraId="51C4A390" w14:textId="77777777" w:rsidR="007058D9" w:rsidRDefault="007058D9" w:rsidP="001D6CD4">
      <w:pPr>
        <w:jc w:val="right"/>
        <w:rPr>
          <w:rFonts w:ascii="Tahoma" w:hAnsi="Tahoma" w:cs="Tahoma"/>
          <w:b/>
          <w:i/>
          <w:iCs/>
          <w:sz w:val="18"/>
          <w:szCs w:val="18"/>
        </w:rPr>
      </w:pPr>
    </w:p>
    <w:p w14:paraId="131BD2E2" w14:textId="77777777" w:rsidR="007058D9" w:rsidRDefault="007058D9" w:rsidP="001D6CD4">
      <w:pPr>
        <w:jc w:val="right"/>
        <w:rPr>
          <w:rFonts w:ascii="Tahoma" w:hAnsi="Tahoma" w:cs="Tahoma"/>
          <w:b/>
          <w:i/>
          <w:iCs/>
          <w:sz w:val="18"/>
          <w:szCs w:val="18"/>
        </w:rPr>
      </w:pPr>
    </w:p>
    <w:p w14:paraId="1C4A9BE4" w14:textId="77777777" w:rsidR="007058D9" w:rsidRDefault="007058D9" w:rsidP="001D6CD4">
      <w:pPr>
        <w:jc w:val="right"/>
        <w:rPr>
          <w:rFonts w:ascii="Tahoma" w:hAnsi="Tahoma" w:cs="Tahoma"/>
          <w:b/>
          <w:i/>
          <w:iCs/>
          <w:sz w:val="18"/>
          <w:szCs w:val="18"/>
        </w:rPr>
      </w:pPr>
    </w:p>
    <w:p w14:paraId="61019067" w14:textId="77777777" w:rsidR="007058D9" w:rsidRDefault="007058D9" w:rsidP="001D6CD4">
      <w:pPr>
        <w:jc w:val="right"/>
        <w:rPr>
          <w:rFonts w:ascii="Tahoma" w:hAnsi="Tahoma" w:cs="Tahoma"/>
          <w:b/>
          <w:i/>
          <w:iCs/>
          <w:sz w:val="18"/>
          <w:szCs w:val="18"/>
        </w:rPr>
      </w:pPr>
    </w:p>
    <w:p w14:paraId="69C5BEC0" w14:textId="77777777" w:rsidR="007058D9" w:rsidRDefault="007058D9" w:rsidP="001D6CD4">
      <w:pPr>
        <w:jc w:val="right"/>
        <w:rPr>
          <w:rFonts w:ascii="Tahoma" w:hAnsi="Tahoma" w:cs="Tahoma"/>
          <w:b/>
          <w:i/>
          <w:iCs/>
          <w:sz w:val="18"/>
          <w:szCs w:val="18"/>
        </w:rPr>
      </w:pPr>
    </w:p>
    <w:p w14:paraId="72FF9C8A" w14:textId="77777777" w:rsidR="007058D9" w:rsidRDefault="007058D9" w:rsidP="001D6CD4">
      <w:pPr>
        <w:jc w:val="right"/>
        <w:rPr>
          <w:rFonts w:ascii="Tahoma" w:hAnsi="Tahoma" w:cs="Tahoma"/>
          <w:b/>
          <w:i/>
          <w:iCs/>
          <w:sz w:val="18"/>
          <w:szCs w:val="18"/>
        </w:rPr>
      </w:pPr>
    </w:p>
    <w:p w14:paraId="5C1B5A93" w14:textId="77777777" w:rsidR="007058D9" w:rsidRDefault="007058D9" w:rsidP="001D6CD4">
      <w:pPr>
        <w:jc w:val="right"/>
        <w:rPr>
          <w:rFonts w:ascii="Tahoma" w:hAnsi="Tahoma" w:cs="Tahoma"/>
          <w:b/>
          <w:i/>
          <w:iCs/>
          <w:sz w:val="18"/>
          <w:szCs w:val="18"/>
        </w:rPr>
      </w:pPr>
    </w:p>
    <w:p w14:paraId="4C41ACA3" w14:textId="77777777" w:rsidR="007058D9" w:rsidRDefault="007058D9" w:rsidP="001D6CD4">
      <w:pPr>
        <w:jc w:val="right"/>
        <w:rPr>
          <w:rFonts w:ascii="Tahoma" w:hAnsi="Tahoma" w:cs="Tahoma"/>
          <w:b/>
          <w:i/>
          <w:iCs/>
          <w:sz w:val="18"/>
          <w:szCs w:val="18"/>
        </w:rPr>
      </w:pPr>
    </w:p>
    <w:p w14:paraId="2EB5AD03" w14:textId="77777777" w:rsidR="007058D9" w:rsidRDefault="007058D9" w:rsidP="001D6CD4">
      <w:pPr>
        <w:jc w:val="right"/>
        <w:rPr>
          <w:rFonts w:ascii="Tahoma" w:hAnsi="Tahoma" w:cs="Tahoma"/>
          <w:b/>
          <w:i/>
          <w:iCs/>
          <w:sz w:val="18"/>
          <w:szCs w:val="18"/>
        </w:rPr>
      </w:pPr>
    </w:p>
    <w:p w14:paraId="44D6B93C" w14:textId="77777777" w:rsidR="007058D9" w:rsidRDefault="007058D9" w:rsidP="001D6CD4">
      <w:pPr>
        <w:jc w:val="right"/>
        <w:rPr>
          <w:rFonts w:ascii="Tahoma" w:hAnsi="Tahoma" w:cs="Tahoma"/>
          <w:b/>
          <w:i/>
          <w:iCs/>
          <w:sz w:val="18"/>
          <w:szCs w:val="18"/>
        </w:rPr>
      </w:pPr>
    </w:p>
    <w:p w14:paraId="47FA141B" w14:textId="77777777" w:rsidR="007058D9" w:rsidRDefault="007058D9" w:rsidP="001D6CD4">
      <w:pPr>
        <w:jc w:val="right"/>
        <w:rPr>
          <w:rFonts w:ascii="Tahoma" w:hAnsi="Tahoma" w:cs="Tahoma"/>
          <w:b/>
          <w:i/>
          <w:iCs/>
          <w:sz w:val="18"/>
          <w:szCs w:val="18"/>
        </w:rPr>
      </w:pPr>
    </w:p>
    <w:p w14:paraId="02089B1E" w14:textId="77777777" w:rsidR="007058D9" w:rsidRDefault="007058D9" w:rsidP="001D6CD4">
      <w:pPr>
        <w:jc w:val="right"/>
        <w:rPr>
          <w:rFonts w:ascii="Tahoma" w:hAnsi="Tahoma" w:cs="Tahoma"/>
          <w:b/>
          <w:i/>
          <w:iCs/>
          <w:sz w:val="18"/>
          <w:szCs w:val="18"/>
        </w:rPr>
      </w:pPr>
    </w:p>
    <w:p w14:paraId="1869B55C" w14:textId="77777777" w:rsidR="007058D9" w:rsidRDefault="007058D9" w:rsidP="001D6CD4">
      <w:pPr>
        <w:jc w:val="right"/>
        <w:rPr>
          <w:rFonts w:ascii="Tahoma" w:hAnsi="Tahoma" w:cs="Tahoma"/>
          <w:b/>
          <w:i/>
          <w:iCs/>
          <w:sz w:val="18"/>
          <w:szCs w:val="18"/>
        </w:rPr>
      </w:pPr>
    </w:p>
    <w:p w14:paraId="23D086FA" w14:textId="77777777" w:rsidR="007058D9" w:rsidRDefault="007058D9" w:rsidP="001D6CD4">
      <w:pPr>
        <w:jc w:val="right"/>
        <w:rPr>
          <w:rFonts w:ascii="Tahoma" w:hAnsi="Tahoma" w:cs="Tahoma"/>
          <w:b/>
          <w:i/>
          <w:iCs/>
          <w:sz w:val="18"/>
          <w:szCs w:val="18"/>
        </w:rPr>
      </w:pPr>
    </w:p>
    <w:p w14:paraId="7DE662BB" w14:textId="77777777" w:rsidR="007058D9" w:rsidRDefault="007058D9" w:rsidP="001D6CD4">
      <w:pPr>
        <w:jc w:val="right"/>
        <w:rPr>
          <w:rFonts w:ascii="Tahoma" w:hAnsi="Tahoma" w:cs="Tahoma"/>
          <w:b/>
          <w:i/>
          <w:iCs/>
          <w:sz w:val="18"/>
          <w:szCs w:val="18"/>
        </w:rPr>
      </w:pPr>
    </w:p>
    <w:p w14:paraId="1C11E7F2" w14:textId="77777777" w:rsidR="007058D9" w:rsidRDefault="007058D9" w:rsidP="001D6CD4">
      <w:pPr>
        <w:jc w:val="right"/>
        <w:rPr>
          <w:rFonts w:ascii="Tahoma" w:hAnsi="Tahoma" w:cs="Tahoma"/>
          <w:b/>
          <w:i/>
          <w:iCs/>
          <w:sz w:val="18"/>
          <w:szCs w:val="18"/>
        </w:rPr>
      </w:pPr>
    </w:p>
    <w:p w14:paraId="73B929F2" w14:textId="77777777" w:rsidR="007058D9" w:rsidRDefault="007058D9" w:rsidP="001D6CD4">
      <w:pPr>
        <w:jc w:val="right"/>
        <w:rPr>
          <w:rFonts w:ascii="Tahoma" w:hAnsi="Tahoma" w:cs="Tahoma"/>
          <w:b/>
          <w:i/>
          <w:iCs/>
          <w:sz w:val="18"/>
          <w:szCs w:val="18"/>
        </w:rPr>
      </w:pPr>
    </w:p>
    <w:p w14:paraId="184C6D1E" w14:textId="77777777" w:rsidR="00614C25" w:rsidRDefault="00614C25" w:rsidP="001D6CD4">
      <w:pPr>
        <w:jc w:val="right"/>
        <w:rPr>
          <w:rFonts w:ascii="Tahoma" w:hAnsi="Tahoma" w:cs="Tahoma"/>
          <w:b/>
          <w:i/>
          <w:iCs/>
          <w:sz w:val="18"/>
          <w:szCs w:val="18"/>
        </w:rPr>
      </w:pPr>
    </w:p>
    <w:p w14:paraId="517A70F6" w14:textId="77777777" w:rsidR="00614C25" w:rsidRDefault="00614C25" w:rsidP="001D6CD4">
      <w:pPr>
        <w:jc w:val="right"/>
        <w:rPr>
          <w:rFonts w:ascii="Tahoma" w:hAnsi="Tahoma" w:cs="Tahoma"/>
          <w:b/>
          <w:i/>
          <w:iCs/>
          <w:sz w:val="18"/>
          <w:szCs w:val="18"/>
        </w:rPr>
      </w:pPr>
    </w:p>
    <w:p w14:paraId="4A347888" w14:textId="77777777" w:rsidR="00614C25" w:rsidRDefault="00614C25" w:rsidP="001D6CD4">
      <w:pPr>
        <w:jc w:val="right"/>
        <w:rPr>
          <w:rFonts w:ascii="Tahoma" w:hAnsi="Tahoma" w:cs="Tahoma"/>
          <w:b/>
          <w:i/>
          <w:iCs/>
          <w:sz w:val="18"/>
          <w:szCs w:val="18"/>
        </w:rPr>
      </w:pPr>
    </w:p>
    <w:p w14:paraId="6B89F702" w14:textId="77777777" w:rsidR="00614C25" w:rsidRDefault="00614C25" w:rsidP="001D6CD4">
      <w:pPr>
        <w:jc w:val="right"/>
        <w:rPr>
          <w:rFonts w:ascii="Tahoma" w:hAnsi="Tahoma" w:cs="Tahoma"/>
          <w:b/>
          <w:i/>
          <w:iCs/>
          <w:sz w:val="18"/>
          <w:szCs w:val="18"/>
        </w:rPr>
      </w:pPr>
    </w:p>
    <w:p w14:paraId="7726FED1" w14:textId="77777777" w:rsidR="00614C25" w:rsidRDefault="00614C25" w:rsidP="001D6CD4">
      <w:pPr>
        <w:jc w:val="right"/>
        <w:rPr>
          <w:rFonts w:ascii="Tahoma" w:hAnsi="Tahoma" w:cs="Tahoma"/>
          <w:b/>
          <w:i/>
          <w:iCs/>
          <w:sz w:val="18"/>
          <w:szCs w:val="18"/>
        </w:rPr>
      </w:pPr>
    </w:p>
    <w:p w14:paraId="63CF05F3" w14:textId="77777777" w:rsidR="00614C25" w:rsidRDefault="00614C25" w:rsidP="001D6CD4">
      <w:pPr>
        <w:jc w:val="right"/>
        <w:rPr>
          <w:rFonts w:ascii="Tahoma" w:hAnsi="Tahoma" w:cs="Tahoma"/>
          <w:b/>
          <w:i/>
          <w:iCs/>
          <w:sz w:val="18"/>
          <w:szCs w:val="18"/>
        </w:rPr>
      </w:pPr>
    </w:p>
    <w:p w14:paraId="3BF489F1" w14:textId="77777777" w:rsidR="00614C25" w:rsidRDefault="00614C25" w:rsidP="001D6CD4">
      <w:pPr>
        <w:jc w:val="right"/>
        <w:rPr>
          <w:rFonts w:ascii="Tahoma" w:hAnsi="Tahoma" w:cs="Tahoma"/>
          <w:b/>
          <w:i/>
          <w:iCs/>
          <w:sz w:val="18"/>
          <w:szCs w:val="18"/>
        </w:rPr>
      </w:pPr>
    </w:p>
    <w:p w14:paraId="11B19127" w14:textId="77777777" w:rsidR="00614C25" w:rsidRDefault="00614C25" w:rsidP="001D6CD4">
      <w:pPr>
        <w:jc w:val="right"/>
        <w:rPr>
          <w:rFonts w:ascii="Tahoma" w:hAnsi="Tahoma" w:cs="Tahoma"/>
          <w:b/>
          <w:i/>
          <w:iCs/>
          <w:sz w:val="18"/>
          <w:szCs w:val="18"/>
        </w:rPr>
      </w:pPr>
    </w:p>
    <w:p w14:paraId="5E3AF542" w14:textId="77777777" w:rsidR="00614C25" w:rsidRDefault="00614C25" w:rsidP="001D6CD4">
      <w:pPr>
        <w:jc w:val="right"/>
        <w:rPr>
          <w:rFonts w:ascii="Tahoma" w:hAnsi="Tahoma" w:cs="Tahoma"/>
          <w:b/>
          <w:i/>
          <w:iCs/>
          <w:sz w:val="18"/>
          <w:szCs w:val="18"/>
        </w:rPr>
      </w:pPr>
    </w:p>
    <w:p w14:paraId="21070555" w14:textId="77777777" w:rsidR="00614C25" w:rsidRDefault="00614C25" w:rsidP="001D6CD4">
      <w:pPr>
        <w:jc w:val="right"/>
        <w:rPr>
          <w:rFonts w:ascii="Tahoma" w:hAnsi="Tahoma" w:cs="Tahoma"/>
          <w:b/>
          <w:i/>
          <w:iCs/>
          <w:sz w:val="18"/>
          <w:szCs w:val="18"/>
        </w:rPr>
      </w:pPr>
    </w:p>
    <w:p w14:paraId="14B89460" w14:textId="77777777" w:rsidR="00614C25" w:rsidRDefault="00614C25" w:rsidP="001D6CD4">
      <w:pPr>
        <w:jc w:val="right"/>
        <w:rPr>
          <w:rFonts w:ascii="Tahoma" w:hAnsi="Tahoma" w:cs="Tahoma"/>
          <w:b/>
          <w:i/>
          <w:iCs/>
          <w:sz w:val="18"/>
          <w:szCs w:val="18"/>
        </w:rPr>
      </w:pPr>
    </w:p>
    <w:p w14:paraId="72DDB867" w14:textId="77777777" w:rsidR="00614C25" w:rsidRDefault="00614C25" w:rsidP="001D6CD4">
      <w:pPr>
        <w:jc w:val="right"/>
        <w:rPr>
          <w:rFonts w:ascii="Tahoma" w:hAnsi="Tahoma" w:cs="Tahoma"/>
          <w:b/>
          <w:i/>
          <w:iCs/>
          <w:sz w:val="18"/>
          <w:szCs w:val="18"/>
        </w:rPr>
      </w:pPr>
    </w:p>
    <w:p w14:paraId="73A6AAC7" w14:textId="77777777" w:rsidR="007058D9" w:rsidRDefault="007058D9" w:rsidP="001D6CD4">
      <w:pPr>
        <w:jc w:val="right"/>
        <w:rPr>
          <w:rFonts w:ascii="Tahoma" w:hAnsi="Tahoma" w:cs="Tahoma"/>
          <w:b/>
          <w:i/>
          <w:iCs/>
          <w:sz w:val="18"/>
          <w:szCs w:val="18"/>
        </w:rPr>
      </w:pPr>
    </w:p>
    <w:p w14:paraId="050F3443" w14:textId="77777777" w:rsidR="007058D9" w:rsidRDefault="007058D9" w:rsidP="001D6CD4">
      <w:pPr>
        <w:jc w:val="right"/>
        <w:rPr>
          <w:rFonts w:ascii="Tahoma" w:hAnsi="Tahoma" w:cs="Tahoma"/>
          <w:b/>
          <w:i/>
          <w:iCs/>
          <w:sz w:val="18"/>
          <w:szCs w:val="18"/>
        </w:rPr>
      </w:pPr>
    </w:p>
    <w:p w14:paraId="5282AD12" w14:textId="77777777" w:rsidR="007058D9" w:rsidRDefault="007058D9" w:rsidP="001D6CD4">
      <w:pPr>
        <w:jc w:val="right"/>
        <w:rPr>
          <w:rFonts w:ascii="Tahoma" w:hAnsi="Tahoma" w:cs="Tahoma"/>
          <w:b/>
          <w:i/>
          <w:iCs/>
          <w:sz w:val="18"/>
          <w:szCs w:val="18"/>
        </w:rPr>
      </w:pPr>
    </w:p>
    <w:p w14:paraId="1285FB4E" w14:textId="77777777" w:rsidR="007058D9" w:rsidRDefault="007058D9" w:rsidP="001D6CD4">
      <w:pPr>
        <w:jc w:val="right"/>
        <w:rPr>
          <w:rFonts w:ascii="Tahoma" w:hAnsi="Tahoma" w:cs="Tahoma"/>
          <w:b/>
          <w:i/>
          <w:iCs/>
          <w:sz w:val="18"/>
          <w:szCs w:val="18"/>
        </w:rPr>
      </w:pPr>
    </w:p>
    <w:p w14:paraId="4AED963C" w14:textId="77777777" w:rsidR="007058D9" w:rsidRDefault="007058D9" w:rsidP="001D6CD4">
      <w:pPr>
        <w:jc w:val="right"/>
        <w:rPr>
          <w:rFonts w:ascii="Tahoma" w:hAnsi="Tahoma" w:cs="Tahoma"/>
          <w:b/>
          <w:i/>
          <w:iCs/>
          <w:sz w:val="18"/>
          <w:szCs w:val="18"/>
        </w:rPr>
      </w:pPr>
    </w:p>
    <w:p w14:paraId="58DC4224" w14:textId="77777777" w:rsidR="007058D9" w:rsidRDefault="007058D9" w:rsidP="001D6CD4">
      <w:pPr>
        <w:jc w:val="right"/>
        <w:rPr>
          <w:rFonts w:ascii="Tahoma" w:hAnsi="Tahoma" w:cs="Tahoma"/>
          <w:b/>
          <w:i/>
          <w:iCs/>
          <w:sz w:val="18"/>
          <w:szCs w:val="18"/>
        </w:rPr>
      </w:pPr>
    </w:p>
    <w:p w14:paraId="474C4E6B" w14:textId="77777777" w:rsidR="007058D9" w:rsidRDefault="007058D9" w:rsidP="001D6CD4">
      <w:pPr>
        <w:jc w:val="right"/>
        <w:rPr>
          <w:rFonts w:ascii="Tahoma" w:hAnsi="Tahoma" w:cs="Tahoma"/>
          <w:b/>
          <w:i/>
          <w:iCs/>
          <w:sz w:val="18"/>
          <w:szCs w:val="18"/>
        </w:rPr>
      </w:pPr>
    </w:p>
    <w:p w14:paraId="0BD9DC68" w14:textId="14E243B6" w:rsidR="001D6CD4" w:rsidRPr="000837C3" w:rsidRDefault="001D6CD4" w:rsidP="001D6CD4">
      <w:pPr>
        <w:jc w:val="right"/>
        <w:rPr>
          <w:rFonts w:ascii="Tahoma" w:hAnsi="Tahoma" w:cs="Tahoma"/>
          <w:b/>
          <w:i/>
          <w:iCs/>
          <w:sz w:val="18"/>
          <w:szCs w:val="18"/>
        </w:rPr>
      </w:pPr>
      <w:r w:rsidRPr="000837C3">
        <w:rPr>
          <w:rFonts w:ascii="Tahoma" w:hAnsi="Tahoma" w:cs="Tahoma"/>
          <w:b/>
          <w:i/>
          <w:iCs/>
          <w:sz w:val="18"/>
          <w:szCs w:val="18"/>
        </w:rPr>
        <w:lastRenderedPageBreak/>
        <w:t>Obrazec 1</w:t>
      </w:r>
    </w:p>
    <w:p w14:paraId="3FE941EC" w14:textId="77777777" w:rsidR="001D6CD4" w:rsidRPr="000837C3" w:rsidRDefault="001D6CD4" w:rsidP="001D6CD4">
      <w:pPr>
        <w:spacing w:after="200" w:line="276" w:lineRule="auto"/>
        <w:jc w:val="left"/>
        <w:rPr>
          <w:rFonts w:ascii="Tahoma" w:hAnsi="Tahoma" w:cs="Tahoma"/>
          <w:sz w:val="18"/>
          <w:szCs w:val="18"/>
        </w:rPr>
      </w:pPr>
      <w:bookmarkStart w:id="167" w:name="_Hlk52282131"/>
    </w:p>
    <w:p w14:paraId="7292C0CA" w14:textId="77777777" w:rsidR="00B4797A" w:rsidRPr="000837C3" w:rsidRDefault="00B4797A" w:rsidP="00FC47B3">
      <w:pPr>
        <w:shd w:val="clear" w:color="auto" w:fill="8EAADB"/>
        <w:tabs>
          <w:tab w:val="left" w:pos="5805"/>
        </w:tabs>
        <w:spacing w:after="200" w:line="276" w:lineRule="auto"/>
        <w:jc w:val="left"/>
        <w:rPr>
          <w:rFonts w:ascii="Tahoma" w:hAnsi="Tahoma" w:cs="Tahoma"/>
          <w:b/>
          <w:bCs/>
          <w:sz w:val="28"/>
          <w:szCs w:val="28"/>
        </w:rPr>
      </w:pPr>
      <w:r w:rsidRPr="000837C3">
        <w:rPr>
          <w:rFonts w:ascii="Tahoma" w:hAnsi="Tahoma" w:cs="Tahoma"/>
          <w:b/>
          <w:bCs/>
          <w:sz w:val="28"/>
          <w:szCs w:val="28"/>
        </w:rPr>
        <w:t xml:space="preserve">PONUDBA </w:t>
      </w:r>
      <w:r w:rsidRPr="000837C3">
        <w:rPr>
          <w:rFonts w:ascii="Tahoma" w:hAnsi="Tahoma" w:cs="Tahoma"/>
          <w:b/>
          <w:bCs/>
          <w:sz w:val="28"/>
          <w:szCs w:val="28"/>
        </w:rPr>
        <w:tab/>
      </w:r>
    </w:p>
    <w:p w14:paraId="02FAFF38" w14:textId="77777777" w:rsidR="001E4B94" w:rsidRPr="000837C3" w:rsidRDefault="00B4797A" w:rsidP="00FC47B3">
      <w:p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Podatki o ponudniku, izvajalcih v skupnem nastopu, podizvajalcih</w:t>
      </w:r>
    </w:p>
    <w:bookmarkEnd w:id="167"/>
    <w:p w14:paraId="721DC84E" w14:textId="39BF79B2" w:rsidR="001D6CD4" w:rsidRPr="000837C3" w:rsidRDefault="001D6CD4" w:rsidP="001D6CD4">
      <w:pPr>
        <w:spacing w:before="225" w:after="225" w:line="240" w:lineRule="auto"/>
        <w:rPr>
          <w:rFonts w:ascii="Tahoma" w:hAnsi="Tahoma" w:cs="Tahoma"/>
          <w:b/>
          <w:sz w:val="18"/>
          <w:szCs w:val="18"/>
        </w:rPr>
      </w:pPr>
      <w:r w:rsidRPr="000837C3">
        <w:rPr>
          <w:rFonts w:ascii="Tahoma" w:hAnsi="Tahoma" w:cs="Tahoma"/>
          <w:sz w:val="18"/>
          <w:szCs w:val="18"/>
        </w:rPr>
        <w:t>Na podlagi Obvestila o naročilu male vrednosti za</w:t>
      </w:r>
      <w:r w:rsidR="00896FEC" w:rsidRPr="000837C3">
        <w:rPr>
          <w:rFonts w:ascii="Tahoma" w:hAnsi="Tahoma" w:cs="Tahoma"/>
          <w:sz w:val="18"/>
          <w:szCs w:val="18"/>
        </w:rPr>
        <w:t xml:space="preserve"> </w:t>
      </w:r>
      <w:bookmarkStart w:id="168" w:name="_Hlk83643440"/>
      <w:r w:rsidR="009C6202" w:rsidRPr="000837C3">
        <w:rPr>
          <w:rFonts w:ascii="Tahoma" w:hAnsi="Tahoma" w:cs="Tahoma"/>
          <w:b/>
          <w:sz w:val="18"/>
          <w:szCs w:val="18"/>
        </w:rPr>
        <w:t xml:space="preserve"> </w:t>
      </w:r>
      <w:bookmarkEnd w:id="168"/>
      <w:r w:rsidR="000D29CA" w:rsidRPr="000D29CA">
        <w:rPr>
          <w:rFonts w:ascii="Tahoma" w:hAnsi="Tahoma" w:cs="Tahoma"/>
          <w:b/>
          <w:sz w:val="18"/>
          <w:szCs w:val="18"/>
          <w:cs/>
        </w:rPr>
        <w:t>‎</w:t>
      </w:r>
      <w:r w:rsidR="000D29CA" w:rsidRPr="000D29CA">
        <w:rPr>
          <w:rFonts w:ascii="Tahoma" w:hAnsi="Tahoma" w:cs="Tahoma"/>
          <w:b/>
          <w:sz w:val="18"/>
          <w:szCs w:val="18"/>
        </w:rPr>
        <w:t>»</w:t>
      </w:r>
      <w:r w:rsidR="006E358F" w:rsidRPr="006E358F">
        <w:t xml:space="preserve"> </w:t>
      </w:r>
      <w:r w:rsidR="006E358F" w:rsidRPr="006E358F">
        <w:rPr>
          <w:rFonts w:ascii="Tahoma" w:hAnsi="Tahoma" w:cs="Tahoma"/>
          <w:b/>
          <w:sz w:val="18"/>
          <w:szCs w:val="18"/>
        </w:rPr>
        <w:t xml:space="preserve">NAKUP, DOBAVA IN VZDRŽEVANJE BIOKEMIJSKEGA- </w:t>
      </w:r>
      <w:r w:rsidR="006E358F" w:rsidRPr="006E358F">
        <w:rPr>
          <w:rFonts w:ascii="Tahoma" w:hAnsi="Tahoma" w:cs="Tahoma"/>
          <w:b/>
          <w:sz w:val="18"/>
          <w:szCs w:val="18"/>
          <w:cs/>
        </w:rPr>
        <w:t>‎</w:t>
      </w:r>
      <w:r w:rsidR="006E358F" w:rsidRPr="006E358F">
        <w:rPr>
          <w:rFonts w:ascii="Tahoma" w:hAnsi="Tahoma" w:cs="Tahoma"/>
          <w:b/>
          <w:sz w:val="18"/>
          <w:szCs w:val="18"/>
        </w:rPr>
        <w:t>IMUNOKEMIJSKEGA ANALITSKEGA SISTEMA</w:t>
      </w:r>
      <w:r w:rsidR="007058D9">
        <w:rPr>
          <w:rFonts w:ascii="Tahoma" w:hAnsi="Tahoma" w:cs="Tahoma"/>
          <w:b/>
          <w:sz w:val="18"/>
          <w:szCs w:val="18"/>
        </w:rPr>
        <w:t xml:space="preserve"> IN REAGENTOV</w:t>
      </w:r>
      <w:r w:rsidR="000D29CA" w:rsidRPr="000D29CA">
        <w:rPr>
          <w:rFonts w:ascii="Tahoma" w:hAnsi="Tahoma" w:cs="Tahoma"/>
          <w:b/>
          <w:sz w:val="18"/>
          <w:szCs w:val="18"/>
        </w:rPr>
        <w:t>«</w:t>
      </w:r>
      <w:r w:rsidR="000D29CA" w:rsidRPr="000D29CA">
        <w:rPr>
          <w:rFonts w:ascii="Tahoma" w:hAnsi="Tahoma" w:cs="Tahoma"/>
          <w:b/>
          <w:sz w:val="18"/>
          <w:szCs w:val="18"/>
          <w:cs/>
        </w:rPr>
        <w:t>‎</w:t>
      </w:r>
      <w:r w:rsidR="00896FEC" w:rsidRPr="000837C3">
        <w:rPr>
          <w:rFonts w:ascii="Tahoma" w:hAnsi="Tahoma" w:cs="Tahoma"/>
          <w:b/>
          <w:sz w:val="18"/>
          <w:szCs w:val="18"/>
        </w:rPr>
        <w:t xml:space="preserve">, </w:t>
      </w:r>
      <w:r w:rsidRPr="000837C3">
        <w:rPr>
          <w:rFonts w:ascii="Tahoma" w:hAnsi="Tahoma" w:cs="Tahoma"/>
          <w:sz w:val="18"/>
          <w:szCs w:val="18"/>
        </w:rPr>
        <w:t>ki ga je naročnik</w:t>
      </w:r>
      <w:r w:rsidRPr="000837C3">
        <w:rPr>
          <w:rFonts w:ascii="Tahoma" w:hAnsi="Tahoma" w:cs="Tahoma"/>
          <w:b/>
          <w:sz w:val="18"/>
          <w:szCs w:val="18"/>
        </w:rPr>
        <w:t xml:space="preserve"> </w:t>
      </w:r>
      <w:r w:rsidRPr="000837C3">
        <w:rPr>
          <w:rFonts w:ascii="Tahoma" w:hAnsi="Tahoma" w:cs="Tahoma"/>
          <w:sz w:val="18"/>
          <w:szCs w:val="18"/>
        </w:rPr>
        <w:t>objavil na Portalu javnih naročil z dne  _________</w:t>
      </w:r>
      <w:r w:rsidR="00884379">
        <w:rPr>
          <w:rFonts w:ascii="Tahoma" w:hAnsi="Tahoma" w:cs="Tahoma"/>
          <w:sz w:val="18"/>
          <w:szCs w:val="18"/>
        </w:rPr>
        <w:t>______</w:t>
      </w:r>
      <w:r w:rsidRPr="000837C3">
        <w:rPr>
          <w:rFonts w:ascii="Tahoma" w:hAnsi="Tahoma" w:cs="Tahoma"/>
          <w:sz w:val="18"/>
          <w:szCs w:val="18"/>
        </w:rPr>
        <w:t>_____, pod št. objave: ______________________, dajemo ponudbo in prilagamo dokumentacijo v skladu z Navodili ponudnikom za izdelavo ponudbe:</w:t>
      </w:r>
    </w:p>
    <w:p w14:paraId="7B9A44AE"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sz w:val="18"/>
          <w:szCs w:val="18"/>
          <w:lang w:val="x-none"/>
        </w:rPr>
      </w:pPr>
      <w:r w:rsidRPr="000837C3">
        <w:rPr>
          <w:rFonts w:ascii="Tahoma" w:hAnsi="Tahoma" w:cs="Tahoma"/>
          <w:b/>
          <w:bCs/>
          <w:sz w:val="18"/>
          <w:szCs w:val="18"/>
          <w:lang w:val="x-none"/>
        </w:rPr>
        <w:t>Podatki o ponudniku</w:t>
      </w:r>
      <w:r w:rsidRPr="000837C3">
        <w:rPr>
          <w:rFonts w:ascii="Tahoma" w:hAnsi="Tahoma" w:cs="Tahoma"/>
          <w:sz w:val="18"/>
          <w:szCs w:val="18"/>
          <w:lang w:val="x-none"/>
        </w:rPr>
        <w:t xml:space="preserve"> </w:t>
      </w:r>
      <w:r w:rsidRPr="000837C3">
        <w:rPr>
          <w:rFonts w:ascii="Tahoma" w:hAnsi="Tahoma" w:cs="Tahoma"/>
          <w:sz w:val="18"/>
          <w:szCs w:val="18"/>
        </w:rPr>
        <w:t xml:space="preserve">/samostojni ponudnik, glavni izvajalec, </w:t>
      </w:r>
      <w:proofErr w:type="spellStart"/>
      <w:r w:rsidRPr="000837C3">
        <w:rPr>
          <w:rFonts w:ascii="Tahoma" w:hAnsi="Tahoma" w:cs="Tahoma"/>
          <w:sz w:val="18"/>
          <w:szCs w:val="18"/>
        </w:rPr>
        <w:t>poslovodeči</w:t>
      </w:r>
      <w:proofErr w:type="spellEnd"/>
      <w:r w:rsidRPr="000837C3">
        <w:rPr>
          <w:rFonts w:ascii="Tahoma" w:hAnsi="Tahoma" w:cs="Tahoma"/>
          <w:sz w:val="18"/>
          <w:szCs w:val="18"/>
        </w:rPr>
        <w:t xml:space="preserve"> partner pri skupni ponudbi/</w:t>
      </w:r>
    </w:p>
    <w:p w14:paraId="6849D127" w14:textId="77777777" w:rsidR="001D6CD4" w:rsidRPr="000837C3" w:rsidRDefault="001D6CD4" w:rsidP="001D6CD4">
      <w:pPr>
        <w:spacing w:line="276" w:lineRule="auto"/>
        <w:jc w:val="left"/>
        <w:rPr>
          <w:rFonts w:ascii="Tahoma" w:hAnsi="Tahoma" w:cs="Tahoma"/>
          <w:sz w:val="18"/>
          <w:szCs w:val="18"/>
        </w:rPr>
      </w:pPr>
    </w:p>
    <w:p w14:paraId="72E9AE7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ponudnik obkroži, v kolikor je vodilni partner pri skupni ponudbi</w:t>
      </w:r>
      <w:r w:rsidRPr="000837C3">
        <w:rPr>
          <w:rFonts w:ascii="Tahoma" w:eastAsia="TimesNewRoman" w:hAnsi="Tahoma" w:cs="Tahoma"/>
          <w:sz w:val="18"/>
          <w:szCs w:val="18"/>
        </w:rPr>
        <w:t>)</w:t>
      </w:r>
    </w:p>
    <w:p w14:paraId="09D606C3" w14:textId="77777777" w:rsidR="001D6CD4" w:rsidRPr="000837C3" w:rsidRDefault="001D6CD4" w:rsidP="001D6CD4">
      <w:pPr>
        <w:spacing w:line="276" w:lineRule="auto"/>
        <w:jc w:val="left"/>
        <w:rPr>
          <w:rFonts w:ascii="Tahoma" w:hAnsi="Tahoma" w:cs="Tahoma"/>
          <w:sz w:val="18"/>
          <w:szCs w:val="18"/>
        </w:rPr>
      </w:pPr>
    </w:p>
    <w:tbl>
      <w:tblPr>
        <w:tblW w:w="9178" w:type="dxa"/>
        <w:tblInd w:w="108" w:type="dxa"/>
        <w:shd w:val="clear" w:color="auto" w:fill="CCCCCC"/>
        <w:tblLook w:val="04A0" w:firstRow="1" w:lastRow="0" w:firstColumn="1" w:lastColumn="0" w:noHBand="0" w:noVBand="1"/>
      </w:tblPr>
      <w:tblGrid>
        <w:gridCol w:w="3955"/>
        <w:gridCol w:w="1396"/>
        <w:gridCol w:w="3753"/>
        <w:gridCol w:w="74"/>
      </w:tblGrid>
      <w:tr w:rsidR="001D6CD4" w:rsidRPr="000837C3" w14:paraId="56B63B7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E14E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FIRMA OZIROMA IME: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706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F619D23"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53853"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A30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90F8862"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60DC5"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B386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22B5876"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FDDA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6FD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A267751"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ED854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EC98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3112FE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C438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686FA" w14:textId="7CB5BD33"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w:t>
            </w:r>
            <w:r w:rsidR="007058D9">
              <w:rPr>
                <w:rFonts w:ascii="Tahoma" w:hAnsi="Tahoma" w:cs="Tahoma"/>
                <w:position w:val="-2"/>
                <w:sz w:val="18"/>
                <w:szCs w:val="18"/>
              </w:rPr>
              <w:t>_____</w:t>
            </w:r>
            <w:r w:rsidRPr="000837C3">
              <w:rPr>
                <w:rFonts w:ascii="Tahoma" w:hAnsi="Tahoma" w:cs="Tahoma"/>
                <w:position w:val="-2"/>
                <w:sz w:val="18"/>
                <w:szCs w:val="18"/>
              </w:rPr>
              <w:t>_, odprt pri banki __________________</w:t>
            </w:r>
          </w:p>
          <w:p w14:paraId="5B24F9DD" w14:textId="4CEE9D38"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w:t>
            </w:r>
            <w:r w:rsidR="007058D9">
              <w:rPr>
                <w:rFonts w:ascii="Tahoma" w:hAnsi="Tahoma" w:cs="Tahoma"/>
                <w:position w:val="-2"/>
                <w:sz w:val="18"/>
                <w:szCs w:val="18"/>
              </w:rPr>
              <w:t>_</w:t>
            </w:r>
            <w:r w:rsidRPr="000837C3">
              <w:rPr>
                <w:rFonts w:ascii="Tahoma" w:hAnsi="Tahoma" w:cs="Tahoma"/>
                <w:position w:val="-2"/>
                <w:sz w:val="18"/>
                <w:szCs w:val="18"/>
              </w:rPr>
              <w:t>__, odprt pri banki __________________</w:t>
            </w:r>
          </w:p>
          <w:p w14:paraId="34927358" w14:textId="1670F393"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 odprt pri banki ____________</w:t>
            </w:r>
            <w:r w:rsidR="007058D9">
              <w:rPr>
                <w:rFonts w:ascii="Tahoma" w:hAnsi="Tahoma" w:cs="Tahoma"/>
                <w:position w:val="-2"/>
                <w:sz w:val="18"/>
                <w:szCs w:val="18"/>
              </w:rPr>
              <w:t>____</w:t>
            </w:r>
            <w:r w:rsidRPr="000837C3">
              <w:rPr>
                <w:rFonts w:ascii="Tahoma" w:hAnsi="Tahoma" w:cs="Tahoma"/>
                <w:position w:val="-2"/>
                <w:sz w:val="18"/>
                <w:szCs w:val="18"/>
              </w:rPr>
              <w:t>__</w:t>
            </w:r>
          </w:p>
          <w:p w14:paraId="715FCB8F" w14:textId="63283EE4"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w:t>
            </w:r>
            <w:r w:rsidR="007058D9">
              <w:rPr>
                <w:rFonts w:ascii="Tahoma" w:hAnsi="Tahoma" w:cs="Tahoma"/>
                <w:position w:val="-2"/>
                <w:sz w:val="18"/>
                <w:szCs w:val="18"/>
              </w:rPr>
              <w:t>_______</w:t>
            </w:r>
            <w:r w:rsidRPr="000837C3">
              <w:rPr>
                <w:rFonts w:ascii="Tahoma" w:hAnsi="Tahoma" w:cs="Tahoma"/>
                <w:position w:val="-2"/>
                <w:sz w:val="18"/>
                <w:szCs w:val="18"/>
              </w:rPr>
              <w:t>_, odprt pri banki __________________</w:t>
            </w:r>
          </w:p>
        </w:tc>
      </w:tr>
      <w:tr w:rsidR="001D6CD4" w:rsidRPr="000837C3" w14:paraId="55F643D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85E0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KONTAKTNA OSEBA: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D1973"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4F71505"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6757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 KONTAKTNE OSEBE: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60E1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5E485BB"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E2F0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F84C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7E41200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B117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963A9"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68A052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EAB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POOBLAŠČENA OSEBA ZA PODPIS PONUDBE IN POGODBE: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2242"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76F51E4" w14:textId="77777777" w:rsidTr="009057A4">
        <w:tblPrEx>
          <w:shd w:val="clear" w:color="auto" w:fill="auto"/>
        </w:tblPrEx>
        <w:tc>
          <w:tcPr>
            <w:tcW w:w="9178" w:type="dxa"/>
            <w:gridSpan w:val="4"/>
            <w:tcMar>
              <w:top w:w="75" w:type="dxa"/>
              <w:bottom w:w="75" w:type="dxa"/>
            </w:tcMar>
            <w:vAlign w:val="center"/>
          </w:tcPr>
          <w:p w14:paraId="17F4BECD" w14:textId="77777777" w:rsidR="001D6CD4" w:rsidRPr="000837C3" w:rsidRDefault="001D6CD4" w:rsidP="001D6CD4">
            <w:pPr>
              <w:spacing w:line="240" w:lineRule="auto"/>
              <w:jc w:val="left"/>
              <w:rPr>
                <w:rFonts w:ascii="Tahoma" w:hAnsi="Tahoma" w:cs="Tahoma"/>
                <w:position w:val="-2"/>
                <w:sz w:val="18"/>
                <w:szCs w:val="18"/>
              </w:rPr>
            </w:pPr>
          </w:p>
          <w:p w14:paraId="23488E3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Ponudnik je MSP (</w:t>
            </w:r>
            <w:proofErr w:type="spellStart"/>
            <w:r w:rsidRPr="000837C3">
              <w:rPr>
                <w:rFonts w:ascii="Tahoma" w:hAnsi="Tahoma" w:cs="Tahoma"/>
                <w:position w:val="-2"/>
                <w:sz w:val="18"/>
                <w:szCs w:val="18"/>
              </w:rPr>
              <w:t>mikro</w:t>
            </w:r>
            <w:proofErr w:type="spellEnd"/>
            <w:r w:rsidRPr="000837C3">
              <w:rPr>
                <w:rFonts w:ascii="Tahoma" w:hAnsi="Tahoma" w:cs="Tahoma"/>
                <w:position w:val="-2"/>
                <w:sz w:val="18"/>
                <w:szCs w:val="18"/>
              </w:rPr>
              <w:t>, majhno ali srednje veliko podjetje):                         DA                  NE</w:t>
            </w:r>
          </w:p>
          <w:p w14:paraId="3183F832" w14:textId="77777777" w:rsidR="001D6CD4" w:rsidRPr="000837C3" w:rsidRDefault="001D6CD4" w:rsidP="001D6CD4">
            <w:pPr>
              <w:spacing w:line="240" w:lineRule="auto"/>
              <w:jc w:val="left"/>
              <w:rPr>
                <w:rFonts w:ascii="Tahoma" w:hAnsi="Tahoma" w:cs="Tahoma"/>
                <w:i/>
                <w:position w:val="-2"/>
                <w:sz w:val="18"/>
                <w:szCs w:val="18"/>
              </w:rPr>
            </w:pPr>
            <w:r w:rsidRPr="000837C3">
              <w:rPr>
                <w:rFonts w:ascii="Tahoma" w:hAnsi="Tahoma" w:cs="Tahoma"/>
                <w:i/>
                <w:position w:val="-2"/>
                <w:sz w:val="18"/>
                <w:szCs w:val="18"/>
              </w:rPr>
              <w:t xml:space="preserve">                                                                                                           </w:t>
            </w:r>
            <w:r w:rsidR="00B4797A" w:rsidRPr="000837C3">
              <w:rPr>
                <w:rFonts w:ascii="Tahoma" w:hAnsi="Tahoma" w:cs="Tahoma"/>
                <w:i/>
                <w:position w:val="-2"/>
                <w:sz w:val="18"/>
                <w:szCs w:val="18"/>
              </w:rPr>
              <w:t xml:space="preserve"> </w:t>
            </w:r>
            <w:r w:rsidRPr="000837C3">
              <w:rPr>
                <w:rFonts w:ascii="Tahoma" w:hAnsi="Tahoma" w:cs="Tahoma"/>
                <w:i/>
                <w:position w:val="-2"/>
                <w:sz w:val="18"/>
                <w:szCs w:val="18"/>
              </w:rPr>
              <w:t xml:space="preserve">   (ustrezno obkroži)</w:t>
            </w:r>
          </w:p>
          <w:p w14:paraId="2ED55C73" w14:textId="77777777" w:rsidR="001D6CD4" w:rsidRPr="000837C3" w:rsidRDefault="001D6CD4" w:rsidP="001D6CD4">
            <w:pPr>
              <w:spacing w:line="240" w:lineRule="auto"/>
              <w:jc w:val="left"/>
              <w:rPr>
                <w:rFonts w:ascii="Tahoma" w:hAnsi="Tahoma" w:cs="Tahoma"/>
                <w:position w:val="-2"/>
                <w:sz w:val="18"/>
                <w:szCs w:val="18"/>
              </w:rPr>
            </w:pPr>
          </w:p>
          <w:p w14:paraId="4A4869C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w:t>
            </w:r>
          </w:p>
          <w:p w14:paraId="570F4532" w14:textId="77777777" w:rsidR="000A52D7" w:rsidRPr="000837C3" w:rsidRDefault="000A52D7" w:rsidP="001D6CD4">
            <w:pPr>
              <w:spacing w:line="240" w:lineRule="auto"/>
              <w:jc w:val="left"/>
              <w:rPr>
                <w:rFonts w:ascii="Tahoma" w:hAnsi="Tahoma" w:cs="Tahoma"/>
                <w:position w:val="-2"/>
                <w:sz w:val="18"/>
                <w:szCs w:val="18"/>
              </w:rPr>
            </w:pPr>
          </w:p>
          <w:p w14:paraId="7FDE6EB2" w14:textId="77777777" w:rsidR="000A52D7" w:rsidRPr="000837C3" w:rsidRDefault="000A52D7" w:rsidP="001D6CD4">
            <w:pPr>
              <w:spacing w:line="240" w:lineRule="auto"/>
              <w:jc w:val="left"/>
              <w:rPr>
                <w:rFonts w:ascii="Tahoma" w:hAnsi="Tahoma" w:cs="Tahoma"/>
                <w:position w:val="-2"/>
                <w:sz w:val="18"/>
                <w:szCs w:val="18"/>
              </w:rPr>
            </w:pPr>
          </w:p>
          <w:p w14:paraId="13499336" w14:textId="77777777" w:rsidR="000A52D7" w:rsidRPr="000837C3" w:rsidRDefault="000A52D7" w:rsidP="001D6CD4">
            <w:pPr>
              <w:spacing w:line="240" w:lineRule="auto"/>
              <w:jc w:val="left"/>
              <w:rPr>
                <w:rFonts w:ascii="Tahoma" w:hAnsi="Tahoma" w:cs="Tahoma"/>
                <w:position w:val="-2"/>
                <w:sz w:val="18"/>
                <w:szCs w:val="18"/>
              </w:rPr>
            </w:pPr>
          </w:p>
          <w:p w14:paraId="08A12B81" w14:textId="77777777" w:rsidR="0094166E" w:rsidRPr="000837C3" w:rsidRDefault="0094166E" w:rsidP="001D6CD4">
            <w:pPr>
              <w:spacing w:line="240" w:lineRule="auto"/>
              <w:jc w:val="left"/>
              <w:rPr>
                <w:rFonts w:ascii="Tahoma" w:hAnsi="Tahoma" w:cs="Tahoma"/>
                <w:position w:val="-2"/>
                <w:sz w:val="18"/>
                <w:szCs w:val="18"/>
              </w:rPr>
            </w:pPr>
          </w:p>
          <w:p w14:paraId="2A0E9FC6" w14:textId="77777777" w:rsidR="000A52D7" w:rsidRPr="000837C3" w:rsidRDefault="000A52D7" w:rsidP="001D6CD4">
            <w:pPr>
              <w:spacing w:line="240" w:lineRule="auto"/>
              <w:jc w:val="left"/>
              <w:rPr>
                <w:rFonts w:ascii="Tahoma" w:hAnsi="Tahoma" w:cs="Tahoma"/>
                <w:position w:val="-2"/>
                <w:sz w:val="18"/>
                <w:szCs w:val="18"/>
              </w:rPr>
            </w:pPr>
          </w:p>
          <w:p w14:paraId="0E143358" w14:textId="77777777" w:rsidR="001D6CD4" w:rsidRPr="000837C3" w:rsidRDefault="001D6CD4" w:rsidP="001D6CD4">
            <w:pPr>
              <w:spacing w:line="240" w:lineRule="auto"/>
              <w:jc w:val="left"/>
              <w:rPr>
                <w:rFonts w:ascii="Tahoma" w:hAnsi="Tahoma" w:cs="Tahoma"/>
                <w:position w:val="-2"/>
                <w:sz w:val="18"/>
                <w:szCs w:val="18"/>
              </w:rPr>
            </w:pPr>
          </w:p>
          <w:p w14:paraId="3802643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0837C3" w14:paraId="539A5EFF" w14:textId="77777777" w:rsidTr="00855965">
              <w:tc>
                <w:tcPr>
                  <w:tcW w:w="596" w:type="dxa"/>
                </w:tcPr>
                <w:p w14:paraId="4ECBD3D2"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7C89F57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6522A73" w14:textId="77777777" w:rsidTr="00855965">
              <w:tc>
                <w:tcPr>
                  <w:tcW w:w="596" w:type="dxa"/>
                </w:tcPr>
                <w:p w14:paraId="643B403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501B672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908F5C9" w14:textId="77777777" w:rsidTr="00855965">
              <w:tc>
                <w:tcPr>
                  <w:tcW w:w="596" w:type="dxa"/>
                </w:tcPr>
                <w:p w14:paraId="5933565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lastRenderedPageBreak/>
                    <w:t>3.</w:t>
                  </w:r>
                </w:p>
              </w:tc>
              <w:tc>
                <w:tcPr>
                  <w:tcW w:w="7918" w:type="dxa"/>
                  <w:tcBorders>
                    <w:top w:val="single" w:sz="4" w:space="0" w:color="auto"/>
                    <w:bottom w:val="single" w:sz="4" w:space="0" w:color="auto"/>
                  </w:tcBorders>
                </w:tcPr>
                <w:p w14:paraId="21843C4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2D5A8DF" w14:textId="77777777" w:rsidTr="00855965">
              <w:tc>
                <w:tcPr>
                  <w:tcW w:w="596" w:type="dxa"/>
                </w:tcPr>
                <w:p w14:paraId="17CA0E3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4.</w:t>
                  </w:r>
                </w:p>
              </w:tc>
              <w:tc>
                <w:tcPr>
                  <w:tcW w:w="7918" w:type="dxa"/>
                  <w:tcBorders>
                    <w:top w:val="single" w:sz="4" w:space="0" w:color="auto"/>
                    <w:bottom w:val="single" w:sz="4" w:space="0" w:color="auto"/>
                  </w:tcBorders>
                </w:tcPr>
                <w:p w14:paraId="3D911B6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305033B" w14:textId="77777777" w:rsidTr="00855965">
              <w:tc>
                <w:tcPr>
                  <w:tcW w:w="596" w:type="dxa"/>
                </w:tcPr>
                <w:p w14:paraId="59BC34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5.</w:t>
                  </w:r>
                </w:p>
              </w:tc>
              <w:tc>
                <w:tcPr>
                  <w:tcW w:w="7918" w:type="dxa"/>
                  <w:tcBorders>
                    <w:top w:val="single" w:sz="4" w:space="0" w:color="auto"/>
                    <w:bottom w:val="single" w:sz="4" w:space="0" w:color="auto"/>
                  </w:tcBorders>
                </w:tcPr>
                <w:p w14:paraId="2425A3AE" w14:textId="77777777" w:rsidR="001D6CD4" w:rsidRPr="000837C3" w:rsidRDefault="001D6CD4" w:rsidP="001D6CD4">
                  <w:pPr>
                    <w:spacing w:line="240" w:lineRule="auto"/>
                    <w:jc w:val="left"/>
                    <w:rPr>
                      <w:rFonts w:ascii="Tahoma" w:hAnsi="Tahoma" w:cs="Tahoma"/>
                      <w:position w:val="-2"/>
                      <w:sz w:val="18"/>
                      <w:szCs w:val="18"/>
                    </w:rPr>
                  </w:pPr>
                </w:p>
              </w:tc>
            </w:tr>
          </w:tbl>
          <w:p w14:paraId="0259D10B" w14:textId="77777777" w:rsidR="001D6CD4" w:rsidRPr="000837C3" w:rsidRDefault="001D6CD4" w:rsidP="001D6CD4">
            <w:pPr>
              <w:spacing w:line="240" w:lineRule="auto"/>
              <w:jc w:val="left"/>
              <w:rPr>
                <w:rFonts w:ascii="Tahoma" w:hAnsi="Tahoma" w:cs="Tahoma"/>
                <w:position w:val="-2"/>
                <w:sz w:val="18"/>
                <w:szCs w:val="18"/>
              </w:rPr>
            </w:pPr>
          </w:p>
          <w:p w14:paraId="4AB547F8" w14:textId="77777777" w:rsidR="001D6CD4" w:rsidRPr="000837C3" w:rsidRDefault="001D6CD4" w:rsidP="001D6CD4">
            <w:pPr>
              <w:spacing w:line="240" w:lineRule="auto"/>
              <w:jc w:val="left"/>
              <w:rPr>
                <w:rFonts w:ascii="Tahoma" w:hAnsi="Tahoma" w:cs="Tahoma"/>
                <w:position w:val="-2"/>
                <w:sz w:val="18"/>
                <w:szCs w:val="18"/>
              </w:rPr>
            </w:pPr>
          </w:p>
          <w:p w14:paraId="2796DF0C" w14:textId="77777777" w:rsidR="001D6CD4" w:rsidRPr="000837C3" w:rsidRDefault="001D6CD4" w:rsidP="001D6CD4">
            <w:pPr>
              <w:spacing w:line="240" w:lineRule="auto"/>
              <w:jc w:val="left"/>
              <w:rPr>
                <w:rFonts w:ascii="Tahoma" w:hAnsi="Tahoma" w:cs="Tahoma"/>
                <w:position w:val="-2"/>
                <w:sz w:val="18"/>
                <w:szCs w:val="18"/>
              </w:rPr>
            </w:pPr>
          </w:p>
          <w:p w14:paraId="61F793B1" w14:textId="77777777" w:rsidR="001D6CD4" w:rsidRPr="000837C3" w:rsidRDefault="001D6CD4" w:rsidP="001D6CD4">
            <w:pPr>
              <w:spacing w:line="240" w:lineRule="auto"/>
              <w:ind w:left="360"/>
              <w:jc w:val="left"/>
              <w:rPr>
                <w:rFonts w:ascii="Tahoma" w:hAnsi="Tahoma" w:cs="Tahoma"/>
                <w:position w:val="-2"/>
                <w:sz w:val="18"/>
                <w:szCs w:val="18"/>
              </w:rPr>
            </w:pPr>
            <w:r w:rsidRPr="000837C3">
              <w:rPr>
                <w:rFonts w:ascii="Tahoma" w:hAnsi="Tahoma" w:cs="Tahoma"/>
                <w:position w:val="-2"/>
                <w:sz w:val="18"/>
                <w:szCs w:val="18"/>
              </w:rPr>
              <w:t xml:space="preserve">Za izvedbo predmetnega naročila dajemo </w:t>
            </w:r>
            <w:r w:rsidRPr="000837C3">
              <w:rPr>
                <w:rFonts w:ascii="Tahoma" w:hAnsi="Tahoma" w:cs="Tahoma"/>
                <w:i/>
                <w:position w:val="-2"/>
                <w:sz w:val="18"/>
                <w:szCs w:val="18"/>
              </w:rPr>
              <w:t>(ustrezno obkroži):</w:t>
            </w:r>
          </w:p>
          <w:p w14:paraId="71E9E050" w14:textId="77777777" w:rsidR="001D6CD4" w:rsidRPr="000837C3" w:rsidRDefault="001D6CD4" w:rsidP="001D6CD4">
            <w:pPr>
              <w:spacing w:line="240" w:lineRule="auto"/>
              <w:jc w:val="left"/>
              <w:rPr>
                <w:rFonts w:ascii="Tahoma" w:hAnsi="Tahoma" w:cs="Tahoma"/>
                <w:position w:val="-2"/>
                <w:sz w:val="18"/>
                <w:szCs w:val="18"/>
              </w:rPr>
            </w:pPr>
          </w:p>
          <w:p w14:paraId="344F564C"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hAnsi="Tahoma" w:cs="Tahoma"/>
                <w:bCs/>
                <w:sz w:val="18"/>
                <w:szCs w:val="18"/>
              </w:rPr>
            </w:pPr>
            <w:r w:rsidRPr="000837C3">
              <w:rPr>
                <w:rFonts w:ascii="Tahoma" w:hAnsi="Tahoma" w:cs="Tahoma"/>
                <w:b/>
                <w:bCs/>
                <w:sz w:val="18"/>
                <w:szCs w:val="18"/>
              </w:rPr>
              <w:t xml:space="preserve">samostojno ponudbo – </w:t>
            </w:r>
            <w:r w:rsidRPr="000837C3">
              <w:rPr>
                <w:rFonts w:ascii="Tahoma" w:hAnsi="Tahoma" w:cs="Tahoma"/>
                <w:bCs/>
                <w:sz w:val="18"/>
                <w:szCs w:val="18"/>
              </w:rPr>
              <w:t>kot samostojni ponudnik, brez podizvajalcev in brez drugih izvajalcev v skupni izvedbi naročila;</w:t>
            </w:r>
          </w:p>
          <w:p w14:paraId="62AE778D"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NewRoman" w:hAnsi="Tahoma" w:cs="Tahoma"/>
                <w:sz w:val="18"/>
                <w:szCs w:val="18"/>
              </w:rPr>
            </w:pPr>
            <w:r w:rsidRPr="000837C3">
              <w:rPr>
                <w:rFonts w:ascii="Tahoma" w:eastAsia="TimesNewRoman" w:hAnsi="Tahoma" w:cs="Tahoma"/>
                <w:b/>
                <w:sz w:val="18"/>
                <w:szCs w:val="18"/>
              </w:rPr>
              <w:t>skupno ponudbo</w:t>
            </w:r>
            <w:r w:rsidRPr="000837C3">
              <w:rPr>
                <w:rFonts w:ascii="Tahoma" w:eastAsia="TimesNewRoman" w:hAnsi="Tahoma" w:cs="Tahoma"/>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0837C3" w14:paraId="0C50324E" w14:textId="77777777" w:rsidTr="00855965">
              <w:tc>
                <w:tcPr>
                  <w:tcW w:w="596" w:type="dxa"/>
                </w:tcPr>
                <w:p w14:paraId="5A2D432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1576DED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9B27E98" w14:textId="77777777" w:rsidTr="00855965">
              <w:tc>
                <w:tcPr>
                  <w:tcW w:w="596" w:type="dxa"/>
                </w:tcPr>
                <w:p w14:paraId="7BA69D6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F11B5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3C0FB83" w14:textId="77777777" w:rsidTr="00855965">
              <w:tc>
                <w:tcPr>
                  <w:tcW w:w="596" w:type="dxa"/>
                </w:tcPr>
                <w:p w14:paraId="2FAF6A9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7798960A" w14:textId="77777777" w:rsidR="001D6CD4" w:rsidRPr="000837C3" w:rsidRDefault="001D6CD4" w:rsidP="001D6CD4">
                  <w:pPr>
                    <w:spacing w:line="240" w:lineRule="auto"/>
                    <w:jc w:val="left"/>
                    <w:rPr>
                      <w:rFonts w:ascii="Tahoma" w:hAnsi="Tahoma" w:cs="Tahoma"/>
                      <w:position w:val="-2"/>
                      <w:sz w:val="18"/>
                      <w:szCs w:val="18"/>
                    </w:rPr>
                  </w:pPr>
                </w:p>
              </w:tc>
            </w:tr>
          </w:tbl>
          <w:p w14:paraId="0D7DB06D"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(ponudnik – vodilni partner mora k ponudbi priložiti list (</w:t>
            </w:r>
            <w:r w:rsidRPr="000837C3">
              <w:rPr>
                <w:rFonts w:ascii="Tahoma" w:eastAsia="TimesNewRoman" w:hAnsi="Tahoma" w:cs="Tahoma"/>
                <w:b/>
                <w:i/>
                <w:sz w:val="18"/>
                <w:szCs w:val="18"/>
              </w:rPr>
              <w:t>Obrazec 1a)</w:t>
            </w:r>
            <w:r w:rsidRPr="000837C3">
              <w:rPr>
                <w:rFonts w:ascii="Tahoma" w:eastAsia="TimesNewRoman" w:hAnsi="Tahoma" w:cs="Tahoma"/>
                <w:i/>
                <w:sz w:val="18"/>
                <w:szCs w:val="18"/>
              </w:rPr>
              <w:t xml:space="preserve"> – priloga Partner v skupni ponudbi k obrazcu 1 za vsakega od partnerjev v skupni ponudbi)</w:t>
            </w:r>
          </w:p>
          <w:p w14:paraId="29E6054A"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 New Roman" w:hAnsi="Tahoma" w:cs="Tahoma"/>
                <w:b/>
                <w:bCs/>
                <w:sz w:val="18"/>
                <w:szCs w:val="18"/>
              </w:rPr>
            </w:pPr>
            <w:r w:rsidRPr="000837C3">
              <w:rPr>
                <w:rFonts w:ascii="Tahoma" w:hAnsi="Tahoma" w:cs="Tahoma"/>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0837C3" w14:paraId="1A820206" w14:textId="77777777" w:rsidTr="00855965">
              <w:tc>
                <w:tcPr>
                  <w:tcW w:w="596" w:type="dxa"/>
                </w:tcPr>
                <w:p w14:paraId="7865AA7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6F4A8F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5038E2A" w14:textId="77777777" w:rsidTr="00855965">
              <w:tc>
                <w:tcPr>
                  <w:tcW w:w="596" w:type="dxa"/>
                </w:tcPr>
                <w:p w14:paraId="08946D6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36F93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9B6AF5B" w14:textId="77777777" w:rsidTr="00855965">
              <w:tc>
                <w:tcPr>
                  <w:tcW w:w="596" w:type="dxa"/>
                </w:tcPr>
                <w:p w14:paraId="2471E3A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403699CA" w14:textId="77777777" w:rsidR="001D6CD4" w:rsidRPr="000837C3" w:rsidRDefault="001D6CD4" w:rsidP="001D6CD4">
                  <w:pPr>
                    <w:spacing w:line="240" w:lineRule="auto"/>
                    <w:jc w:val="left"/>
                    <w:rPr>
                      <w:rFonts w:ascii="Tahoma" w:hAnsi="Tahoma" w:cs="Tahoma"/>
                      <w:position w:val="-2"/>
                      <w:sz w:val="18"/>
                      <w:szCs w:val="18"/>
                    </w:rPr>
                  </w:pPr>
                </w:p>
              </w:tc>
            </w:tr>
          </w:tbl>
          <w:p w14:paraId="4071E8C9"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 xml:space="preserve">(ponudnik mora ponudbi priložiti list </w:t>
            </w:r>
            <w:r w:rsidRPr="000837C3">
              <w:rPr>
                <w:rFonts w:ascii="Tahoma" w:eastAsia="TimesNewRoman" w:hAnsi="Tahoma" w:cs="Tahoma"/>
                <w:b/>
                <w:i/>
                <w:sz w:val="18"/>
                <w:szCs w:val="18"/>
              </w:rPr>
              <w:t>(Obrazec 1b)</w:t>
            </w:r>
            <w:r w:rsidRPr="000837C3">
              <w:rPr>
                <w:rFonts w:ascii="Tahoma" w:eastAsia="TimesNewRoman" w:hAnsi="Tahoma" w:cs="Tahoma"/>
                <w:i/>
                <w:sz w:val="18"/>
                <w:szCs w:val="18"/>
              </w:rPr>
              <w:t xml:space="preserve"> – priloga Podizvajalec k obrazcu 1 za vsakega od podizvajalcev)</w:t>
            </w:r>
          </w:p>
          <w:p w14:paraId="6CFC3FBB" w14:textId="77777777" w:rsidR="001D6CD4" w:rsidRPr="000837C3" w:rsidRDefault="001D6CD4" w:rsidP="001D6CD4">
            <w:pPr>
              <w:spacing w:line="240" w:lineRule="auto"/>
              <w:ind w:left="360"/>
              <w:jc w:val="left"/>
              <w:rPr>
                <w:rFonts w:ascii="Tahoma" w:hAnsi="Tahoma" w:cs="Tahoma"/>
                <w:position w:val="-2"/>
                <w:sz w:val="18"/>
                <w:szCs w:val="18"/>
              </w:rPr>
            </w:pPr>
          </w:p>
          <w:p w14:paraId="2425EB89"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Z oddajo svoje ponudbe potrjujemo, da sprejemamo vse zahteve naročnika, navedene v Dokumentaciji za oddajo in javni objavi predmetnega naročila.</w:t>
            </w:r>
          </w:p>
          <w:p w14:paraId="5DC9B152" w14:textId="77777777" w:rsidR="001D6CD4" w:rsidRPr="000837C3" w:rsidRDefault="001D6CD4" w:rsidP="001D6CD4">
            <w:pPr>
              <w:spacing w:line="240" w:lineRule="auto"/>
              <w:ind w:left="34"/>
              <w:rPr>
                <w:rFonts w:ascii="Tahoma" w:hAnsi="Tahoma" w:cs="Tahoma"/>
                <w:position w:val="-2"/>
                <w:sz w:val="18"/>
                <w:szCs w:val="18"/>
              </w:rPr>
            </w:pPr>
          </w:p>
          <w:p w14:paraId="1DA48CBB"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Izjavljamo, da so podatki, ki so podani v ponudbeni dokumentaciji resničn</w:t>
            </w:r>
            <w:r w:rsidR="000A52D7" w:rsidRPr="000837C3">
              <w:rPr>
                <w:rFonts w:ascii="Tahoma" w:hAnsi="Tahoma" w:cs="Tahoma"/>
                <w:position w:val="-2"/>
                <w:sz w:val="18"/>
                <w:szCs w:val="18"/>
              </w:rPr>
              <w:t>i</w:t>
            </w:r>
            <w:r w:rsidRPr="000837C3">
              <w:rPr>
                <w:rFonts w:ascii="Tahoma" w:hAnsi="Tahoma" w:cs="Tahoma"/>
                <w:position w:val="-2"/>
                <w:sz w:val="18"/>
                <w:szCs w:val="18"/>
              </w:rPr>
              <w:t>. Za podane podatke, njihovo resničnosti, in ustreznost fotokopij, prevzemamo popolno odgovornost.</w:t>
            </w:r>
          </w:p>
          <w:p w14:paraId="4CB791AA" w14:textId="77777777" w:rsidR="001D6CD4" w:rsidRPr="000837C3" w:rsidRDefault="001D6CD4" w:rsidP="001D6CD4">
            <w:pPr>
              <w:spacing w:line="240" w:lineRule="auto"/>
              <w:ind w:left="34"/>
              <w:rPr>
                <w:rFonts w:ascii="Tahoma" w:hAnsi="Tahoma" w:cs="Tahoma"/>
                <w:position w:val="-2"/>
                <w:sz w:val="18"/>
                <w:szCs w:val="18"/>
              </w:rPr>
            </w:pPr>
          </w:p>
          <w:p w14:paraId="395BF54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Ta izjava je sestavni del in priloga ponudbe, s katero se prijavljamo za izvedbo naročila </w:t>
            </w:r>
            <w:r w:rsidR="00A37844" w:rsidRPr="000837C3">
              <w:rPr>
                <w:rFonts w:ascii="Tahoma" w:hAnsi="Tahoma" w:cs="Tahoma"/>
                <w:position w:val="-2"/>
                <w:sz w:val="18"/>
                <w:szCs w:val="18"/>
              </w:rPr>
              <w:t>.</w:t>
            </w:r>
          </w:p>
          <w:p w14:paraId="17DDB2C9" w14:textId="77777777" w:rsidR="00CE47B4" w:rsidRPr="000837C3" w:rsidRDefault="00CE47B4" w:rsidP="001D6CD4">
            <w:pPr>
              <w:spacing w:line="240" w:lineRule="auto"/>
              <w:jc w:val="left"/>
              <w:rPr>
                <w:rFonts w:ascii="Tahoma" w:hAnsi="Tahoma" w:cs="Tahoma"/>
                <w:position w:val="-2"/>
                <w:sz w:val="18"/>
                <w:szCs w:val="18"/>
              </w:rPr>
            </w:pPr>
          </w:p>
          <w:p w14:paraId="2F208484" w14:textId="77777777" w:rsidR="00CE47B4" w:rsidRPr="000837C3" w:rsidRDefault="00CE47B4" w:rsidP="001D6CD4">
            <w:pPr>
              <w:spacing w:line="240" w:lineRule="auto"/>
              <w:jc w:val="left"/>
              <w:rPr>
                <w:rFonts w:ascii="Tahoma" w:hAnsi="Tahoma" w:cs="Tahoma"/>
                <w:position w:val="-2"/>
                <w:sz w:val="18"/>
                <w:szCs w:val="18"/>
              </w:rPr>
            </w:pPr>
          </w:p>
          <w:p w14:paraId="0D8877F9" w14:textId="77777777" w:rsidR="00CE47B4" w:rsidRPr="000837C3" w:rsidRDefault="00CE47B4" w:rsidP="001D6CD4">
            <w:pPr>
              <w:spacing w:line="240" w:lineRule="auto"/>
              <w:jc w:val="left"/>
              <w:rPr>
                <w:rFonts w:ascii="Tahoma" w:hAnsi="Tahoma" w:cs="Tahoma"/>
                <w:sz w:val="18"/>
                <w:szCs w:val="18"/>
              </w:rPr>
            </w:pPr>
          </w:p>
        </w:tc>
      </w:tr>
      <w:tr w:rsidR="00CE47B4" w:rsidRPr="000837C3" w14:paraId="7ECDB12C" w14:textId="77777777" w:rsidTr="00CE47B4">
        <w:tblPrEx>
          <w:shd w:val="clear" w:color="auto" w:fill="auto"/>
        </w:tblPrEx>
        <w:tc>
          <w:tcPr>
            <w:tcW w:w="5065" w:type="dxa"/>
            <w:gridSpan w:val="2"/>
            <w:tcMar>
              <w:top w:w="75" w:type="dxa"/>
              <w:bottom w:w="75" w:type="dxa"/>
            </w:tcMar>
            <w:vAlign w:val="center"/>
          </w:tcPr>
          <w:p w14:paraId="14A567C8" w14:textId="77777777" w:rsidR="00CE47B4" w:rsidRPr="000837C3" w:rsidRDefault="00CE47B4" w:rsidP="00CE47B4">
            <w:pPr>
              <w:spacing w:line="240" w:lineRule="auto"/>
              <w:jc w:val="left"/>
              <w:rPr>
                <w:rFonts w:ascii="Tahoma" w:hAnsi="Tahoma" w:cs="Tahoma"/>
                <w:b/>
                <w:sz w:val="18"/>
                <w:szCs w:val="18"/>
              </w:rPr>
            </w:pPr>
            <w:r w:rsidRPr="000837C3">
              <w:rPr>
                <w:rFonts w:cs="Arial"/>
                <w:position w:val="-1"/>
                <w:sz w:val="18"/>
                <w:szCs w:val="18"/>
                <w:lang w:eastAsia="zh-CN"/>
              </w:rPr>
              <w:lastRenderedPageBreak/>
              <w:t>Kraj in datum:</w:t>
            </w:r>
          </w:p>
        </w:tc>
        <w:tc>
          <w:tcPr>
            <w:tcW w:w="0" w:type="auto"/>
            <w:gridSpan w:val="2"/>
            <w:tcMar>
              <w:top w:w="75" w:type="dxa"/>
              <w:bottom w:w="75" w:type="dxa"/>
            </w:tcMar>
            <w:vAlign w:val="center"/>
          </w:tcPr>
          <w:p w14:paraId="288B0FDE" w14:textId="77777777" w:rsidR="00CE47B4" w:rsidRPr="000837C3" w:rsidRDefault="00CE47B4" w:rsidP="00CE47B4">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9EC7191" w14:textId="77777777" w:rsidR="00CE47B4" w:rsidRPr="000837C3" w:rsidRDefault="00CE47B4" w:rsidP="00CE47B4">
            <w:pPr>
              <w:spacing w:line="240" w:lineRule="auto"/>
              <w:jc w:val="center"/>
              <w:rPr>
                <w:rFonts w:ascii="Tahoma" w:hAnsi="Tahoma" w:cs="Tahoma"/>
                <w:b/>
                <w:sz w:val="18"/>
                <w:szCs w:val="18"/>
              </w:rPr>
            </w:pPr>
            <w:r w:rsidRPr="000837C3">
              <w:rPr>
                <w:rFonts w:cs="Arial"/>
                <w:position w:val="-1"/>
                <w:sz w:val="18"/>
                <w:szCs w:val="18"/>
                <w:lang w:eastAsia="zh-CN"/>
              </w:rPr>
              <w:t>___________________________________</w:t>
            </w:r>
          </w:p>
        </w:tc>
      </w:tr>
      <w:tr w:rsidR="00CE47B4" w:rsidRPr="000837C3" w14:paraId="0C47857A" w14:textId="77777777" w:rsidTr="00CE47B4">
        <w:tblPrEx>
          <w:shd w:val="clear" w:color="auto" w:fill="auto"/>
        </w:tblPrEx>
        <w:tc>
          <w:tcPr>
            <w:tcW w:w="5065" w:type="dxa"/>
            <w:gridSpan w:val="2"/>
            <w:tcMar>
              <w:top w:w="75" w:type="dxa"/>
              <w:bottom w:w="75" w:type="dxa"/>
            </w:tcMar>
            <w:vAlign w:val="center"/>
          </w:tcPr>
          <w:p w14:paraId="3412DB99" w14:textId="77777777" w:rsidR="00CE47B4" w:rsidRPr="000837C3" w:rsidRDefault="00CE47B4" w:rsidP="00CE47B4">
            <w:pPr>
              <w:spacing w:line="240" w:lineRule="auto"/>
              <w:jc w:val="left"/>
              <w:rPr>
                <w:rFonts w:ascii="Tahoma" w:hAnsi="Tahoma" w:cs="Tahoma"/>
                <w:sz w:val="18"/>
                <w:szCs w:val="18"/>
              </w:rPr>
            </w:pPr>
            <w:r w:rsidRPr="000837C3">
              <w:rPr>
                <w:rFonts w:cs="Arial"/>
                <w:position w:val="-1"/>
                <w:sz w:val="18"/>
                <w:szCs w:val="18"/>
                <w:lang w:eastAsia="zh-CN"/>
              </w:rPr>
              <w:t> </w:t>
            </w:r>
          </w:p>
        </w:tc>
        <w:tc>
          <w:tcPr>
            <w:tcW w:w="0" w:type="auto"/>
            <w:gridSpan w:val="2"/>
            <w:tcMar>
              <w:top w:w="75" w:type="dxa"/>
              <w:bottom w:w="75" w:type="dxa"/>
            </w:tcMar>
            <w:vAlign w:val="center"/>
          </w:tcPr>
          <w:p w14:paraId="527F44BD" w14:textId="77777777" w:rsidR="00CE47B4" w:rsidRPr="000837C3" w:rsidRDefault="00CE47B4" w:rsidP="00CE47B4">
            <w:pPr>
              <w:suppressAutoHyphens/>
              <w:snapToGrid w:val="0"/>
              <w:spacing w:line="240" w:lineRule="auto"/>
              <w:jc w:val="left"/>
              <w:rPr>
                <w:rFonts w:ascii="Helvetica" w:hAnsi="Helvetica" w:cs="Helvetica"/>
                <w:sz w:val="22"/>
                <w:lang w:eastAsia="zh-CN"/>
              </w:rPr>
            </w:pPr>
          </w:p>
          <w:p w14:paraId="777CDD6D" w14:textId="77777777" w:rsidR="00CE47B4" w:rsidRPr="000837C3" w:rsidRDefault="00CE47B4" w:rsidP="00CE47B4">
            <w:pPr>
              <w:spacing w:line="240" w:lineRule="auto"/>
              <w:jc w:val="center"/>
              <w:rPr>
                <w:rFonts w:ascii="Tahoma" w:hAnsi="Tahoma" w:cs="Tahoma"/>
                <w:sz w:val="18"/>
                <w:szCs w:val="18"/>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2ED85BEF" w14:textId="77777777" w:rsidR="001D6CD4" w:rsidRPr="000837C3" w:rsidRDefault="001D6CD4" w:rsidP="001D6CD4">
      <w:pPr>
        <w:spacing w:after="200" w:line="276" w:lineRule="auto"/>
        <w:jc w:val="left"/>
        <w:rPr>
          <w:rFonts w:ascii="Tahoma" w:hAnsi="Tahoma" w:cs="Tahoma"/>
          <w:sz w:val="18"/>
          <w:szCs w:val="18"/>
        </w:rPr>
      </w:pPr>
    </w:p>
    <w:p w14:paraId="3D4BA5A8" w14:textId="77777777" w:rsidR="001D6CD4" w:rsidRPr="000837C3" w:rsidRDefault="001D6CD4" w:rsidP="001D6CD4">
      <w:pPr>
        <w:spacing w:after="200" w:line="276" w:lineRule="auto"/>
        <w:jc w:val="left"/>
        <w:rPr>
          <w:rFonts w:ascii="Tahoma" w:hAnsi="Tahoma" w:cs="Tahoma"/>
          <w:sz w:val="18"/>
          <w:szCs w:val="18"/>
        </w:rPr>
      </w:pPr>
      <w:r w:rsidRPr="000837C3">
        <w:rPr>
          <w:rFonts w:ascii="Tahoma" w:hAnsi="Tahoma" w:cs="Tahoma"/>
          <w:sz w:val="18"/>
          <w:szCs w:val="18"/>
        </w:rPr>
        <w:t>Priloge:</w:t>
      </w:r>
    </w:p>
    <w:p w14:paraId="1A1F02F6"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1a: Podatki o partnerju v skupni ponudbi </w:t>
      </w:r>
      <w:r w:rsidRPr="000837C3">
        <w:rPr>
          <w:rFonts w:ascii="Tahoma" w:hAnsi="Tahoma" w:cs="Tahoma"/>
          <w:i/>
          <w:sz w:val="18"/>
          <w:szCs w:val="18"/>
        </w:rPr>
        <w:t>(ponudnik predloži, v kolikor daje ponudbo skupina izvajalcev)</w:t>
      </w:r>
    </w:p>
    <w:p w14:paraId="32C1648B"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1b: Podatki o podizvajalcu </w:t>
      </w:r>
      <w:r w:rsidRPr="000837C3">
        <w:rPr>
          <w:rFonts w:ascii="Tahoma" w:hAnsi="Tahoma" w:cs="Tahoma"/>
          <w:i/>
          <w:sz w:val="18"/>
          <w:szCs w:val="18"/>
        </w:rPr>
        <w:t>(ponudnik predloži, v kolikor nastopa s ponudbo s podizvajalci)</w:t>
      </w:r>
    </w:p>
    <w:p w14:paraId="403B05C8" w14:textId="77777777" w:rsidR="001D6CD4" w:rsidRPr="000837C3" w:rsidRDefault="001D6CD4" w:rsidP="001D6CD4">
      <w:pPr>
        <w:spacing w:after="200" w:line="276" w:lineRule="auto"/>
        <w:jc w:val="left"/>
        <w:rPr>
          <w:rFonts w:ascii="Tahoma" w:hAnsi="Tahoma" w:cs="Tahoma"/>
          <w:sz w:val="18"/>
          <w:szCs w:val="18"/>
        </w:rPr>
      </w:pPr>
    </w:p>
    <w:p w14:paraId="3359A8F7" w14:textId="77777777" w:rsidR="001D6CD4" w:rsidRDefault="001D6CD4" w:rsidP="001D6CD4">
      <w:pPr>
        <w:spacing w:after="200" w:line="276" w:lineRule="auto"/>
        <w:jc w:val="left"/>
        <w:rPr>
          <w:rFonts w:ascii="Tahoma" w:hAnsi="Tahoma" w:cs="Tahoma"/>
          <w:sz w:val="18"/>
          <w:szCs w:val="18"/>
        </w:rPr>
      </w:pPr>
    </w:p>
    <w:p w14:paraId="4D22828A" w14:textId="77777777" w:rsidR="007058D9" w:rsidRPr="000837C3" w:rsidRDefault="007058D9" w:rsidP="001D6CD4">
      <w:pPr>
        <w:spacing w:after="200" w:line="276" w:lineRule="auto"/>
        <w:jc w:val="left"/>
        <w:rPr>
          <w:rFonts w:ascii="Tahoma" w:hAnsi="Tahoma" w:cs="Tahoma"/>
          <w:sz w:val="18"/>
          <w:szCs w:val="18"/>
        </w:rPr>
      </w:pPr>
    </w:p>
    <w:p w14:paraId="11B3E75F" w14:textId="77777777" w:rsidR="00A15E9B" w:rsidRPr="000837C3" w:rsidRDefault="00A15E9B" w:rsidP="001D6CD4">
      <w:pPr>
        <w:spacing w:after="200" w:line="276" w:lineRule="auto"/>
        <w:jc w:val="left"/>
        <w:rPr>
          <w:rFonts w:ascii="Tahoma" w:hAnsi="Tahoma" w:cs="Tahoma"/>
          <w:sz w:val="18"/>
          <w:szCs w:val="18"/>
        </w:rPr>
      </w:pPr>
    </w:p>
    <w:p w14:paraId="3DBFE09C"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lastRenderedPageBreak/>
        <w:t>Obrazec 1a</w:t>
      </w:r>
    </w:p>
    <w:p w14:paraId="051883E3"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partnerju v skupni ponudbi:</w:t>
      </w:r>
    </w:p>
    <w:p w14:paraId="18884C52"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3FE4A9C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NISMO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označi in v nadaljevanju izpolni ponudnik ki je eden izmed partnerjev, vendar ni vodilni partner pri skupni ponudbi</w:t>
      </w:r>
      <w:r w:rsidRPr="000837C3">
        <w:rPr>
          <w:rFonts w:ascii="Tahoma" w:eastAsia="TimesNewRoman" w:hAnsi="Tahoma" w:cs="Tahoma"/>
          <w:sz w:val="18"/>
          <w:szCs w:val="18"/>
        </w:rPr>
        <w:t>)</w:t>
      </w:r>
    </w:p>
    <w:p w14:paraId="4250FAEC"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0837C3" w14:paraId="0CA54861"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7173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0602468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8E06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29A03B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661DE"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5571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0767B8"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D4379"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2313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0F115F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2DC0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DEB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565B87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E355D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178D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548DED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3217F"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E4A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83964A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2CD7A0D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6742B5E4"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0F20F41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9D75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6FA6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19C79F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2848"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658E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EF8CB5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0DF69"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ACB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7023181"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E3FC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PARTNERJA </w:t>
            </w:r>
            <w:r w:rsidRPr="000837C3">
              <w:rPr>
                <w:rFonts w:ascii="Tahoma" w:hAnsi="Tahoma" w:cs="Tahoma"/>
                <w:i/>
                <w:position w:val="-2"/>
                <w:sz w:val="18"/>
                <w:szCs w:val="18"/>
              </w:rPr>
              <w:t>(Z NAVEDBAMI MOREBITNIH OMEJITEV):</w:t>
            </w:r>
          </w:p>
        </w:tc>
      </w:tr>
      <w:tr w:rsidR="001D6CD4" w:rsidRPr="000837C3" w14:paraId="2D087EA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E4C5"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261A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096314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FE812"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6C9B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66225D"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D2D8F"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9ACC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F9874A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1BFB"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B4FF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DC1F4D5"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BFF9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Področje oz. vrsta ter obseg del, za katerega bo zadolžen partner v skupni ponudbi:</w:t>
            </w:r>
          </w:p>
        </w:tc>
      </w:tr>
      <w:tr w:rsidR="001D6CD4" w:rsidRPr="000837C3" w14:paraId="63076949"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74DA8769" w14:textId="77777777" w:rsidR="001D6CD4" w:rsidRPr="000837C3" w:rsidRDefault="001D6CD4" w:rsidP="001D6CD4">
            <w:pPr>
              <w:spacing w:line="240" w:lineRule="auto"/>
              <w:jc w:val="left"/>
              <w:rPr>
                <w:rFonts w:ascii="Tahoma" w:hAnsi="Tahoma" w:cs="Tahoma"/>
                <w:position w:val="-2"/>
                <w:sz w:val="18"/>
                <w:szCs w:val="18"/>
              </w:rPr>
            </w:pPr>
          </w:p>
          <w:p w14:paraId="7E89C6E5" w14:textId="77777777" w:rsidR="001D6CD4" w:rsidRPr="000837C3" w:rsidRDefault="001D6CD4" w:rsidP="001D6CD4">
            <w:pPr>
              <w:spacing w:line="240" w:lineRule="auto"/>
              <w:jc w:val="left"/>
              <w:rPr>
                <w:rFonts w:ascii="Tahoma" w:hAnsi="Tahoma" w:cs="Tahoma"/>
                <w:position w:val="-2"/>
                <w:sz w:val="18"/>
                <w:szCs w:val="18"/>
              </w:rPr>
            </w:pPr>
          </w:p>
          <w:p w14:paraId="06A033DC" w14:textId="77777777" w:rsidR="001D6CD4" w:rsidRPr="000837C3" w:rsidRDefault="001D6CD4" w:rsidP="001D6CD4">
            <w:pPr>
              <w:spacing w:line="240" w:lineRule="auto"/>
              <w:jc w:val="left"/>
              <w:rPr>
                <w:rFonts w:ascii="Tahoma" w:hAnsi="Tahoma" w:cs="Tahoma"/>
                <w:position w:val="-2"/>
                <w:sz w:val="18"/>
                <w:szCs w:val="18"/>
              </w:rPr>
            </w:pPr>
          </w:p>
          <w:p w14:paraId="4AF22B5B" w14:textId="77777777" w:rsidR="001D6CD4" w:rsidRPr="000837C3" w:rsidRDefault="001D6CD4" w:rsidP="001D6CD4">
            <w:pPr>
              <w:spacing w:line="240" w:lineRule="auto"/>
              <w:jc w:val="left"/>
              <w:rPr>
                <w:rFonts w:ascii="Tahoma" w:hAnsi="Tahoma" w:cs="Tahoma"/>
                <w:position w:val="-2"/>
                <w:sz w:val="18"/>
                <w:szCs w:val="18"/>
              </w:rPr>
            </w:pPr>
          </w:p>
          <w:p w14:paraId="477610E2" w14:textId="77777777" w:rsidR="001D6CD4" w:rsidRPr="000837C3" w:rsidRDefault="001D6CD4" w:rsidP="001D6CD4">
            <w:pPr>
              <w:spacing w:line="240" w:lineRule="auto"/>
              <w:jc w:val="left"/>
              <w:rPr>
                <w:rFonts w:ascii="Tahoma" w:hAnsi="Tahoma" w:cs="Tahoma"/>
                <w:position w:val="-2"/>
                <w:sz w:val="18"/>
                <w:szCs w:val="18"/>
              </w:rPr>
            </w:pPr>
          </w:p>
          <w:p w14:paraId="17728B3D" w14:textId="77777777" w:rsidR="001D6CD4" w:rsidRPr="000837C3" w:rsidRDefault="001D6CD4" w:rsidP="001D6CD4">
            <w:pPr>
              <w:spacing w:line="240" w:lineRule="auto"/>
              <w:jc w:val="left"/>
              <w:rPr>
                <w:rFonts w:ascii="Tahoma" w:hAnsi="Tahoma" w:cs="Tahoma"/>
                <w:position w:val="-2"/>
                <w:sz w:val="18"/>
                <w:szCs w:val="18"/>
              </w:rPr>
            </w:pPr>
          </w:p>
          <w:p w14:paraId="20547489" w14:textId="77777777" w:rsidR="001D6CD4" w:rsidRPr="000837C3" w:rsidRDefault="001D6CD4" w:rsidP="001D6CD4">
            <w:pPr>
              <w:spacing w:line="240" w:lineRule="auto"/>
              <w:jc w:val="left"/>
              <w:rPr>
                <w:rFonts w:ascii="Tahoma" w:hAnsi="Tahoma" w:cs="Tahoma"/>
                <w:position w:val="-2"/>
                <w:sz w:val="18"/>
                <w:szCs w:val="18"/>
              </w:rPr>
            </w:pPr>
          </w:p>
        </w:tc>
      </w:tr>
    </w:tbl>
    <w:p w14:paraId="2E5EF43B" w14:textId="77777777" w:rsidR="001D6CD4" w:rsidRPr="000837C3" w:rsidRDefault="001D6CD4" w:rsidP="001D6CD4">
      <w:pPr>
        <w:spacing w:after="200" w:line="276" w:lineRule="auto"/>
        <w:rPr>
          <w:rFonts w:ascii="Tahoma" w:hAnsi="Tahoma" w:cs="Tahoma"/>
          <w:sz w:val="18"/>
          <w:szCs w:val="18"/>
        </w:rPr>
      </w:pPr>
    </w:p>
    <w:p w14:paraId="0BCC45B1" w14:textId="77777777" w:rsidR="001D6CD4" w:rsidRDefault="001D6CD4" w:rsidP="001D6CD4">
      <w:pPr>
        <w:spacing w:after="200" w:line="276" w:lineRule="auto"/>
        <w:rPr>
          <w:rFonts w:ascii="Tahoma" w:hAnsi="Tahoma" w:cs="Tahoma"/>
          <w:sz w:val="18"/>
          <w:szCs w:val="18"/>
        </w:rPr>
      </w:pPr>
    </w:p>
    <w:p w14:paraId="70CB0063" w14:textId="77777777" w:rsidR="007058D9" w:rsidRPr="000837C3" w:rsidRDefault="007058D9" w:rsidP="001D6CD4">
      <w:pPr>
        <w:spacing w:after="200" w:line="276" w:lineRule="auto"/>
        <w:rPr>
          <w:rFonts w:ascii="Tahoma" w:hAnsi="Tahoma" w:cs="Tahoma"/>
          <w:sz w:val="18"/>
          <w:szCs w:val="18"/>
        </w:rPr>
      </w:pPr>
    </w:p>
    <w:p w14:paraId="369A4B01" w14:textId="77777777" w:rsidR="001D6CD4" w:rsidRPr="000837C3" w:rsidRDefault="001D6CD4" w:rsidP="001D6CD4">
      <w:pPr>
        <w:spacing w:after="200" w:line="276" w:lineRule="auto"/>
        <w:rPr>
          <w:rFonts w:ascii="Tahoma" w:hAnsi="Tahoma" w:cs="Tahoma"/>
          <w:sz w:val="18"/>
          <w:szCs w:val="18"/>
        </w:rPr>
      </w:pPr>
    </w:p>
    <w:p w14:paraId="583C2593"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1b</w:t>
      </w:r>
    </w:p>
    <w:p w14:paraId="167A6BCB"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podizvajalcu:</w:t>
      </w:r>
    </w:p>
    <w:p w14:paraId="71861A18"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40A3F245"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0837C3" w14:paraId="5C0FC51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21C1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3C4D05E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7936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196ADE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09E7F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3CC6F"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25928F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9EF8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5DC1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84CB9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86221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69E5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B50662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2455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791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35FA30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CC6D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598B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4590D10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FB052A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0A60EC8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1FA8A8C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F350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1A7A1"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1947F9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933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066CD"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DB719BD"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EC740"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EC4F7"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C733896"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3319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PODIZVAJALCA </w:t>
            </w:r>
            <w:r w:rsidRPr="000837C3">
              <w:rPr>
                <w:rFonts w:ascii="Tahoma" w:hAnsi="Tahoma" w:cs="Tahoma"/>
                <w:i/>
                <w:position w:val="-2"/>
                <w:sz w:val="18"/>
                <w:szCs w:val="18"/>
              </w:rPr>
              <w:t>(Z NAVEDBAMI MOREBITNIH OMEJITEV):</w:t>
            </w:r>
          </w:p>
        </w:tc>
      </w:tr>
      <w:tr w:rsidR="001D6CD4" w:rsidRPr="000837C3" w14:paraId="4784EDF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EC98E"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181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E4FD935"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AA3057"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D4D0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DFFF30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CA8C9"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3FB63"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6CD6621"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B73AA"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1210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EA83A08"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3F69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DEL IZVEDBE NAROČILA, KI GA BO IZVEDEL PODIZVAJALEC:</w:t>
            </w:r>
          </w:p>
        </w:tc>
      </w:tr>
      <w:tr w:rsidR="001D6CD4" w:rsidRPr="000837C3" w14:paraId="0E9425A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6EE7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82A57" w14:textId="77777777" w:rsidR="001D6CD4" w:rsidRPr="000837C3" w:rsidRDefault="001D6CD4" w:rsidP="001D6CD4">
            <w:pPr>
              <w:spacing w:line="240" w:lineRule="auto"/>
              <w:jc w:val="left"/>
              <w:rPr>
                <w:rFonts w:ascii="Tahoma" w:hAnsi="Tahoma" w:cs="Tahoma"/>
                <w:position w:val="-2"/>
                <w:sz w:val="18"/>
                <w:szCs w:val="18"/>
              </w:rPr>
            </w:pPr>
          </w:p>
          <w:p w14:paraId="4C3D5240" w14:textId="77777777" w:rsidR="001D6CD4" w:rsidRPr="000837C3" w:rsidRDefault="001D6CD4" w:rsidP="001D6CD4">
            <w:pPr>
              <w:spacing w:line="240" w:lineRule="auto"/>
              <w:jc w:val="left"/>
              <w:rPr>
                <w:rFonts w:ascii="Tahoma" w:hAnsi="Tahoma" w:cs="Tahoma"/>
                <w:position w:val="-2"/>
                <w:sz w:val="18"/>
                <w:szCs w:val="18"/>
              </w:rPr>
            </w:pPr>
          </w:p>
          <w:p w14:paraId="67894AD2" w14:textId="77777777" w:rsidR="001D6CD4" w:rsidRPr="000837C3" w:rsidRDefault="001D6CD4" w:rsidP="001D6CD4">
            <w:pPr>
              <w:spacing w:line="240" w:lineRule="auto"/>
              <w:jc w:val="left"/>
              <w:rPr>
                <w:rFonts w:ascii="Tahoma" w:hAnsi="Tahoma" w:cs="Tahoma"/>
                <w:position w:val="-2"/>
                <w:sz w:val="18"/>
                <w:szCs w:val="18"/>
              </w:rPr>
            </w:pPr>
          </w:p>
          <w:p w14:paraId="190857DF" w14:textId="77777777" w:rsidR="001D6CD4" w:rsidRPr="000837C3" w:rsidRDefault="001D6CD4" w:rsidP="001D6CD4">
            <w:pPr>
              <w:spacing w:line="240" w:lineRule="auto"/>
              <w:jc w:val="left"/>
              <w:rPr>
                <w:rFonts w:ascii="Tahoma" w:hAnsi="Tahoma" w:cs="Tahoma"/>
                <w:position w:val="-2"/>
                <w:sz w:val="18"/>
                <w:szCs w:val="18"/>
              </w:rPr>
            </w:pPr>
          </w:p>
          <w:p w14:paraId="701FC9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C1F1B6"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4791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72F6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C8D188F"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2998E"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9862C"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4CA4F0D"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3DFDF"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0312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938C4F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7942A"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056C" w14:textId="77777777" w:rsidR="001D6CD4" w:rsidRPr="000837C3" w:rsidRDefault="001D6CD4" w:rsidP="001D6CD4">
            <w:pPr>
              <w:spacing w:line="240" w:lineRule="auto"/>
              <w:jc w:val="left"/>
              <w:rPr>
                <w:rFonts w:ascii="Tahoma" w:hAnsi="Tahoma" w:cs="Tahoma"/>
                <w:position w:val="-2"/>
                <w:sz w:val="18"/>
                <w:szCs w:val="18"/>
              </w:rPr>
            </w:pPr>
          </w:p>
        </w:tc>
      </w:tr>
    </w:tbl>
    <w:p w14:paraId="51E8410B" w14:textId="77777777" w:rsidR="00896FEC" w:rsidRPr="000837C3" w:rsidRDefault="00896FEC" w:rsidP="007F6946">
      <w:pPr>
        <w:spacing w:after="200" w:line="276" w:lineRule="auto"/>
        <w:rPr>
          <w:rFonts w:ascii="Tahoma" w:eastAsia="TimesNewRoman" w:hAnsi="Tahoma" w:cs="Tahoma"/>
          <w:b/>
          <w:i/>
          <w:sz w:val="18"/>
          <w:szCs w:val="18"/>
        </w:rPr>
      </w:pPr>
    </w:p>
    <w:p w14:paraId="561427A0" w14:textId="77777777" w:rsidR="00B4797A" w:rsidRPr="000837C3" w:rsidRDefault="001D6CD4" w:rsidP="00B4797A">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1c</w:t>
      </w:r>
    </w:p>
    <w:p w14:paraId="5E40FCCA"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bookmarkStart w:id="169" w:name="_Hlk52282280"/>
      <w:r w:rsidRPr="000837C3">
        <w:rPr>
          <w:rFonts w:ascii="Tahoma" w:hAnsi="Tahoma" w:cs="Tahoma"/>
          <w:b/>
          <w:bCs/>
          <w:sz w:val="18"/>
          <w:szCs w:val="18"/>
        </w:rPr>
        <w:t xml:space="preserve">IZJAVA in soglasje podizvajalca </w:t>
      </w:r>
    </w:p>
    <w:p w14:paraId="7E2EBF26"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bookmarkEnd w:id="169"/>
    <w:p w14:paraId="626818FA" w14:textId="77777777" w:rsidR="001D6CD4" w:rsidRPr="000837C3" w:rsidRDefault="001D6CD4" w:rsidP="001D6CD4">
      <w:pPr>
        <w:spacing w:before="225" w:after="225" w:line="240" w:lineRule="auto"/>
        <w:rPr>
          <w:rFonts w:ascii="Tahoma" w:hAnsi="Tahoma" w:cs="Tahoma"/>
          <w:sz w:val="18"/>
          <w:szCs w:val="18"/>
        </w:rPr>
      </w:pPr>
    </w:p>
    <w:p w14:paraId="4E93188B" w14:textId="793D1659"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V zvezi z javnim naročilom za </w:t>
      </w:r>
      <w:r w:rsidR="000D29CA" w:rsidRPr="000D29CA">
        <w:rPr>
          <w:rFonts w:ascii="Tahoma" w:hAnsi="Tahoma" w:cs="Tahoma"/>
          <w:b/>
          <w:sz w:val="18"/>
          <w:szCs w:val="18"/>
          <w:cs/>
        </w:rPr>
        <w:t>‎</w:t>
      </w:r>
      <w:r w:rsidR="000D29CA" w:rsidRPr="000D29CA">
        <w:rPr>
          <w:rFonts w:ascii="Tahoma" w:hAnsi="Tahoma" w:cs="Tahoma"/>
          <w:b/>
          <w:sz w:val="18"/>
          <w:szCs w:val="18"/>
        </w:rPr>
        <w:t>»</w:t>
      </w:r>
      <w:r w:rsidR="006E358F" w:rsidRPr="006E358F">
        <w:t xml:space="preserve"> </w:t>
      </w:r>
      <w:r w:rsidR="006E358F" w:rsidRPr="006E358F">
        <w:rPr>
          <w:rFonts w:ascii="Tahoma" w:hAnsi="Tahoma" w:cs="Tahoma"/>
          <w:b/>
          <w:sz w:val="18"/>
          <w:szCs w:val="18"/>
        </w:rPr>
        <w:t xml:space="preserve">NAKUP, DOBAVA IN VZDRŽEVANJE BIOKEMIJSKEGA- </w:t>
      </w:r>
      <w:r w:rsidR="006E358F" w:rsidRPr="006E358F">
        <w:rPr>
          <w:rFonts w:ascii="Tahoma" w:hAnsi="Tahoma" w:cs="Tahoma"/>
          <w:b/>
          <w:sz w:val="18"/>
          <w:szCs w:val="18"/>
          <w:cs/>
        </w:rPr>
        <w:t>‎</w:t>
      </w:r>
      <w:r w:rsidR="006E358F" w:rsidRPr="006E358F">
        <w:rPr>
          <w:rFonts w:ascii="Tahoma" w:hAnsi="Tahoma" w:cs="Tahoma"/>
          <w:b/>
          <w:sz w:val="18"/>
          <w:szCs w:val="18"/>
        </w:rPr>
        <w:t>IMUNOKEMIJSKEGA ANALITSKEGA SISTEMA</w:t>
      </w:r>
      <w:r w:rsidR="007058D9">
        <w:rPr>
          <w:rFonts w:ascii="Tahoma" w:hAnsi="Tahoma" w:cs="Tahoma"/>
          <w:b/>
          <w:sz w:val="18"/>
          <w:szCs w:val="18"/>
        </w:rPr>
        <w:t xml:space="preserve"> IN REAGENTOV</w:t>
      </w:r>
      <w:r w:rsidR="000D29CA" w:rsidRPr="000D29CA">
        <w:rPr>
          <w:rFonts w:ascii="Tahoma" w:hAnsi="Tahoma" w:cs="Tahoma"/>
          <w:b/>
          <w:sz w:val="18"/>
          <w:szCs w:val="18"/>
        </w:rPr>
        <w:t>«</w:t>
      </w:r>
      <w:r w:rsidR="000D29CA" w:rsidRPr="000D29CA">
        <w:rPr>
          <w:rFonts w:ascii="Tahoma" w:hAnsi="Tahoma" w:cs="Tahoma"/>
          <w:b/>
          <w:sz w:val="18"/>
          <w:szCs w:val="18"/>
          <w:cs/>
        </w:rPr>
        <w:t>‎</w:t>
      </w:r>
      <w:r w:rsidR="0094166E" w:rsidRPr="000837C3">
        <w:rPr>
          <w:rFonts w:ascii="Tahoma" w:hAnsi="Tahoma" w:cs="Tahoma"/>
          <w:b/>
          <w:sz w:val="18"/>
          <w:szCs w:val="18"/>
        </w:rPr>
        <w:t xml:space="preserve">, </w:t>
      </w:r>
      <w:r w:rsidR="00820E97" w:rsidRPr="000837C3">
        <w:rPr>
          <w:rFonts w:ascii="Tahoma" w:hAnsi="Tahoma" w:cs="Tahoma"/>
          <w:bCs/>
          <w:sz w:val="18"/>
          <w:szCs w:val="18"/>
        </w:rPr>
        <w:t>ki ga je naročnik</w:t>
      </w:r>
      <w:r w:rsidR="00896FEC" w:rsidRPr="000837C3">
        <w:rPr>
          <w:rFonts w:ascii="Tahoma" w:hAnsi="Tahoma" w:cs="Tahoma"/>
          <w:b/>
          <w:sz w:val="18"/>
          <w:szCs w:val="18"/>
        </w:rPr>
        <w:t xml:space="preserve"> </w:t>
      </w:r>
      <w:r w:rsidR="000A52D7" w:rsidRPr="000837C3">
        <w:rPr>
          <w:rFonts w:ascii="Tahoma" w:hAnsi="Tahoma" w:cs="Tahoma"/>
          <w:bCs/>
          <w:sz w:val="18"/>
          <w:szCs w:val="18"/>
        </w:rPr>
        <w:t>o</w:t>
      </w:r>
      <w:r w:rsidRPr="000837C3">
        <w:rPr>
          <w:rFonts w:ascii="Tahoma" w:hAnsi="Tahoma" w:cs="Tahoma"/>
          <w:sz w:val="18"/>
          <w:szCs w:val="18"/>
        </w:rPr>
        <w:t>bjavil na Portalu javnih naročil z dne  __</w:t>
      </w:r>
      <w:r w:rsidR="00884379">
        <w:rPr>
          <w:rFonts w:ascii="Tahoma" w:hAnsi="Tahoma" w:cs="Tahoma"/>
          <w:sz w:val="18"/>
          <w:szCs w:val="18"/>
        </w:rPr>
        <w:t>______</w:t>
      </w:r>
      <w:r w:rsidRPr="000837C3">
        <w:rPr>
          <w:rFonts w:ascii="Tahoma" w:hAnsi="Tahoma" w:cs="Tahoma"/>
          <w:sz w:val="18"/>
          <w:szCs w:val="18"/>
        </w:rPr>
        <w:t xml:space="preserve">____________, pod št. objave: ______________________, </w:t>
      </w:r>
    </w:p>
    <w:p w14:paraId="7C2171A5"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podizvajalec (naziv in naslov): </w:t>
      </w:r>
      <w:r w:rsidRPr="000837C3">
        <w:rPr>
          <w:rFonts w:ascii="Tahoma" w:hAnsi="Tahoma" w:cs="Tahoma"/>
          <w:sz w:val="18"/>
          <w:szCs w:val="18"/>
          <w:u w:val="single"/>
        </w:rPr>
        <w:t xml:space="preserve"> _______________________________________________________________</w:t>
      </w:r>
    </w:p>
    <w:p w14:paraId="2A11CF63"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občina sedeža podizvajalca: ________________________</w:t>
      </w:r>
    </w:p>
    <w:p w14:paraId="084DD9F7"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matična številka: _____________________, ID za DDV: _____________________________</w:t>
      </w:r>
    </w:p>
    <w:p w14:paraId="2DAF99C5"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w:t>
      </w:r>
    </w:p>
    <w:p w14:paraId="44AAE785" w14:textId="77777777" w:rsidR="001D6CD4" w:rsidRPr="000837C3" w:rsidRDefault="001D6CD4" w:rsidP="001D6CD4">
      <w:pPr>
        <w:spacing w:line="240" w:lineRule="auto"/>
        <w:jc w:val="left"/>
        <w:rPr>
          <w:rFonts w:ascii="Tahoma" w:hAnsi="Tahoma" w:cs="Tahoma"/>
          <w:sz w:val="18"/>
          <w:szCs w:val="18"/>
        </w:rPr>
      </w:pPr>
    </w:p>
    <w:p w14:paraId="6B80A1B2"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40C81556" w14:textId="77777777" w:rsidR="007C58C1" w:rsidRPr="000837C3" w:rsidRDefault="007C58C1" w:rsidP="007C58C1">
      <w:pPr>
        <w:autoSpaceDE w:val="0"/>
        <w:autoSpaceDN w:val="0"/>
        <w:adjustRightInd w:val="0"/>
        <w:spacing w:line="240" w:lineRule="auto"/>
        <w:ind w:left="720"/>
        <w:rPr>
          <w:rFonts w:ascii="Tahoma" w:hAnsi="Tahoma" w:cs="Tahoma"/>
          <w:sz w:val="18"/>
          <w:szCs w:val="18"/>
          <w:lang w:eastAsia="sl-SI"/>
        </w:rPr>
      </w:pPr>
    </w:p>
    <w:p w14:paraId="56E75ED4"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052DDC03" w14:textId="77777777" w:rsidR="005F70AD" w:rsidRPr="000837C3" w:rsidRDefault="005F70AD" w:rsidP="005F70AD">
      <w:pPr>
        <w:pStyle w:val="Odstavekseznama"/>
        <w:rPr>
          <w:rFonts w:ascii="Tahoma" w:hAnsi="Tahoma" w:cs="Tahoma"/>
          <w:sz w:val="18"/>
          <w:szCs w:val="18"/>
          <w:lang w:eastAsia="sl-SI"/>
        </w:rPr>
      </w:pPr>
    </w:p>
    <w:p w14:paraId="4B5E0F45"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27C9C09"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317AFA89" w14:textId="77777777" w:rsidR="005F70AD" w:rsidRPr="000837C3" w:rsidRDefault="005F70AD" w:rsidP="005F70AD">
      <w:pPr>
        <w:pStyle w:val="Odstavekseznama"/>
        <w:rPr>
          <w:rFonts w:ascii="Tahoma" w:hAnsi="Tahoma" w:cs="Tahoma"/>
          <w:sz w:val="18"/>
          <w:szCs w:val="18"/>
          <w:lang w:eastAsia="sl-SI"/>
        </w:rPr>
      </w:pPr>
    </w:p>
    <w:p w14:paraId="55EA1796"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1097A9B7"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25568B41" w14:textId="77777777" w:rsidR="005F70AD" w:rsidRPr="000837C3" w:rsidRDefault="005F70AD" w:rsidP="005F70AD">
      <w:pPr>
        <w:pStyle w:val="Odstavekseznama"/>
        <w:rPr>
          <w:rFonts w:ascii="Tahoma" w:hAnsi="Tahoma" w:cs="Tahoma"/>
          <w:sz w:val="18"/>
          <w:szCs w:val="18"/>
          <w:lang w:eastAsia="sl-SI"/>
        </w:rPr>
      </w:pPr>
    </w:p>
    <w:p w14:paraId="0428F1D1"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31D1910E"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4FB68D6B" w14:textId="77777777" w:rsidR="005F70AD" w:rsidRPr="000837C3" w:rsidRDefault="005F70AD" w:rsidP="005F70AD">
      <w:pPr>
        <w:pStyle w:val="Odstavekseznama"/>
        <w:rPr>
          <w:rFonts w:ascii="Tahoma" w:hAnsi="Tahoma" w:cs="Tahoma"/>
          <w:sz w:val="18"/>
          <w:szCs w:val="18"/>
          <w:lang w:eastAsia="sl-SI"/>
        </w:rPr>
      </w:pPr>
    </w:p>
    <w:p w14:paraId="295C18B7"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4D2CEBF6" w14:textId="77777777" w:rsidR="00896FEC"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rPr>
        <w:t>smo vpisani v poklicni oziroma poslovni register v državi sedeža;</w:t>
      </w:r>
    </w:p>
    <w:p w14:paraId="4F652125" w14:textId="77777777" w:rsidR="005F70AD" w:rsidRPr="000837C3" w:rsidRDefault="005F70AD" w:rsidP="005F70AD">
      <w:pPr>
        <w:pStyle w:val="Odstavekseznama"/>
        <w:rPr>
          <w:rFonts w:ascii="Tahoma" w:hAnsi="Tahoma" w:cs="Tahoma"/>
          <w:sz w:val="18"/>
          <w:szCs w:val="18"/>
          <w:lang w:eastAsia="sl-SI"/>
        </w:rPr>
      </w:pPr>
    </w:p>
    <w:p w14:paraId="75B56E0B" w14:textId="77777777" w:rsidR="00896FEC" w:rsidRPr="000837C3" w:rsidRDefault="00896FEC" w:rsidP="00CE0A90">
      <w:pPr>
        <w:numPr>
          <w:ilvl w:val="0"/>
          <w:numId w:val="14"/>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C4B8186" w14:textId="77777777" w:rsidR="00896FEC" w:rsidRPr="000837C3" w:rsidRDefault="00896FEC" w:rsidP="00896FEC">
      <w:pPr>
        <w:rPr>
          <w:rFonts w:ascii="Tahoma" w:hAnsi="Tahoma" w:cs="Tahoma"/>
          <w:sz w:val="18"/>
          <w:szCs w:val="18"/>
          <w:lang w:eastAsia="sl-SI"/>
        </w:rPr>
      </w:pPr>
    </w:p>
    <w:p w14:paraId="07B4D051" w14:textId="77777777" w:rsidR="00896FEC" w:rsidRPr="000837C3" w:rsidRDefault="00896FEC" w:rsidP="00CE0A90">
      <w:pPr>
        <w:numPr>
          <w:ilvl w:val="0"/>
          <w:numId w:val="14"/>
        </w:numPr>
        <w:autoSpaceDE w:val="0"/>
        <w:autoSpaceDN w:val="0"/>
        <w:adjustRightInd w:val="0"/>
        <w:spacing w:after="200" w:line="240" w:lineRule="auto"/>
        <w:rPr>
          <w:rFonts w:ascii="Tahoma" w:hAnsi="Tahoma" w:cs="Tahoma"/>
          <w:sz w:val="18"/>
          <w:szCs w:val="18"/>
          <w:lang w:eastAsia="sl-SI"/>
        </w:rPr>
      </w:pPr>
      <w:r w:rsidRPr="000837C3">
        <w:rPr>
          <w:rFonts w:ascii="Tahoma" w:hAnsi="Tahoma" w:cs="Tahoma"/>
          <w:sz w:val="18"/>
          <w:szCs w:val="18"/>
          <w:lang w:eastAsia="sl-SI"/>
        </w:rPr>
        <w:t xml:space="preserve">Smo seznanjeni </w:t>
      </w:r>
      <w:r w:rsidR="00CE47B4" w:rsidRPr="000837C3">
        <w:rPr>
          <w:rFonts w:ascii="Tahoma" w:hAnsi="Tahoma" w:cs="Tahoma"/>
          <w:sz w:val="18"/>
          <w:szCs w:val="18"/>
          <w:lang w:eastAsia="sl-SI"/>
        </w:rPr>
        <w:t>v zvezi s storjenimi</w:t>
      </w:r>
      <w:r w:rsidRPr="000837C3">
        <w:rPr>
          <w:rFonts w:ascii="Tahoma" w:hAnsi="Tahoma" w:cs="Tahoma"/>
          <w:sz w:val="18"/>
          <w:szCs w:val="18"/>
          <w:lang w:eastAsia="sl-SI"/>
        </w:rPr>
        <w:t xml:space="preserve"> ali neizvede</w:t>
      </w:r>
      <w:r w:rsidR="00CE47B4" w:rsidRPr="000837C3">
        <w:rPr>
          <w:rFonts w:ascii="Tahoma" w:hAnsi="Tahoma" w:cs="Tahoma"/>
          <w:sz w:val="18"/>
          <w:szCs w:val="18"/>
          <w:lang w:eastAsia="sl-SI"/>
        </w:rPr>
        <w:t>nimi</w:t>
      </w:r>
      <w:r w:rsidRPr="000837C3">
        <w:rPr>
          <w:rFonts w:ascii="Tahoma" w:hAnsi="Tahoma" w:cs="Tahoma"/>
          <w:sz w:val="18"/>
          <w:szCs w:val="18"/>
          <w:lang w:eastAsia="sl-SI"/>
        </w:rPr>
        <w:t xml:space="preserve"> dejanj</w:t>
      </w:r>
      <w:r w:rsidR="00CE47B4" w:rsidRPr="000837C3">
        <w:rPr>
          <w:rFonts w:ascii="Tahoma" w:hAnsi="Tahoma" w:cs="Tahoma"/>
          <w:sz w:val="18"/>
          <w:szCs w:val="18"/>
          <w:lang w:eastAsia="sl-SI"/>
        </w:rPr>
        <w:t>i</w:t>
      </w:r>
      <w:r w:rsidRPr="000837C3">
        <w:rPr>
          <w:rFonts w:ascii="Tahoma" w:hAnsi="Tahoma" w:cs="Tahoma"/>
          <w:sz w:val="18"/>
          <w:szCs w:val="18"/>
          <w:lang w:eastAsia="sl-SI"/>
        </w:rPr>
        <w:t xml:space="preserve"> v enem od položajev iz prvega, drugega ali četrtega odstavka 75. člena.</w:t>
      </w:r>
      <w:r w:rsidR="00CE47B4" w:rsidRPr="000837C3">
        <w:rPr>
          <w:rFonts w:ascii="Tahoma" w:hAnsi="Tahoma" w:cs="Tahoma"/>
          <w:sz w:val="18"/>
          <w:szCs w:val="18"/>
          <w:lang w:eastAsia="sl-SI"/>
        </w:rPr>
        <w:t xml:space="preserve"> Smo seznanjeni, da nas lahko naročnik </w:t>
      </w:r>
      <w:r w:rsidRPr="000837C3">
        <w:rPr>
          <w:rFonts w:ascii="Tahoma" w:hAnsi="Tahoma" w:cs="Tahoma"/>
          <w:sz w:val="18"/>
          <w:szCs w:val="18"/>
          <w:lang w:eastAsia="sl-SI"/>
        </w:rPr>
        <w:t xml:space="preserve">kadar koli v postopku izključi tudi, </w:t>
      </w:r>
      <w:r w:rsidRPr="000837C3">
        <w:rPr>
          <w:rFonts w:ascii="Tahoma" w:hAnsi="Tahoma" w:cs="Tahoma"/>
          <w:sz w:val="18"/>
          <w:szCs w:val="18"/>
          <w:lang w:eastAsia="sl-SI"/>
        </w:rPr>
        <w:lastRenderedPageBreak/>
        <w:t xml:space="preserve">če se izkaže, da </w:t>
      </w:r>
      <w:r w:rsidR="00CE47B4" w:rsidRPr="000837C3">
        <w:rPr>
          <w:rFonts w:ascii="Tahoma" w:hAnsi="Tahoma" w:cs="Tahoma"/>
          <w:sz w:val="18"/>
          <w:szCs w:val="18"/>
          <w:lang w:eastAsia="sl-SI"/>
        </w:rPr>
        <w:t xml:space="preserve">smo </w:t>
      </w:r>
      <w:r w:rsidRPr="000837C3">
        <w:rPr>
          <w:rFonts w:ascii="Tahoma" w:hAnsi="Tahoma" w:cs="Tahoma"/>
          <w:sz w:val="18"/>
          <w:szCs w:val="18"/>
          <w:lang w:eastAsia="sl-SI"/>
        </w:rPr>
        <w:t>pred ali med postopkom javnega naročanja glede na storjena ali neizvedena dejanja v enem od položajev iz šestega odstavka 75. člena ZJN-3.</w:t>
      </w:r>
    </w:p>
    <w:p w14:paraId="3EA876B6" w14:textId="77777777" w:rsidR="005F70AD" w:rsidRPr="000837C3" w:rsidRDefault="005F70AD" w:rsidP="005F70AD">
      <w:pPr>
        <w:pStyle w:val="Odstavekseznama"/>
        <w:rPr>
          <w:rFonts w:ascii="Tahoma" w:hAnsi="Tahoma" w:cs="Tahoma"/>
          <w:sz w:val="18"/>
          <w:szCs w:val="18"/>
          <w:lang w:eastAsia="sl-SI"/>
        </w:rPr>
      </w:pPr>
    </w:p>
    <w:p w14:paraId="5FDF024D" w14:textId="77777777" w:rsidR="00896FEC" w:rsidRPr="000837C3" w:rsidRDefault="00CE47B4"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 xml:space="preserve">Smo seznanjeni, da nas bo naročnik </w:t>
      </w:r>
      <w:r w:rsidR="00896FEC" w:rsidRPr="000837C3">
        <w:rPr>
          <w:rFonts w:ascii="Tahoma" w:hAnsi="Tahoma" w:cs="Tahoma"/>
          <w:sz w:val="18"/>
          <w:szCs w:val="18"/>
          <w:lang w:eastAsia="sl-SI"/>
        </w:rPr>
        <w:t xml:space="preserve">iz postopka javnega naročanja izključil, v primeru </w:t>
      </w:r>
      <w:r w:rsidRPr="000837C3">
        <w:rPr>
          <w:rFonts w:ascii="Tahoma" w:hAnsi="Tahoma" w:cs="Tahoma"/>
          <w:sz w:val="18"/>
          <w:szCs w:val="18"/>
          <w:lang w:eastAsia="sl-SI"/>
        </w:rPr>
        <w:t>morebitne kršitve</w:t>
      </w:r>
      <w:r w:rsidR="00896FEC" w:rsidRPr="000837C3">
        <w:rPr>
          <w:rFonts w:ascii="Tahoma" w:hAnsi="Tahoma" w:cs="Tahoma"/>
          <w:sz w:val="18"/>
          <w:szCs w:val="18"/>
          <w:lang w:eastAsia="sl-SI"/>
        </w:rPr>
        <w:t xml:space="preserve"> obveznosti na področju </w:t>
      </w:r>
      <w:proofErr w:type="spellStart"/>
      <w:r w:rsidR="00896FEC" w:rsidRPr="000837C3">
        <w:rPr>
          <w:rFonts w:ascii="Tahoma" w:hAnsi="Tahoma" w:cs="Tahoma"/>
          <w:sz w:val="18"/>
          <w:szCs w:val="18"/>
          <w:lang w:eastAsia="sl-SI"/>
        </w:rPr>
        <w:t>okoljskega</w:t>
      </w:r>
      <w:proofErr w:type="spellEnd"/>
      <w:r w:rsidR="00896FEC" w:rsidRPr="000837C3">
        <w:rPr>
          <w:rFonts w:ascii="Tahoma" w:hAnsi="Tahoma" w:cs="Tahoma"/>
          <w:sz w:val="18"/>
          <w:szCs w:val="18"/>
          <w:lang w:eastAsia="sl-SI"/>
        </w:rPr>
        <w:t xml:space="preserve">, socialnega in delovnega prava (2. odstavek 3. člena ZJN-3). </w:t>
      </w:r>
    </w:p>
    <w:p w14:paraId="09682A2E"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C26D0E4" w14:textId="77777777" w:rsidR="0094166E" w:rsidRPr="000837C3" w:rsidRDefault="0094166E">
      <w:pPr>
        <w:numPr>
          <w:ilvl w:val="0"/>
          <w:numId w:val="14"/>
        </w:numPr>
        <w:rPr>
          <w:rFonts w:ascii="Tahoma" w:hAnsi="Tahoma" w:cs="Tahoma"/>
          <w:sz w:val="18"/>
          <w:szCs w:val="18"/>
          <w:lang w:eastAsia="sl-SI"/>
        </w:rPr>
      </w:pPr>
      <w:r w:rsidRPr="000837C3">
        <w:rPr>
          <w:rFonts w:ascii="Tahoma" w:hAnsi="Tahoma" w:cs="Tahoma"/>
          <w:sz w:val="18"/>
          <w:szCs w:val="18"/>
          <w:lang w:eastAsia="sl-SI"/>
        </w:rPr>
        <w:t>Smo seznanjeni, da je plačilni rok 30 (trideset) dni od dneva prejema pravilno izstavljenega računa,</w:t>
      </w:r>
    </w:p>
    <w:p w14:paraId="7828C525" w14:textId="77777777" w:rsidR="005F70AD" w:rsidRPr="000837C3" w:rsidRDefault="005F70AD" w:rsidP="005F70AD">
      <w:pPr>
        <w:pStyle w:val="Odstavekseznama"/>
        <w:rPr>
          <w:rFonts w:ascii="Tahoma" w:hAnsi="Tahoma" w:cs="Tahoma"/>
          <w:sz w:val="18"/>
          <w:szCs w:val="18"/>
          <w:lang w:eastAsia="sl-SI"/>
        </w:rPr>
      </w:pPr>
    </w:p>
    <w:p w14:paraId="4F200245" w14:textId="77777777" w:rsidR="0094166E" w:rsidRPr="000837C3" w:rsidRDefault="0094166E" w:rsidP="0094166E">
      <w:pPr>
        <w:ind w:left="720"/>
        <w:rPr>
          <w:rFonts w:ascii="Tahoma" w:hAnsi="Tahoma" w:cs="Tahoma"/>
          <w:sz w:val="18"/>
          <w:szCs w:val="18"/>
          <w:lang w:eastAsia="sl-SI"/>
        </w:rPr>
      </w:pPr>
    </w:p>
    <w:p w14:paraId="1A03E537" w14:textId="77777777" w:rsidR="007C58C1" w:rsidRPr="000837C3" w:rsidRDefault="007C58C1"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227D21C9" w14:textId="77777777" w:rsidR="005F70AD" w:rsidRPr="000837C3" w:rsidRDefault="005F70AD" w:rsidP="005F70AD">
      <w:pPr>
        <w:pStyle w:val="Odstavekseznama"/>
        <w:rPr>
          <w:rFonts w:ascii="Tahoma" w:hAnsi="Tahoma" w:cs="Tahoma"/>
          <w:sz w:val="18"/>
          <w:szCs w:val="18"/>
          <w:lang w:eastAsia="sl-SI"/>
        </w:rPr>
      </w:pPr>
    </w:p>
    <w:p w14:paraId="3585D557" w14:textId="77777777" w:rsidR="00CE47B4" w:rsidRPr="000837C3" w:rsidRDefault="00CE47B4"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p>
    <w:p w14:paraId="6A5642B8" w14:textId="77777777" w:rsidR="001D6CD4" w:rsidRPr="000837C3" w:rsidRDefault="001D6CD4" w:rsidP="001D6CD4">
      <w:pPr>
        <w:spacing w:after="200" w:line="276" w:lineRule="auto"/>
        <w:contextualSpacing/>
        <w:jc w:val="left"/>
        <w:rPr>
          <w:rFonts w:ascii="Tahoma" w:hAnsi="Tahoma" w:cs="Tahoma"/>
          <w:sz w:val="18"/>
          <w:szCs w:val="18"/>
          <w:lang w:eastAsia="sl-SI"/>
        </w:rPr>
      </w:pPr>
    </w:p>
    <w:p w14:paraId="0A4A7E10" w14:textId="77777777" w:rsidR="001D6CD4" w:rsidRPr="000837C3" w:rsidRDefault="001D6CD4" w:rsidP="001D6CD4">
      <w:pPr>
        <w:spacing w:after="200" w:line="276" w:lineRule="auto"/>
        <w:contextualSpacing/>
        <w:jc w:val="left"/>
        <w:rPr>
          <w:rFonts w:ascii="Tahoma" w:hAnsi="Tahoma" w:cs="Tahoma"/>
          <w:sz w:val="18"/>
          <w:szCs w:val="18"/>
          <w:lang w:eastAsia="sl-SI"/>
        </w:rPr>
      </w:pPr>
      <w:r w:rsidRPr="000837C3">
        <w:rPr>
          <w:rFonts w:ascii="Tahoma" w:hAnsi="Tahoma" w:cs="Tahoma"/>
          <w:sz w:val="18"/>
          <w:szCs w:val="18"/>
          <w:lang w:eastAsia="sl-SI"/>
        </w:rPr>
        <w:t>Hkrati izjavljamo, da:</w:t>
      </w:r>
    </w:p>
    <w:p w14:paraId="66D2F0E5" w14:textId="77777777" w:rsidR="001D6CD4" w:rsidRPr="000837C3" w:rsidRDefault="001D6CD4" w:rsidP="00CE0A90">
      <w:pPr>
        <w:numPr>
          <w:ilvl w:val="0"/>
          <w:numId w:val="16"/>
        </w:numPr>
        <w:spacing w:before="120" w:after="120" w:line="276" w:lineRule="auto"/>
        <w:jc w:val="left"/>
        <w:rPr>
          <w:rFonts w:ascii="Tahoma" w:hAnsi="Tahoma" w:cs="Tahoma"/>
          <w:sz w:val="18"/>
          <w:szCs w:val="18"/>
          <w:lang w:val="x-none" w:eastAsia="x-none"/>
        </w:rPr>
      </w:pPr>
      <w:r w:rsidRPr="000837C3">
        <w:rPr>
          <w:rFonts w:ascii="Tahoma" w:hAnsi="Tahoma" w:cs="Tahoma"/>
          <w:sz w:val="18"/>
          <w:szCs w:val="18"/>
          <w:lang w:val="x-none" w:eastAsia="sl-SI"/>
        </w:rPr>
        <w:t xml:space="preserve">smo seznanjeni z Navodili za izdelavo ponudb po Dokumentaciji za oddajo naročila s </w:t>
      </w:r>
      <w:r w:rsidRPr="000837C3">
        <w:rPr>
          <w:rFonts w:ascii="Tahoma" w:hAnsi="Tahoma" w:cs="Tahoma"/>
          <w:sz w:val="18"/>
          <w:szCs w:val="18"/>
          <w:lang w:eastAsia="x-none"/>
        </w:rPr>
        <w:t>pogoji za izvedbo ter merili za dodelitev naročila in da z njimi v celoti soglašamo.</w:t>
      </w:r>
    </w:p>
    <w:p w14:paraId="45706D2A"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0518B449" w14:textId="77777777" w:rsidR="001D6CD4" w:rsidRPr="000837C3" w:rsidRDefault="001D6CD4" w:rsidP="00CE0A90">
      <w:pPr>
        <w:numPr>
          <w:ilvl w:val="0"/>
          <w:numId w:val="15"/>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b/>
          <w:sz w:val="18"/>
          <w:szCs w:val="18"/>
          <w:lang w:eastAsia="sl-SI"/>
        </w:rPr>
        <w:t>zahtevamo neposredna plačila:       DA        NE</w:t>
      </w:r>
      <w:r w:rsidRPr="000837C3">
        <w:rPr>
          <w:rFonts w:ascii="Tahoma" w:hAnsi="Tahoma" w:cs="Tahoma"/>
          <w:sz w:val="18"/>
          <w:szCs w:val="18"/>
          <w:lang w:eastAsia="sl-SI"/>
        </w:rPr>
        <w:t xml:space="preserve">          </w:t>
      </w:r>
      <w:r w:rsidRPr="000837C3">
        <w:rPr>
          <w:rFonts w:ascii="Tahoma" w:hAnsi="Tahoma" w:cs="Tahoma"/>
          <w:i/>
          <w:sz w:val="18"/>
          <w:szCs w:val="18"/>
          <w:lang w:eastAsia="sl-SI"/>
        </w:rPr>
        <w:t>(podizvajalec ustrezno označi)</w:t>
      </w:r>
    </w:p>
    <w:p w14:paraId="1FC907B3"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7E3913D3"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6EBA6F86"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 xml:space="preserve">Hkrati s to izjavo pooblaščamo naročnika </w:t>
      </w:r>
      <w:r w:rsidR="00CE47B4" w:rsidRPr="000837C3">
        <w:rPr>
          <w:rFonts w:ascii="Tahoma" w:hAnsi="Tahoma" w:cs="Tahoma"/>
          <w:b/>
          <w:sz w:val="18"/>
          <w:szCs w:val="18"/>
        </w:rPr>
        <w:t xml:space="preserve">Zdravstveni dom </w:t>
      </w:r>
      <w:r w:rsidR="00DE1794" w:rsidRPr="000837C3">
        <w:rPr>
          <w:rFonts w:ascii="Tahoma" w:hAnsi="Tahoma" w:cs="Tahoma"/>
          <w:b/>
          <w:sz w:val="18"/>
          <w:szCs w:val="18"/>
        </w:rPr>
        <w:t>Sevnica, Trg svobode 14, 8290 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01555AD9" w14:textId="77777777" w:rsidR="00CE47B4" w:rsidRPr="000837C3" w:rsidRDefault="001D6CD4" w:rsidP="003B45EA">
      <w:pPr>
        <w:autoSpaceDE w:val="0"/>
        <w:autoSpaceDN w:val="0"/>
        <w:adjustRightInd w:val="0"/>
        <w:spacing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 –</w:t>
      </w:r>
      <w:r w:rsidRPr="000837C3">
        <w:rPr>
          <w:rFonts w:ascii="Tahoma" w:hAnsi="Tahoma" w:cs="Tahoma"/>
          <w:sz w:val="18"/>
          <w:szCs w:val="18"/>
        </w:rPr>
        <w:t xml:space="preserve"> </w:t>
      </w:r>
      <w:r w:rsidR="004B4C19" w:rsidRPr="000837C3">
        <w:rPr>
          <w:rFonts w:ascii="Tahoma" w:hAnsi="Tahoma" w:cs="Tahoma"/>
          <w:sz w:val="18"/>
          <w:szCs w:val="18"/>
        </w:rPr>
        <w:t>»</w:t>
      </w:r>
      <w:r w:rsidR="003B45EA" w:rsidRPr="003B45EA">
        <w:rPr>
          <w:rFonts w:ascii="Tahoma" w:hAnsi="Tahoma" w:cs="Tahoma"/>
          <w:sz w:val="18"/>
          <w:szCs w:val="18"/>
        </w:rPr>
        <w:t>Dobava diagnostičnega ultrazvočnega aparata z najnovejšo popolnoma digitalizirano tehnologijo«</w:t>
      </w:r>
    </w:p>
    <w:p w14:paraId="428AF15A"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6759DE37"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7DAEC516" w14:textId="77777777" w:rsidR="001D6CD4" w:rsidRPr="000837C3" w:rsidRDefault="001D6CD4" w:rsidP="00CE47B4">
      <w:pPr>
        <w:autoSpaceDE w:val="0"/>
        <w:autoSpaceDN w:val="0"/>
        <w:adjustRightInd w:val="0"/>
        <w:spacing w:line="240" w:lineRule="auto"/>
        <w:rPr>
          <w:rFonts w:ascii="Tahoma" w:hAnsi="Tahoma" w:cs="Tahoma"/>
          <w:i/>
          <w:iCs/>
          <w:sz w:val="18"/>
          <w:szCs w:val="18"/>
        </w:rPr>
      </w:pPr>
      <w:r w:rsidRPr="000837C3">
        <w:rPr>
          <w:rFonts w:ascii="Tahoma" w:hAnsi="Tahoma" w:cs="Tahoma"/>
          <w:i/>
          <w:iCs/>
          <w:sz w:val="18"/>
          <w:szCs w:val="18"/>
        </w:rPr>
        <w:tab/>
      </w:r>
    </w:p>
    <w:p w14:paraId="34CBC66B" w14:textId="77777777" w:rsidR="001D6CD4" w:rsidRPr="000837C3" w:rsidRDefault="001D6CD4" w:rsidP="001D6CD4">
      <w:pPr>
        <w:rPr>
          <w:rFonts w:ascii="Tahoma" w:hAnsi="Tahoma" w:cs="Tahoma"/>
          <w:sz w:val="18"/>
          <w:szCs w:val="18"/>
        </w:rPr>
      </w:pPr>
    </w:p>
    <w:p w14:paraId="0887C03B" w14:textId="77777777" w:rsidR="001D6CD4" w:rsidRPr="000837C3" w:rsidRDefault="001D6CD4" w:rsidP="001D6CD4">
      <w:pPr>
        <w:rPr>
          <w:rFonts w:ascii="Tahoma" w:hAnsi="Tahoma" w:cs="Tahoma"/>
          <w:sz w:val="18"/>
          <w:szCs w:val="18"/>
        </w:rPr>
      </w:pPr>
    </w:p>
    <w:p w14:paraId="5AE6443D" w14:textId="77777777" w:rsidR="001D6CD4" w:rsidRPr="000837C3" w:rsidRDefault="001D6CD4" w:rsidP="001D6CD4">
      <w:pPr>
        <w:rPr>
          <w:rFonts w:ascii="Tahoma" w:hAnsi="Tahoma" w:cs="Tahoma"/>
          <w:sz w:val="18"/>
          <w:szCs w:val="18"/>
        </w:rPr>
      </w:pPr>
    </w:p>
    <w:p w14:paraId="4ED4C9D3" w14:textId="77777777" w:rsidR="001D6CD4" w:rsidRPr="000837C3" w:rsidRDefault="001D6CD4" w:rsidP="001D6CD4">
      <w:pPr>
        <w:rPr>
          <w:rFonts w:ascii="Tahoma" w:hAnsi="Tahoma" w:cs="Tahoma"/>
          <w:sz w:val="18"/>
          <w:szCs w:val="18"/>
        </w:rPr>
      </w:pPr>
    </w:p>
    <w:p w14:paraId="544F928C" w14:textId="77777777" w:rsidR="001D6CD4" w:rsidRPr="000837C3" w:rsidRDefault="001D6CD4" w:rsidP="001D6CD4">
      <w:pPr>
        <w:rPr>
          <w:rFonts w:ascii="Tahoma" w:hAnsi="Tahoma" w:cs="Tahoma"/>
          <w:sz w:val="18"/>
          <w:szCs w:val="18"/>
        </w:rPr>
      </w:pPr>
    </w:p>
    <w:p w14:paraId="0BB5D81C" w14:textId="77777777" w:rsidR="001D6CD4" w:rsidRPr="000837C3" w:rsidRDefault="001D6CD4" w:rsidP="001D6CD4">
      <w:pPr>
        <w:rPr>
          <w:rFonts w:ascii="Tahoma" w:hAnsi="Tahoma" w:cs="Tahoma"/>
          <w:sz w:val="18"/>
          <w:szCs w:val="18"/>
        </w:rPr>
      </w:pPr>
    </w:p>
    <w:p w14:paraId="5A305614" w14:textId="77777777" w:rsidR="001D6CD4" w:rsidRPr="000837C3" w:rsidRDefault="001D6CD4" w:rsidP="001D6CD4">
      <w:pPr>
        <w:rPr>
          <w:rFonts w:ascii="Tahoma" w:hAnsi="Tahoma" w:cs="Tahoma"/>
          <w:sz w:val="18"/>
          <w:szCs w:val="18"/>
        </w:rPr>
      </w:pPr>
    </w:p>
    <w:p w14:paraId="0B63280B" w14:textId="77777777" w:rsidR="001D6CD4" w:rsidRPr="000837C3" w:rsidRDefault="001D6CD4" w:rsidP="001D6CD4">
      <w:pPr>
        <w:rPr>
          <w:rFonts w:ascii="Tahoma" w:hAnsi="Tahoma" w:cs="Tahoma"/>
          <w:sz w:val="18"/>
          <w:szCs w:val="18"/>
        </w:rPr>
      </w:pPr>
    </w:p>
    <w:p w14:paraId="7603DB40" w14:textId="77777777" w:rsidR="001D6CD4" w:rsidRPr="000837C3" w:rsidRDefault="001D6CD4" w:rsidP="001D6CD4">
      <w:pPr>
        <w:rPr>
          <w:rFonts w:ascii="Tahoma" w:hAnsi="Tahoma" w:cs="Tahoma"/>
          <w:sz w:val="18"/>
          <w:szCs w:val="18"/>
        </w:rPr>
      </w:pPr>
    </w:p>
    <w:p w14:paraId="0CFF1B5E" w14:textId="77777777" w:rsidR="001D6CD4" w:rsidRPr="000837C3" w:rsidRDefault="001D6CD4" w:rsidP="001D6CD4">
      <w:pPr>
        <w:rPr>
          <w:rFonts w:ascii="Tahoma" w:hAnsi="Tahoma" w:cs="Tahoma"/>
          <w:sz w:val="18"/>
          <w:szCs w:val="18"/>
        </w:rPr>
      </w:pPr>
    </w:p>
    <w:p w14:paraId="31C99507" w14:textId="77777777" w:rsidR="00A15E9B" w:rsidRPr="000837C3" w:rsidRDefault="00A15E9B" w:rsidP="001D6CD4">
      <w:pPr>
        <w:rPr>
          <w:rFonts w:ascii="Tahoma" w:hAnsi="Tahoma" w:cs="Tahoma"/>
          <w:sz w:val="18"/>
          <w:szCs w:val="18"/>
        </w:rPr>
      </w:pPr>
    </w:p>
    <w:p w14:paraId="1D670A02" w14:textId="77777777" w:rsidR="00A15E9B" w:rsidRPr="000837C3" w:rsidRDefault="00A15E9B" w:rsidP="001D6CD4">
      <w:pPr>
        <w:rPr>
          <w:rFonts w:ascii="Tahoma" w:hAnsi="Tahoma" w:cs="Tahoma"/>
          <w:sz w:val="18"/>
          <w:szCs w:val="18"/>
        </w:rPr>
      </w:pPr>
    </w:p>
    <w:p w14:paraId="14F7A7C0" w14:textId="77777777" w:rsidR="00A15E9B" w:rsidRPr="000837C3" w:rsidRDefault="00A15E9B" w:rsidP="001D6CD4">
      <w:pPr>
        <w:rPr>
          <w:rFonts w:ascii="Tahoma" w:hAnsi="Tahoma" w:cs="Tahoma"/>
          <w:sz w:val="18"/>
          <w:szCs w:val="18"/>
        </w:rPr>
      </w:pPr>
    </w:p>
    <w:p w14:paraId="7BEB2CFD" w14:textId="77777777" w:rsidR="00A15E9B" w:rsidRPr="000837C3" w:rsidRDefault="00A15E9B" w:rsidP="001D6CD4">
      <w:pPr>
        <w:rPr>
          <w:rFonts w:ascii="Tahoma" w:hAnsi="Tahoma" w:cs="Tahoma"/>
          <w:sz w:val="18"/>
          <w:szCs w:val="18"/>
        </w:rPr>
      </w:pPr>
    </w:p>
    <w:p w14:paraId="0829E79D" w14:textId="77777777" w:rsidR="00A15E9B" w:rsidRPr="000837C3" w:rsidRDefault="00A15E9B" w:rsidP="001D6CD4">
      <w:pPr>
        <w:rPr>
          <w:rFonts w:ascii="Tahoma" w:hAnsi="Tahoma" w:cs="Tahoma"/>
          <w:sz w:val="18"/>
          <w:szCs w:val="18"/>
        </w:rPr>
      </w:pPr>
    </w:p>
    <w:p w14:paraId="4AA735B2" w14:textId="77777777" w:rsidR="00DE1794" w:rsidRPr="000837C3" w:rsidRDefault="00DE1794" w:rsidP="001D6CD4">
      <w:pPr>
        <w:rPr>
          <w:rFonts w:ascii="Tahoma" w:hAnsi="Tahoma" w:cs="Tahoma"/>
          <w:sz w:val="18"/>
          <w:szCs w:val="18"/>
        </w:rPr>
      </w:pPr>
    </w:p>
    <w:p w14:paraId="0BC3C855" w14:textId="77777777" w:rsidR="00B4797A" w:rsidRPr="000837C3" w:rsidRDefault="00B4797A" w:rsidP="00B4797A">
      <w:pPr>
        <w:jc w:val="right"/>
        <w:rPr>
          <w:rFonts w:ascii="Tahoma" w:hAnsi="Tahoma" w:cs="Tahoma"/>
          <w:b/>
          <w:i/>
          <w:sz w:val="18"/>
          <w:szCs w:val="18"/>
        </w:rPr>
      </w:pPr>
      <w:r w:rsidRPr="000837C3">
        <w:rPr>
          <w:rFonts w:ascii="Tahoma" w:hAnsi="Tahoma" w:cs="Tahoma"/>
          <w:b/>
          <w:i/>
          <w:sz w:val="18"/>
          <w:szCs w:val="18"/>
        </w:rPr>
        <w:t>Obrazec 2</w:t>
      </w:r>
    </w:p>
    <w:p w14:paraId="70E9101C" w14:textId="77777777" w:rsidR="001D6CD4" w:rsidRPr="000837C3" w:rsidRDefault="001D6CD4" w:rsidP="001D6CD4">
      <w:pPr>
        <w:rPr>
          <w:rFonts w:ascii="Tahoma" w:hAnsi="Tahoma" w:cs="Tahoma"/>
          <w:sz w:val="18"/>
          <w:szCs w:val="18"/>
        </w:rPr>
      </w:pPr>
    </w:p>
    <w:p w14:paraId="381BFAF5" w14:textId="77777777" w:rsidR="001D6CD4" w:rsidRPr="000839C2" w:rsidRDefault="00B4797A" w:rsidP="00836E40">
      <w:pPr>
        <w:shd w:val="clear" w:color="auto" w:fill="8EAADB"/>
        <w:spacing w:after="200" w:line="276" w:lineRule="auto"/>
        <w:ind w:left="360"/>
        <w:jc w:val="left"/>
        <w:rPr>
          <w:rFonts w:ascii="Tahoma" w:hAnsi="Tahoma" w:cs="Tahoma"/>
          <w:b/>
          <w:bCs/>
          <w:sz w:val="22"/>
        </w:rPr>
      </w:pPr>
      <w:r w:rsidRPr="000839C2">
        <w:rPr>
          <w:rFonts w:ascii="Tahoma" w:hAnsi="Tahoma" w:cs="Tahoma"/>
          <w:b/>
          <w:bCs/>
          <w:sz w:val="22"/>
        </w:rPr>
        <w:t>PONUDBENI PREDRAČUN</w:t>
      </w:r>
    </w:p>
    <w:p w14:paraId="24775B5A" w14:textId="77777777" w:rsidR="004B180B" w:rsidRPr="000837C3" w:rsidRDefault="004B180B" w:rsidP="001D6CD4">
      <w:pPr>
        <w:rPr>
          <w:rFonts w:ascii="Tahoma" w:hAnsi="Tahoma" w:cs="Tahoma"/>
          <w:b/>
          <w:sz w:val="18"/>
          <w:szCs w:val="18"/>
        </w:rPr>
      </w:pPr>
    </w:p>
    <w:p w14:paraId="11F85714" w14:textId="77777777" w:rsidR="004B180B" w:rsidRPr="000837C3" w:rsidRDefault="004B180B" w:rsidP="001D6CD4">
      <w:pPr>
        <w:rPr>
          <w:rFonts w:ascii="Tahoma" w:hAnsi="Tahoma" w:cs="Tahoma"/>
          <w:b/>
          <w:sz w:val="18"/>
          <w:szCs w:val="18"/>
        </w:rPr>
      </w:pPr>
    </w:p>
    <w:p w14:paraId="7F314366" w14:textId="77777777" w:rsidR="001D6CD4" w:rsidRPr="000837C3" w:rsidRDefault="001D6CD4" w:rsidP="001D6CD4">
      <w:pPr>
        <w:rPr>
          <w:rFonts w:ascii="Tahoma" w:hAnsi="Tahoma" w:cs="Tahoma"/>
          <w:b/>
          <w:sz w:val="18"/>
          <w:szCs w:val="18"/>
        </w:rPr>
      </w:pPr>
      <w:r w:rsidRPr="000837C3">
        <w:rPr>
          <w:rFonts w:ascii="Tahoma" w:hAnsi="Tahoma" w:cs="Tahoma"/>
          <w:b/>
          <w:sz w:val="18"/>
          <w:szCs w:val="18"/>
        </w:rPr>
        <w:t>POVZETEK PREDRAČUNA (REKAPITULACIJA)</w:t>
      </w:r>
    </w:p>
    <w:p w14:paraId="1FF3958B" w14:textId="77777777" w:rsidR="001D6CD4" w:rsidRPr="000837C3" w:rsidRDefault="001D6CD4" w:rsidP="001D6CD4">
      <w:pPr>
        <w:rPr>
          <w:rFonts w:ascii="Tahoma" w:hAnsi="Tahoma" w:cs="Tahoma"/>
          <w:sz w:val="18"/>
          <w:szCs w:val="18"/>
        </w:rPr>
      </w:pPr>
    </w:p>
    <w:p w14:paraId="5EBCC824" w14:textId="77777777" w:rsidR="001D6CD4"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 xml:space="preserve">Naziv gospodarskega subjekta: </w:t>
      </w:r>
      <w:r w:rsidR="00836E40" w:rsidRPr="000837C3">
        <w:rPr>
          <w:rFonts w:ascii="Tahoma" w:eastAsia="Times New Roman" w:hAnsi="Tahoma" w:cs="Tahoma"/>
          <w:b/>
          <w:bCs/>
          <w:caps/>
          <w:sz w:val="18"/>
          <w:szCs w:val="18"/>
        </w:rPr>
        <w:t>…………………………………………………………………..</w:t>
      </w:r>
    </w:p>
    <w:p w14:paraId="0B56F455" w14:textId="77777777" w:rsidR="009771FA" w:rsidRPr="000837C3" w:rsidRDefault="009771FA" w:rsidP="009771FA">
      <w:pPr>
        <w:keepNext/>
        <w:spacing w:before="240" w:after="60" w:line="240" w:lineRule="auto"/>
        <w:ind w:left="284"/>
        <w:jc w:val="left"/>
        <w:outlineLvl w:val="0"/>
        <w:rPr>
          <w:rFonts w:ascii="Tahoma" w:eastAsia="Times New Roman" w:hAnsi="Tahoma" w:cs="Tahoma"/>
          <w:b/>
          <w:bCs/>
          <w:caps/>
          <w:sz w:val="18"/>
          <w:szCs w:val="18"/>
        </w:rPr>
      </w:pPr>
    </w:p>
    <w:p w14:paraId="21E81FE5" w14:textId="77777777" w:rsidR="004B180B"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PONUDBENA VREDNOST (SKUPNA PONUDBENA VREDNOST)</w:t>
      </w:r>
    </w:p>
    <w:p w14:paraId="611C64D0" w14:textId="77777777" w:rsidR="005F70AD" w:rsidRPr="000837C3" w:rsidRDefault="005F70AD" w:rsidP="005F70AD">
      <w:pPr>
        <w:pStyle w:val="Odstavekseznama"/>
        <w:rPr>
          <w:rFonts w:ascii="Tahoma" w:eastAsia="Times New Roman" w:hAnsi="Tahoma" w:cs="Tahoma"/>
          <w:sz w:val="18"/>
          <w:szCs w:val="18"/>
          <w:lang w:eastAsia="sl-SI"/>
        </w:rPr>
      </w:pPr>
    </w:p>
    <w:p w14:paraId="19546A7D"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677"/>
        <w:gridCol w:w="3119"/>
      </w:tblGrid>
      <w:tr w:rsidR="00860C58" w:rsidRPr="000837C3" w14:paraId="52B19685" w14:textId="77777777" w:rsidTr="00940B65">
        <w:tc>
          <w:tcPr>
            <w:tcW w:w="710" w:type="dxa"/>
          </w:tcPr>
          <w:p w14:paraId="5685F89A" w14:textId="77777777" w:rsidR="00940B65" w:rsidRDefault="00860C58" w:rsidP="00C9793A">
            <w:pPr>
              <w:spacing w:line="240" w:lineRule="auto"/>
              <w:rPr>
                <w:rFonts w:ascii="Tahoma" w:eastAsia="Times New Roman" w:hAnsi="Tahoma" w:cs="Tahoma"/>
                <w:b/>
                <w:bCs/>
                <w:sz w:val="18"/>
                <w:szCs w:val="18"/>
                <w:lang w:eastAsia="sl-SI"/>
              </w:rPr>
            </w:pPr>
            <w:bookmarkStart w:id="170" w:name="_Hlk513616235"/>
            <w:proofErr w:type="spellStart"/>
            <w:r w:rsidRPr="000837C3">
              <w:rPr>
                <w:rFonts w:ascii="Tahoma" w:eastAsia="Times New Roman" w:hAnsi="Tahoma" w:cs="Tahoma"/>
                <w:b/>
                <w:bCs/>
                <w:sz w:val="18"/>
                <w:szCs w:val="18"/>
                <w:lang w:eastAsia="sl-SI"/>
              </w:rPr>
              <w:t>Zap</w:t>
            </w:r>
            <w:proofErr w:type="spellEnd"/>
            <w:r w:rsidRPr="000837C3">
              <w:rPr>
                <w:rFonts w:ascii="Tahoma" w:eastAsia="Times New Roman" w:hAnsi="Tahoma" w:cs="Tahoma"/>
                <w:b/>
                <w:bCs/>
                <w:sz w:val="18"/>
                <w:szCs w:val="18"/>
                <w:lang w:eastAsia="sl-SI"/>
              </w:rPr>
              <w:t>.</w:t>
            </w:r>
          </w:p>
          <w:p w14:paraId="6C9F18D0"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št.</w:t>
            </w:r>
          </w:p>
        </w:tc>
        <w:tc>
          <w:tcPr>
            <w:tcW w:w="4677" w:type="dxa"/>
          </w:tcPr>
          <w:p w14:paraId="2E87E0D8" w14:textId="77777777" w:rsidR="00860C58" w:rsidRPr="000837C3" w:rsidRDefault="00860C58" w:rsidP="00C9793A">
            <w:pPr>
              <w:spacing w:line="240" w:lineRule="auto"/>
              <w:jc w:val="left"/>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Opis predmetna naročila </w:t>
            </w:r>
          </w:p>
          <w:p w14:paraId="2DC98CEC" w14:textId="77777777" w:rsidR="00836E40" w:rsidRPr="000837C3" w:rsidRDefault="00836E40" w:rsidP="0094166E">
            <w:pPr>
              <w:spacing w:line="240" w:lineRule="auto"/>
              <w:rPr>
                <w:rFonts w:ascii="Tahoma" w:eastAsia="Times New Roman" w:hAnsi="Tahoma" w:cs="Tahoma"/>
                <w:b/>
                <w:bCs/>
                <w:sz w:val="18"/>
                <w:szCs w:val="18"/>
                <w:lang w:eastAsia="sl-SI"/>
              </w:rPr>
            </w:pPr>
          </w:p>
        </w:tc>
        <w:tc>
          <w:tcPr>
            <w:tcW w:w="3119" w:type="dxa"/>
          </w:tcPr>
          <w:p w14:paraId="282FF408"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            Vrednost EUR brez DDV</w:t>
            </w:r>
          </w:p>
        </w:tc>
      </w:tr>
      <w:tr w:rsidR="00860C58" w:rsidRPr="000837C3" w14:paraId="70FC177C" w14:textId="77777777" w:rsidTr="00940B65">
        <w:tc>
          <w:tcPr>
            <w:tcW w:w="710" w:type="dxa"/>
          </w:tcPr>
          <w:p w14:paraId="01E84E54" w14:textId="77777777" w:rsidR="00860C58" w:rsidRPr="000837C3" w:rsidRDefault="00860C58">
            <w:pPr>
              <w:numPr>
                <w:ilvl w:val="0"/>
                <w:numId w:val="29"/>
              </w:numPr>
              <w:spacing w:line="240" w:lineRule="auto"/>
              <w:rPr>
                <w:rFonts w:ascii="Tahoma" w:eastAsia="Times New Roman" w:hAnsi="Tahoma" w:cs="Tahoma"/>
                <w:b/>
                <w:bCs/>
                <w:sz w:val="18"/>
                <w:szCs w:val="18"/>
                <w:lang w:eastAsia="sl-SI"/>
              </w:rPr>
            </w:pPr>
          </w:p>
        </w:tc>
        <w:tc>
          <w:tcPr>
            <w:tcW w:w="4677" w:type="dxa"/>
          </w:tcPr>
          <w:p w14:paraId="4811901B" w14:textId="7225FE86" w:rsidR="00836E40" w:rsidRPr="00940B65" w:rsidRDefault="000D29CA" w:rsidP="00C9793A">
            <w:pPr>
              <w:spacing w:line="240" w:lineRule="auto"/>
              <w:rPr>
                <w:rFonts w:ascii="Tahoma" w:eastAsia="Times New Roman" w:hAnsi="Tahoma" w:cs="Tahoma"/>
                <w:sz w:val="18"/>
                <w:szCs w:val="18"/>
                <w:lang w:eastAsia="sl-SI"/>
              </w:rPr>
            </w:pPr>
            <w:r w:rsidRPr="000D29CA">
              <w:rPr>
                <w:rFonts w:ascii="Tahoma" w:eastAsia="Times New Roman" w:hAnsi="Tahoma" w:cs="Tahoma"/>
                <w:sz w:val="18"/>
                <w:szCs w:val="18"/>
                <w:cs/>
                <w:lang w:eastAsia="sl-SI"/>
              </w:rPr>
              <w:t>‎</w:t>
            </w:r>
            <w:r w:rsidRPr="000D29CA">
              <w:rPr>
                <w:rFonts w:ascii="Tahoma" w:eastAsia="Times New Roman" w:hAnsi="Tahoma" w:cs="Tahoma"/>
                <w:sz w:val="18"/>
                <w:szCs w:val="18"/>
                <w:lang w:eastAsia="sl-SI"/>
              </w:rPr>
              <w:t>»</w:t>
            </w:r>
            <w:r w:rsidR="006E358F" w:rsidRPr="006E358F">
              <w:rPr>
                <w:rFonts w:ascii="Tahoma" w:eastAsia="Times New Roman" w:hAnsi="Tahoma" w:cs="Tahoma"/>
                <w:sz w:val="18"/>
                <w:szCs w:val="18"/>
                <w:lang w:eastAsia="sl-SI"/>
              </w:rPr>
              <w:t xml:space="preserve">NAKUP, DOBAVA IN VZDRŽEVANJE BIOKEMIJSKEGA- </w:t>
            </w:r>
            <w:r w:rsidR="006E358F" w:rsidRPr="006E358F">
              <w:rPr>
                <w:rFonts w:ascii="Tahoma" w:eastAsia="Times New Roman" w:hAnsi="Tahoma" w:cs="Tahoma"/>
                <w:sz w:val="18"/>
                <w:szCs w:val="18"/>
                <w:cs/>
                <w:lang w:eastAsia="sl-SI"/>
              </w:rPr>
              <w:t>‎</w:t>
            </w:r>
            <w:r w:rsidR="006E358F" w:rsidRPr="006E358F">
              <w:rPr>
                <w:rFonts w:ascii="Tahoma" w:eastAsia="Times New Roman" w:hAnsi="Tahoma" w:cs="Tahoma"/>
                <w:sz w:val="18"/>
                <w:szCs w:val="18"/>
                <w:lang w:eastAsia="sl-SI"/>
              </w:rPr>
              <w:t>IMUNOKEMIJSKEGA ANALITSKEGA SISTEMA</w:t>
            </w:r>
            <w:r w:rsidRPr="000D29CA">
              <w:rPr>
                <w:rFonts w:ascii="Tahoma" w:eastAsia="Times New Roman" w:hAnsi="Tahoma" w:cs="Tahoma"/>
                <w:sz w:val="18"/>
                <w:szCs w:val="18"/>
                <w:lang w:eastAsia="sl-SI"/>
              </w:rPr>
              <w:t>«</w:t>
            </w:r>
            <w:r w:rsidRPr="000D29CA">
              <w:rPr>
                <w:rFonts w:ascii="Tahoma" w:eastAsia="Times New Roman" w:hAnsi="Tahoma" w:cs="Tahoma"/>
                <w:sz w:val="18"/>
                <w:szCs w:val="18"/>
                <w:cs/>
                <w:lang w:eastAsia="sl-SI"/>
              </w:rPr>
              <w:t>‎</w:t>
            </w:r>
          </w:p>
        </w:tc>
        <w:tc>
          <w:tcPr>
            <w:tcW w:w="3119" w:type="dxa"/>
          </w:tcPr>
          <w:p w14:paraId="64D2405D" w14:textId="77777777" w:rsidR="00860C58" w:rsidRPr="000837C3" w:rsidRDefault="00860C58" w:rsidP="00C9793A">
            <w:pPr>
              <w:spacing w:line="240" w:lineRule="auto"/>
              <w:rPr>
                <w:rFonts w:ascii="Tahoma" w:eastAsia="Times New Roman" w:hAnsi="Tahoma" w:cs="Tahoma"/>
                <w:sz w:val="18"/>
                <w:szCs w:val="18"/>
                <w:lang w:eastAsia="sl-SI"/>
              </w:rPr>
            </w:pPr>
          </w:p>
        </w:tc>
      </w:tr>
      <w:tr w:rsidR="007058D9" w:rsidRPr="000837C3" w14:paraId="4D84C397" w14:textId="77777777" w:rsidTr="00940B65">
        <w:tc>
          <w:tcPr>
            <w:tcW w:w="710" w:type="dxa"/>
          </w:tcPr>
          <w:p w14:paraId="1AD91093" w14:textId="77777777" w:rsidR="007058D9" w:rsidRPr="000837C3" w:rsidRDefault="007058D9">
            <w:pPr>
              <w:numPr>
                <w:ilvl w:val="0"/>
                <w:numId w:val="29"/>
              </w:numPr>
              <w:spacing w:line="240" w:lineRule="auto"/>
              <w:rPr>
                <w:rFonts w:ascii="Tahoma" w:eastAsia="Times New Roman" w:hAnsi="Tahoma" w:cs="Tahoma"/>
                <w:b/>
                <w:bCs/>
                <w:sz w:val="18"/>
                <w:szCs w:val="18"/>
                <w:lang w:eastAsia="sl-SI"/>
              </w:rPr>
            </w:pPr>
          </w:p>
        </w:tc>
        <w:tc>
          <w:tcPr>
            <w:tcW w:w="4677" w:type="dxa"/>
          </w:tcPr>
          <w:p w14:paraId="145DA016" w14:textId="5E3D5656" w:rsidR="007058D9" w:rsidRPr="000D29CA" w:rsidRDefault="007058D9" w:rsidP="00C9793A">
            <w:pPr>
              <w:spacing w:line="240" w:lineRule="auto"/>
              <w:rPr>
                <w:rFonts w:ascii="Tahoma" w:eastAsia="Times New Roman" w:hAnsi="Tahoma" w:cs="Tahoma"/>
                <w:sz w:val="18"/>
                <w:szCs w:val="18"/>
                <w:cs/>
                <w:lang w:eastAsia="sl-SI"/>
              </w:rPr>
            </w:pPr>
            <w:r w:rsidRPr="007058D9">
              <w:rPr>
                <w:rFonts w:ascii="Tahoma" w:eastAsia="Times New Roman" w:hAnsi="Tahoma" w:cs="Tahoma"/>
                <w:sz w:val="18"/>
                <w:szCs w:val="18"/>
                <w:lang w:eastAsia="sl-SI"/>
              </w:rPr>
              <w:t xml:space="preserve">NAKUP REAGENTOV, POTROŠNEGA MATERIALA, </w:t>
            </w:r>
            <w:r w:rsidRPr="007058D9">
              <w:rPr>
                <w:rFonts w:ascii="Tahoma" w:eastAsia="Times New Roman" w:hAnsi="Tahoma" w:cs="Tahoma"/>
                <w:sz w:val="18"/>
                <w:szCs w:val="18"/>
                <w:cs/>
                <w:lang w:eastAsia="sl-SI"/>
              </w:rPr>
              <w:t>‎</w:t>
            </w:r>
            <w:r w:rsidRPr="007058D9">
              <w:rPr>
                <w:rFonts w:ascii="Tahoma" w:eastAsia="Times New Roman" w:hAnsi="Tahoma" w:cs="Tahoma"/>
                <w:sz w:val="18"/>
                <w:szCs w:val="18"/>
                <w:lang w:eastAsia="sl-SI"/>
              </w:rPr>
              <w:t xml:space="preserve">STANDARDOV IN KONTROL ZA PONUJENA SISTEMA </w:t>
            </w:r>
            <w:r w:rsidRPr="007058D9">
              <w:rPr>
                <w:rFonts w:ascii="Tahoma" w:eastAsia="Times New Roman" w:hAnsi="Tahoma" w:cs="Tahoma"/>
                <w:sz w:val="18"/>
                <w:szCs w:val="18"/>
                <w:cs/>
                <w:lang w:eastAsia="sl-SI"/>
              </w:rPr>
              <w:t>‎</w:t>
            </w:r>
            <w:r w:rsidRPr="007058D9">
              <w:rPr>
                <w:rFonts w:ascii="Tahoma" w:eastAsia="Times New Roman" w:hAnsi="Tahoma" w:cs="Tahoma"/>
                <w:sz w:val="18"/>
                <w:szCs w:val="18"/>
                <w:lang w:eastAsia="sl-SI"/>
              </w:rPr>
              <w:t>ZA 7 LET</w:t>
            </w:r>
          </w:p>
        </w:tc>
        <w:tc>
          <w:tcPr>
            <w:tcW w:w="3119" w:type="dxa"/>
          </w:tcPr>
          <w:p w14:paraId="66D326CF" w14:textId="77777777" w:rsidR="007058D9" w:rsidRPr="000837C3" w:rsidRDefault="007058D9" w:rsidP="00C9793A">
            <w:pPr>
              <w:spacing w:line="240" w:lineRule="auto"/>
              <w:rPr>
                <w:rFonts w:ascii="Tahoma" w:eastAsia="Times New Roman" w:hAnsi="Tahoma" w:cs="Tahoma"/>
                <w:sz w:val="18"/>
                <w:szCs w:val="18"/>
                <w:lang w:eastAsia="sl-SI"/>
              </w:rPr>
            </w:pPr>
          </w:p>
        </w:tc>
      </w:tr>
      <w:bookmarkEnd w:id="170"/>
    </w:tbl>
    <w:p w14:paraId="121DD8E0" w14:textId="77777777" w:rsidR="00836E40" w:rsidRPr="000837C3" w:rsidRDefault="00836E40" w:rsidP="00836E40">
      <w:pPr>
        <w:spacing w:line="240" w:lineRule="auto"/>
        <w:rPr>
          <w:rFonts w:ascii="Tahoma" w:eastAsia="Times New Roman" w:hAnsi="Tahoma" w:cs="Tahoma"/>
          <w:sz w:val="18"/>
          <w:szCs w:val="18"/>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119"/>
      </w:tblGrid>
      <w:tr w:rsidR="00836E40" w:rsidRPr="000837C3" w14:paraId="7501ACD0" w14:textId="77777777" w:rsidTr="00940B65">
        <w:tc>
          <w:tcPr>
            <w:tcW w:w="5387" w:type="dxa"/>
          </w:tcPr>
          <w:p w14:paraId="6A97D0DC" w14:textId="77777777" w:rsidR="00836E40" w:rsidRDefault="007058D9" w:rsidP="00500DC7">
            <w:pPr>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SKUPAJ brez DDV</w:t>
            </w:r>
          </w:p>
          <w:p w14:paraId="43A7411C" w14:textId="423085C7" w:rsidR="007058D9" w:rsidRPr="000837C3" w:rsidRDefault="007058D9" w:rsidP="00500DC7">
            <w:pPr>
              <w:spacing w:line="240" w:lineRule="auto"/>
              <w:rPr>
                <w:rFonts w:ascii="Tahoma" w:eastAsia="Times New Roman" w:hAnsi="Tahoma" w:cs="Tahoma"/>
                <w:sz w:val="18"/>
                <w:szCs w:val="18"/>
                <w:lang w:eastAsia="sl-SI"/>
              </w:rPr>
            </w:pPr>
          </w:p>
        </w:tc>
        <w:tc>
          <w:tcPr>
            <w:tcW w:w="3119" w:type="dxa"/>
          </w:tcPr>
          <w:p w14:paraId="435CC50A" w14:textId="77777777" w:rsidR="007058D9" w:rsidRDefault="007058D9" w:rsidP="00500DC7">
            <w:pPr>
              <w:spacing w:line="240" w:lineRule="auto"/>
              <w:rPr>
                <w:rFonts w:ascii="Tahoma" w:eastAsia="Times New Roman" w:hAnsi="Tahoma" w:cs="Tahoma"/>
                <w:sz w:val="18"/>
                <w:szCs w:val="18"/>
                <w:lang w:eastAsia="sl-SI"/>
              </w:rPr>
            </w:pPr>
            <w:r w:rsidRPr="007058D9">
              <w:rPr>
                <w:rFonts w:ascii="Tahoma" w:eastAsia="Times New Roman" w:hAnsi="Tahoma" w:cs="Tahoma"/>
                <w:sz w:val="18"/>
                <w:szCs w:val="18"/>
                <w:cs/>
                <w:lang w:eastAsia="sl-SI"/>
              </w:rPr>
              <w:t>‎</w:t>
            </w:r>
          </w:p>
          <w:p w14:paraId="0DB50807" w14:textId="3412F441" w:rsidR="00836E40" w:rsidRPr="000837C3" w:rsidRDefault="007058D9" w:rsidP="00500DC7">
            <w:pPr>
              <w:spacing w:line="240" w:lineRule="auto"/>
              <w:rPr>
                <w:rFonts w:ascii="Tahoma" w:eastAsia="Times New Roman" w:hAnsi="Tahoma" w:cs="Tahoma"/>
                <w:sz w:val="18"/>
                <w:szCs w:val="18"/>
                <w:lang w:eastAsia="sl-SI"/>
              </w:rPr>
            </w:pPr>
            <w:r w:rsidRPr="007058D9">
              <w:rPr>
                <w:rFonts w:ascii="Tahoma" w:eastAsia="Times New Roman" w:hAnsi="Tahoma" w:cs="Tahoma"/>
                <w:sz w:val="18"/>
                <w:szCs w:val="18"/>
                <w:lang w:eastAsia="sl-SI"/>
              </w:rPr>
              <w:t>………</w:t>
            </w:r>
            <w:r>
              <w:rPr>
                <w:rFonts w:ascii="Tahoma" w:eastAsia="Times New Roman" w:hAnsi="Tahoma" w:cs="Tahoma"/>
                <w:sz w:val="18"/>
                <w:szCs w:val="18"/>
                <w:lang w:eastAsia="sl-SI"/>
              </w:rPr>
              <w:t>…</w:t>
            </w:r>
            <w:r w:rsidRPr="007058D9">
              <w:rPr>
                <w:rFonts w:ascii="Tahoma" w:eastAsia="Times New Roman" w:hAnsi="Tahoma" w:cs="Tahoma"/>
                <w:sz w:val="18"/>
                <w:szCs w:val="18"/>
                <w:lang w:eastAsia="sl-SI"/>
              </w:rPr>
              <w:t>………………………………..EUR</w:t>
            </w:r>
            <w:r w:rsidRPr="007058D9">
              <w:rPr>
                <w:rFonts w:ascii="Tahoma" w:eastAsia="Times New Roman" w:hAnsi="Tahoma" w:cs="Tahoma"/>
                <w:sz w:val="18"/>
                <w:szCs w:val="18"/>
                <w:cs/>
                <w:lang w:eastAsia="sl-SI"/>
              </w:rPr>
              <w:t>‎</w:t>
            </w:r>
          </w:p>
        </w:tc>
      </w:tr>
      <w:tr w:rsidR="007058D9" w:rsidRPr="000837C3" w14:paraId="6E8ED924" w14:textId="77777777" w:rsidTr="00940B65">
        <w:tc>
          <w:tcPr>
            <w:tcW w:w="5387" w:type="dxa"/>
          </w:tcPr>
          <w:p w14:paraId="4C2AC0C5" w14:textId="77777777" w:rsidR="007058D9" w:rsidRPr="000837C3" w:rsidRDefault="007058D9" w:rsidP="007058D9">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DDV – 22%</w:t>
            </w:r>
          </w:p>
          <w:p w14:paraId="4318F456" w14:textId="77777777" w:rsidR="007058D9" w:rsidRPr="000837C3" w:rsidRDefault="007058D9" w:rsidP="007058D9">
            <w:pPr>
              <w:spacing w:line="240" w:lineRule="auto"/>
              <w:jc w:val="left"/>
              <w:rPr>
                <w:rFonts w:ascii="Tahoma" w:eastAsia="Times New Roman" w:hAnsi="Tahoma" w:cs="Tahoma"/>
                <w:sz w:val="18"/>
                <w:szCs w:val="18"/>
                <w:lang w:eastAsia="sl-SI"/>
              </w:rPr>
            </w:pPr>
          </w:p>
        </w:tc>
        <w:tc>
          <w:tcPr>
            <w:tcW w:w="3119" w:type="dxa"/>
          </w:tcPr>
          <w:p w14:paraId="1F322B8C" w14:textId="77777777" w:rsidR="007058D9" w:rsidRPr="000837C3" w:rsidRDefault="007058D9" w:rsidP="007058D9">
            <w:pPr>
              <w:spacing w:line="240" w:lineRule="auto"/>
              <w:rPr>
                <w:rFonts w:ascii="Tahoma" w:eastAsia="Times New Roman" w:hAnsi="Tahoma" w:cs="Tahoma"/>
                <w:sz w:val="18"/>
                <w:szCs w:val="18"/>
                <w:lang w:eastAsia="sl-SI"/>
              </w:rPr>
            </w:pPr>
          </w:p>
          <w:p w14:paraId="2F6270D1" w14:textId="62BD5580" w:rsidR="007058D9" w:rsidRPr="000837C3" w:rsidRDefault="007058D9" w:rsidP="007058D9">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…………………………………………..EUR</w:t>
            </w:r>
          </w:p>
        </w:tc>
      </w:tr>
      <w:tr w:rsidR="007058D9" w:rsidRPr="000837C3" w14:paraId="235AB3A1" w14:textId="77777777" w:rsidTr="00940B65">
        <w:tc>
          <w:tcPr>
            <w:tcW w:w="5387" w:type="dxa"/>
          </w:tcPr>
          <w:p w14:paraId="14626B4F" w14:textId="5FF3857E" w:rsidR="007058D9" w:rsidRPr="000837C3" w:rsidRDefault="007058D9" w:rsidP="007058D9">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DDV – </w:t>
            </w:r>
            <w:r>
              <w:rPr>
                <w:rFonts w:ascii="Tahoma" w:eastAsia="Times New Roman" w:hAnsi="Tahoma" w:cs="Tahoma"/>
                <w:sz w:val="18"/>
                <w:szCs w:val="18"/>
                <w:lang w:eastAsia="sl-SI"/>
              </w:rPr>
              <w:t>9,5</w:t>
            </w:r>
            <w:r w:rsidRPr="000837C3">
              <w:rPr>
                <w:rFonts w:ascii="Tahoma" w:eastAsia="Times New Roman" w:hAnsi="Tahoma" w:cs="Tahoma"/>
                <w:sz w:val="18"/>
                <w:szCs w:val="18"/>
                <w:lang w:eastAsia="sl-SI"/>
              </w:rPr>
              <w:t>%</w:t>
            </w:r>
          </w:p>
          <w:p w14:paraId="7C3DFF8F" w14:textId="77777777" w:rsidR="007058D9" w:rsidRPr="000837C3" w:rsidRDefault="007058D9" w:rsidP="007058D9">
            <w:pPr>
              <w:spacing w:line="240" w:lineRule="auto"/>
              <w:jc w:val="left"/>
              <w:rPr>
                <w:rFonts w:ascii="Tahoma" w:eastAsia="Times New Roman" w:hAnsi="Tahoma" w:cs="Tahoma"/>
                <w:sz w:val="18"/>
                <w:szCs w:val="18"/>
                <w:lang w:eastAsia="sl-SI"/>
              </w:rPr>
            </w:pPr>
          </w:p>
        </w:tc>
        <w:tc>
          <w:tcPr>
            <w:tcW w:w="3119" w:type="dxa"/>
          </w:tcPr>
          <w:p w14:paraId="04DA6F3E" w14:textId="77777777" w:rsidR="007058D9" w:rsidRPr="000837C3" w:rsidRDefault="007058D9" w:rsidP="007058D9">
            <w:pPr>
              <w:spacing w:line="240" w:lineRule="auto"/>
              <w:rPr>
                <w:rFonts w:ascii="Tahoma" w:eastAsia="Times New Roman" w:hAnsi="Tahoma" w:cs="Tahoma"/>
                <w:sz w:val="18"/>
                <w:szCs w:val="18"/>
                <w:lang w:eastAsia="sl-SI"/>
              </w:rPr>
            </w:pPr>
          </w:p>
          <w:p w14:paraId="71820084" w14:textId="4AEA521F" w:rsidR="007058D9" w:rsidRPr="000837C3" w:rsidRDefault="007058D9" w:rsidP="007058D9">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…………………………………………..EUR</w:t>
            </w:r>
          </w:p>
        </w:tc>
      </w:tr>
      <w:tr w:rsidR="007058D9" w:rsidRPr="000837C3" w14:paraId="5768ED89" w14:textId="77777777" w:rsidTr="00940B65">
        <w:tc>
          <w:tcPr>
            <w:tcW w:w="5387" w:type="dxa"/>
          </w:tcPr>
          <w:p w14:paraId="0ABB5A3D" w14:textId="77777777" w:rsidR="007058D9" w:rsidRDefault="007058D9" w:rsidP="007058D9">
            <w:pPr>
              <w:spacing w:line="240" w:lineRule="auto"/>
              <w:rPr>
                <w:rFonts w:ascii="Tahoma" w:eastAsia="Times New Roman" w:hAnsi="Tahoma" w:cs="Tahoma"/>
                <w:b/>
                <w:sz w:val="18"/>
                <w:szCs w:val="18"/>
                <w:lang w:eastAsia="sl-SI"/>
              </w:rPr>
            </w:pPr>
          </w:p>
          <w:p w14:paraId="5C4FA837" w14:textId="1A5D5CBC" w:rsidR="007058D9" w:rsidRPr="000837C3" w:rsidRDefault="007058D9" w:rsidP="007058D9">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 xml:space="preserve">S K U P A J  z DDV (merilo) </w:t>
            </w:r>
          </w:p>
        </w:tc>
        <w:tc>
          <w:tcPr>
            <w:tcW w:w="3119" w:type="dxa"/>
          </w:tcPr>
          <w:p w14:paraId="76F51B2C" w14:textId="77777777" w:rsidR="007058D9" w:rsidRPr="000837C3" w:rsidRDefault="007058D9" w:rsidP="007058D9">
            <w:pPr>
              <w:spacing w:line="240" w:lineRule="auto"/>
              <w:rPr>
                <w:rFonts w:ascii="Tahoma" w:eastAsia="Times New Roman" w:hAnsi="Tahoma" w:cs="Tahoma"/>
                <w:b/>
                <w:sz w:val="18"/>
                <w:szCs w:val="18"/>
                <w:lang w:eastAsia="sl-SI"/>
              </w:rPr>
            </w:pPr>
          </w:p>
          <w:p w14:paraId="342054FB" w14:textId="77777777" w:rsidR="007058D9" w:rsidRPr="000837C3" w:rsidRDefault="007058D9" w:rsidP="007058D9">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…………………………………..EUR</w:t>
            </w:r>
          </w:p>
        </w:tc>
      </w:tr>
    </w:tbl>
    <w:p w14:paraId="6F6D7E21" w14:textId="77777777" w:rsidR="00836E40" w:rsidRDefault="00836E40" w:rsidP="001D6CD4">
      <w:pPr>
        <w:rPr>
          <w:rFonts w:ascii="Tahoma" w:hAnsi="Tahoma" w:cs="Tahoma"/>
          <w:sz w:val="18"/>
          <w:szCs w:val="18"/>
        </w:rPr>
      </w:pPr>
    </w:p>
    <w:p w14:paraId="568C9E44" w14:textId="77777777" w:rsidR="00884379" w:rsidRPr="000837C3" w:rsidRDefault="00884379" w:rsidP="001D6CD4">
      <w:pPr>
        <w:rPr>
          <w:rFonts w:ascii="Tahoma" w:hAnsi="Tahoma" w:cs="Tahoma"/>
          <w:sz w:val="18"/>
          <w:szCs w:val="18"/>
        </w:rPr>
      </w:pPr>
    </w:p>
    <w:p w14:paraId="6BA06E4B" w14:textId="77777777" w:rsidR="00F1081F" w:rsidRPr="000837C3" w:rsidRDefault="00936DA6" w:rsidP="001D6CD4">
      <w:pPr>
        <w:spacing w:line="276" w:lineRule="auto"/>
        <w:rPr>
          <w:rFonts w:ascii="Tahoma" w:hAnsi="Tahoma" w:cs="Tahoma"/>
          <w:b/>
          <w:sz w:val="18"/>
          <w:szCs w:val="18"/>
        </w:rPr>
      </w:pPr>
      <w:r w:rsidRPr="000837C3">
        <w:rPr>
          <w:rFonts w:ascii="Tahoma" w:hAnsi="Tahoma" w:cs="Tahoma"/>
          <w:b/>
          <w:sz w:val="18"/>
          <w:szCs w:val="18"/>
        </w:rPr>
        <w:t>Priloga</w:t>
      </w:r>
      <w:r w:rsidR="004B180B" w:rsidRPr="000837C3">
        <w:rPr>
          <w:rFonts w:ascii="Tahoma" w:hAnsi="Tahoma" w:cs="Tahoma"/>
          <w:b/>
          <w:sz w:val="18"/>
          <w:szCs w:val="18"/>
        </w:rPr>
        <w:t>: Lasten predračun!</w:t>
      </w:r>
    </w:p>
    <w:p w14:paraId="2254302B" w14:textId="77777777" w:rsidR="00752B46" w:rsidRPr="00752B46" w:rsidRDefault="00752B46" w:rsidP="00752B46">
      <w:pPr>
        <w:rPr>
          <w:rFonts w:ascii="Tahoma" w:hAnsi="Tahoma" w:cs="Tahoma"/>
          <w:b/>
          <w:bCs/>
          <w:sz w:val="18"/>
          <w:szCs w:val="18"/>
        </w:rPr>
      </w:pPr>
      <w:r w:rsidRPr="00752B46">
        <w:rPr>
          <w:rFonts w:ascii="Tahoma" w:hAnsi="Tahoma" w:cs="Tahoma"/>
          <w:b/>
          <w:bCs/>
          <w:sz w:val="18"/>
          <w:szCs w:val="18"/>
        </w:rPr>
        <w:t>Ponudnik mora v okviru ponudbene vrednosti zagotoviti strokovno izobraževanje za štiri osebe v izobraževalnem centru proizvajalca.</w:t>
      </w:r>
    </w:p>
    <w:p w14:paraId="04B41A0D" w14:textId="77777777" w:rsidR="000A52D7" w:rsidRPr="000837C3" w:rsidRDefault="000A52D7" w:rsidP="001D6CD4">
      <w:pPr>
        <w:spacing w:line="276" w:lineRule="auto"/>
        <w:rPr>
          <w:rFonts w:ascii="Tahoma" w:hAnsi="Tahoma" w:cs="Tahoma"/>
          <w:b/>
          <w:sz w:val="18"/>
          <w:szCs w:val="18"/>
        </w:rPr>
      </w:pPr>
    </w:p>
    <w:p w14:paraId="63CBD688" w14:textId="77777777" w:rsidR="004B180B" w:rsidRPr="000837C3" w:rsidRDefault="004B180B" w:rsidP="001D6CD4">
      <w:pPr>
        <w:spacing w:line="276" w:lineRule="auto"/>
        <w:rPr>
          <w:rFonts w:ascii="Tahoma" w:hAnsi="Tahoma" w:cs="Tahoma"/>
          <w:b/>
          <w:sz w:val="18"/>
          <w:szCs w:val="18"/>
        </w:rPr>
      </w:pPr>
    </w:p>
    <w:p w14:paraId="1DF21AD1" w14:textId="77777777" w:rsidR="008D40E2" w:rsidRPr="000837C3" w:rsidRDefault="008D40E2" w:rsidP="001D6CD4">
      <w:pPr>
        <w:spacing w:line="276" w:lineRule="auto"/>
        <w:rPr>
          <w:rFonts w:ascii="Tahoma" w:hAnsi="Tahoma" w:cs="Tahoma"/>
          <w:b/>
          <w:sz w:val="18"/>
          <w:szCs w:val="18"/>
        </w:rPr>
      </w:pPr>
    </w:p>
    <w:tbl>
      <w:tblPr>
        <w:tblW w:w="0" w:type="auto"/>
        <w:tblInd w:w="6" w:type="dxa"/>
        <w:tblLayout w:type="fixed"/>
        <w:tblLook w:val="0000" w:firstRow="0" w:lastRow="0" w:firstColumn="0" w:lastColumn="0" w:noHBand="0" w:noVBand="0"/>
      </w:tblPr>
      <w:tblGrid>
        <w:gridCol w:w="4778"/>
        <w:gridCol w:w="4400"/>
      </w:tblGrid>
      <w:tr w:rsidR="00CE47B4" w:rsidRPr="000837C3" w14:paraId="3704E950" w14:textId="77777777" w:rsidTr="006E7385">
        <w:tc>
          <w:tcPr>
            <w:tcW w:w="4778" w:type="dxa"/>
            <w:vAlign w:val="center"/>
          </w:tcPr>
          <w:p w14:paraId="6BFB7D9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2A0F115C"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1F19ACBF"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59FDA5A6" w14:textId="77777777" w:rsidTr="006E7385">
        <w:tc>
          <w:tcPr>
            <w:tcW w:w="4778" w:type="dxa"/>
            <w:vAlign w:val="center"/>
          </w:tcPr>
          <w:p w14:paraId="5277784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4C4F24CC"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1343857F" w14:textId="77777777" w:rsidR="004B180B" w:rsidRPr="000837C3" w:rsidRDefault="00CE47B4" w:rsidP="006E7385">
            <w:pPr>
              <w:suppressAutoHyphens/>
              <w:spacing w:line="240" w:lineRule="auto"/>
              <w:jc w:val="center"/>
              <w:rPr>
                <w:rFonts w:cs="Arial"/>
                <w:position w:val="-1"/>
                <w:sz w:val="18"/>
                <w:szCs w:val="18"/>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p>
          <w:p w14:paraId="20651562" w14:textId="77777777" w:rsidR="004B180B" w:rsidRPr="000837C3" w:rsidRDefault="004B180B" w:rsidP="006E7385">
            <w:pPr>
              <w:suppressAutoHyphens/>
              <w:spacing w:line="240" w:lineRule="auto"/>
              <w:jc w:val="center"/>
              <w:rPr>
                <w:rFonts w:cs="Arial"/>
                <w:position w:val="-1"/>
                <w:sz w:val="18"/>
                <w:szCs w:val="18"/>
                <w:lang w:eastAsia="zh-CN"/>
              </w:rPr>
            </w:pPr>
          </w:p>
          <w:p w14:paraId="60F20593" w14:textId="77777777" w:rsidR="004B180B" w:rsidRPr="000837C3" w:rsidRDefault="004B180B" w:rsidP="006E7385">
            <w:pPr>
              <w:suppressAutoHyphens/>
              <w:spacing w:line="240" w:lineRule="auto"/>
              <w:jc w:val="center"/>
              <w:rPr>
                <w:rFonts w:cs="Arial"/>
                <w:position w:val="-1"/>
                <w:sz w:val="18"/>
                <w:szCs w:val="18"/>
                <w:lang w:eastAsia="zh-CN"/>
              </w:rPr>
            </w:pPr>
          </w:p>
          <w:p w14:paraId="3FCCC25A" w14:textId="77777777" w:rsidR="004B180B" w:rsidRPr="000837C3" w:rsidRDefault="004B180B" w:rsidP="006E7385">
            <w:pPr>
              <w:suppressAutoHyphens/>
              <w:spacing w:line="240" w:lineRule="auto"/>
              <w:jc w:val="center"/>
              <w:rPr>
                <w:rFonts w:cs="Arial"/>
                <w:position w:val="-1"/>
                <w:sz w:val="18"/>
                <w:szCs w:val="18"/>
                <w:lang w:eastAsia="zh-CN"/>
              </w:rPr>
            </w:pPr>
          </w:p>
          <w:p w14:paraId="2D48CA64" w14:textId="77777777" w:rsidR="004B180B" w:rsidRPr="000837C3" w:rsidRDefault="004B180B" w:rsidP="006E7385">
            <w:pPr>
              <w:suppressAutoHyphens/>
              <w:spacing w:line="240" w:lineRule="auto"/>
              <w:jc w:val="center"/>
              <w:rPr>
                <w:rFonts w:cs="Arial"/>
                <w:position w:val="-1"/>
                <w:sz w:val="18"/>
                <w:szCs w:val="18"/>
                <w:lang w:eastAsia="zh-CN"/>
              </w:rPr>
            </w:pPr>
          </w:p>
          <w:p w14:paraId="5C89340B" w14:textId="77777777" w:rsidR="004B180B" w:rsidRPr="000837C3" w:rsidRDefault="004B180B" w:rsidP="00DE1794">
            <w:pPr>
              <w:suppressAutoHyphens/>
              <w:spacing w:line="240" w:lineRule="auto"/>
              <w:rPr>
                <w:rFonts w:cs="Arial"/>
                <w:position w:val="-1"/>
                <w:sz w:val="18"/>
                <w:szCs w:val="18"/>
                <w:lang w:eastAsia="zh-CN"/>
              </w:rPr>
            </w:pPr>
          </w:p>
          <w:p w14:paraId="169E8269"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br/>
              <w:t> </w:t>
            </w:r>
          </w:p>
        </w:tc>
      </w:tr>
    </w:tbl>
    <w:p w14:paraId="72C8B149" w14:textId="77777777" w:rsidR="009771FA" w:rsidRPr="000837C3" w:rsidRDefault="009771FA" w:rsidP="0035722A">
      <w:pPr>
        <w:jc w:val="right"/>
        <w:rPr>
          <w:rFonts w:ascii="Tahoma" w:hAnsi="Tahoma" w:cs="Tahoma"/>
          <w:b/>
          <w:i/>
          <w:sz w:val="18"/>
          <w:szCs w:val="18"/>
        </w:rPr>
      </w:pPr>
      <w:bookmarkStart w:id="171" w:name="_Hlk485723233"/>
    </w:p>
    <w:p w14:paraId="18463183" w14:textId="77777777" w:rsidR="009771FA" w:rsidRPr="000837C3" w:rsidRDefault="009771FA" w:rsidP="0035722A">
      <w:pPr>
        <w:jc w:val="right"/>
        <w:rPr>
          <w:rFonts w:ascii="Tahoma" w:hAnsi="Tahoma" w:cs="Tahoma"/>
          <w:b/>
          <w:i/>
          <w:sz w:val="18"/>
          <w:szCs w:val="18"/>
        </w:rPr>
      </w:pPr>
    </w:p>
    <w:p w14:paraId="57E628F5" w14:textId="77777777" w:rsidR="009771FA" w:rsidRPr="000837C3" w:rsidRDefault="009771FA" w:rsidP="0035722A">
      <w:pPr>
        <w:jc w:val="right"/>
        <w:rPr>
          <w:rFonts w:ascii="Tahoma" w:hAnsi="Tahoma" w:cs="Tahoma"/>
          <w:b/>
          <w:i/>
          <w:sz w:val="18"/>
          <w:szCs w:val="18"/>
        </w:rPr>
      </w:pPr>
    </w:p>
    <w:p w14:paraId="33BE2BF3" w14:textId="77777777" w:rsidR="009771FA" w:rsidRPr="000837C3" w:rsidRDefault="009771FA" w:rsidP="0035722A">
      <w:pPr>
        <w:jc w:val="right"/>
        <w:rPr>
          <w:rFonts w:ascii="Tahoma" w:hAnsi="Tahoma" w:cs="Tahoma"/>
          <w:b/>
          <w:i/>
          <w:sz w:val="18"/>
          <w:szCs w:val="18"/>
        </w:rPr>
      </w:pPr>
    </w:p>
    <w:p w14:paraId="21A8E72A" w14:textId="77777777" w:rsidR="009771FA" w:rsidRDefault="009771FA" w:rsidP="0035722A">
      <w:pPr>
        <w:jc w:val="right"/>
        <w:rPr>
          <w:rFonts w:ascii="Tahoma" w:hAnsi="Tahoma" w:cs="Tahoma"/>
          <w:b/>
          <w:i/>
          <w:sz w:val="18"/>
          <w:szCs w:val="18"/>
        </w:rPr>
      </w:pPr>
    </w:p>
    <w:p w14:paraId="67B90096" w14:textId="77777777" w:rsidR="00884379" w:rsidRDefault="00884379" w:rsidP="0035722A">
      <w:pPr>
        <w:jc w:val="right"/>
        <w:rPr>
          <w:rFonts w:ascii="Tahoma" w:hAnsi="Tahoma" w:cs="Tahoma"/>
          <w:b/>
          <w:i/>
          <w:sz w:val="18"/>
          <w:szCs w:val="18"/>
        </w:rPr>
      </w:pPr>
    </w:p>
    <w:p w14:paraId="3BBC0623" w14:textId="77777777" w:rsidR="00884379" w:rsidRDefault="00884379" w:rsidP="0035722A">
      <w:pPr>
        <w:jc w:val="right"/>
        <w:rPr>
          <w:rFonts w:ascii="Tahoma" w:hAnsi="Tahoma" w:cs="Tahoma"/>
          <w:b/>
          <w:i/>
          <w:sz w:val="18"/>
          <w:szCs w:val="18"/>
        </w:rPr>
      </w:pPr>
    </w:p>
    <w:p w14:paraId="771D31A3" w14:textId="77777777" w:rsidR="007058D9" w:rsidRPr="007058D9" w:rsidRDefault="007058D9" w:rsidP="007058D9">
      <w:pPr>
        <w:suppressAutoHyphens/>
        <w:jc w:val="right"/>
        <w:rPr>
          <w:rFonts w:ascii="Tahoma" w:hAnsi="Tahoma" w:cs="Tahoma"/>
          <w:sz w:val="18"/>
          <w:szCs w:val="18"/>
          <w:lang w:eastAsia="zh-CN"/>
        </w:rPr>
      </w:pPr>
      <w:r w:rsidRPr="007058D9">
        <w:rPr>
          <w:rFonts w:ascii="Tahoma" w:hAnsi="Tahoma" w:cs="Tahoma"/>
          <w:b/>
          <w:i/>
          <w:sz w:val="18"/>
          <w:szCs w:val="18"/>
          <w:lang w:eastAsia="zh-CN"/>
        </w:rPr>
        <w:lastRenderedPageBreak/>
        <w:t>Priloga Obrazec ESPD</w:t>
      </w:r>
    </w:p>
    <w:p w14:paraId="3606309A" w14:textId="77777777" w:rsidR="007058D9" w:rsidRPr="007058D9" w:rsidRDefault="007058D9" w:rsidP="007058D9">
      <w:pPr>
        <w:suppressAutoHyphens/>
        <w:rPr>
          <w:rFonts w:ascii="Tahoma" w:hAnsi="Tahoma" w:cs="Tahoma"/>
          <w:sz w:val="18"/>
          <w:szCs w:val="18"/>
          <w:lang w:eastAsia="zh-CN"/>
        </w:rPr>
      </w:pPr>
    </w:p>
    <w:p w14:paraId="26835D7D" w14:textId="77777777" w:rsidR="007058D9" w:rsidRPr="007058D9" w:rsidRDefault="007058D9" w:rsidP="007058D9">
      <w:pPr>
        <w:suppressAutoHyphens/>
        <w:spacing w:line="276" w:lineRule="auto"/>
        <w:rPr>
          <w:rFonts w:ascii="Tahoma" w:hAnsi="Tahoma" w:cs="Tahoma"/>
          <w:b/>
          <w:sz w:val="18"/>
          <w:szCs w:val="18"/>
          <w:lang w:eastAsia="zh-CN"/>
        </w:rPr>
      </w:pPr>
    </w:p>
    <w:p w14:paraId="18A63A36" w14:textId="77777777" w:rsidR="007058D9" w:rsidRPr="007058D9" w:rsidRDefault="007058D9" w:rsidP="007058D9">
      <w:pPr>
        <w:suppressAutoHyphens/>
        <w:spacing w:line="276" w:lineRule="auto"/>
        <w:jc w:val="right"/>
        <w:rPr>
          <w:rFonts w:ascii="Tahoma" w:hAnsi="Tahoma" w:cs="Tahoma"/>
          <w:sz w:val="18"/>
          <w:szCs w:val="18"/>
          <w:lang w:eastAsia="zh-CN"/>
        </w:rPr>
      </w:pPr>
    </w:p>
    <w:p w14:paraId="3C13ED21" w14:textId="77777777" w:rsidR="007058D9" w:rsidRPr="007058D9" w:rsidRDefault="007058D9" w:rsidP="000322AF">
      <w:pPr>
        <w:keepNext/>
        <w:keepLines/>
        <w:numPr>
          <w:ilvl w:val="0"/>
          <w:numId w:val="40"/>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firstLine="0"/>
        <w:jc w:val="left"/>
        <w:rPr>
          <w:rFonts w:ascii="Tahoma" w:hAnsi="Tahoma" w:cs="Tahoma"/>
          <w:sz w:val="18"/>
          <w:szCs w:val="18"/>
          <w:lang w:eastAsia="zh-CN"/>
        </w:rPr>
      </w:pPr>
      <w:r w:rsidRPr="007058D9">
        <w:rPr>
          <w:rFonts w:ascii="Tahoma" w:eastAsia="Times New Roman" w:hAnsi="Tahoma" w:cs="Tahoma"/>
          <w:b/>
          <w:bCs/>
          <w:sz w:val="18"/>
          <w:szCs w:val="18"/>
          <w:lang w:eastAsia="zh-CN"/>
        </w:rPr>
        <w:t>ESPD</w:t>
      </w:r>
    </w:p>
    <w:p w14:paraId="637CD7B7" w14:textId="77777777" w:rsidR="007058D9" w:rsidRPr="007058D9" w:rsidRDefault="007058D9" w:rsidP="007058D9">
      <w:pPr>
        <w:suppressAutoHyphens/>
        <w:spacing w:after="120" w:line="276" w:lineRule="auto"/>
        <w:jc w:val="left"/>
        <w:rPr>
          <w:rFonts w:ascii="Tahoma" w:eastAsia="Times New Roman" w:hAnsi="Tahoma" w:cs="Tahoma"/>
          <w:b/>
          <w:bCs/>
          <w:sz w:val="18"/>
          <w:szCs w:val="18"/>
          <w:lang w:val="x-none" w:eastAsia="zh-CN"/>
        </w:rPr>
      </w:pPr>
    </w:p>
    <w:p w14:paraId="476C6152" w14:textId="77777777"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sz w:val="18"/>
          <w:szCs w:val="18"/>
          <w:lang w:eastAsia="zh-CN"/>
        </w:rPr>
        <w:t xml:space="preserve">Zahtevan dokument elektronsko podpišete in ga dodate na portal </w:t>
      </w:r>
      <w:proofErr w:type="spellStart"/>
      <w:r w:rsidRPr="007058D9">
        <w:rPr>
          <w:rFonts w:ascii="Tahoma" w:hAnsi="Tahoma" w:cs="Tahoma"/>
          <w:sz w:val="18"/>
          <w:szCs w:val="18"/>
          <w:lang w:eastAsia="zh-CN"/>
        </w:rPr>
        <w:t>eJN</w:t>
      </w:r>
      <w:proofErr w:type="spellEnd"/>
      <w:r w:rsidRPr="007058D9">
        <w:rPr>
          <w:rFonts w:ascii="Tahoma" w:hAnsi="Tahoma" w:cs="Tahoma"/>
          <w:sz w:val="18"/>
          <w:szCs w:val="18"/>
          <w:lang w:eastAsia="zh-CN"/>
        </w:rPr>
        <w:t xml:space="preserve"> pod rubriko drugi dokumenti. </w:t>
      </w:r>
    </w:p>
    <w:p w14:paraId="23DE5877" w14:textId="77777777"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i/>
          <w:sz w:val="18"/>
          <w:szCs w:val="18"/>
          <w:lang w:eastAsia="zh-CN"/>
        </w:rPr>
        <w:t xml:space="preserve">Vsak dokument mora biti elektronsko podpisan ali pa ročno podpisan in žigosan in potem skeniran v </w:t>
      </w:r>
      <w:proofErr w:type="spellStart"/>
      <w:r w:rsidRPr="007058D9">
        <w:rPr>
          <w:rFonts w:ascii="Tahoma" w:hAnsi="Tahoma" w:cs="Tahoma"/>
          <w:i/>
          <w:sz w:val="18"/>
          <w:szCs w:val="18"/>
          <w:lang w:eastAsia="zh-CN"/>
        </w:rPr>
        <w:t>pdf</w:t>
      </w:r>
      <w:proofErr w:type="spellEnd"/>
      <w:r w:rsidRPr="007058D9">
        <w:rPr>
          <w:rFonts w:ascii="Tahoma" w:hAnsi="Tahoma" w:cs="Tahoma"/>
          <w:i/>
          <w:sz w:val="18"/>
          <w:szCs w:val="18"/>
          <w:lang w:eastAsia="zh-CN"/>
        </w:rPr>
        <w:t xml:space="preserve"> obliki (če ni elektronsko podpisan) ter priložen v razdelek drugo.</w:t>
      </w:r>
    </w:p>
    <w:p w14:paraId="23F48042" w14:textId="77777777" w:rsidR="007058D9" w:rsidRPr="007058D9" w:rsidRDefault="007058D9" w:rsidP="007058D9">
      <w:pPr>
        <w:suppressAutoHyphens/>
        <w:spacing w:after="200" w:line="276" w:lineRule="auto"/>
        <w:jc w:val="left"/>
        <w:rPr>
          <w:rFonts w:ascii="Tahoma" w:hAnsi="Tahoma" w:cs="Tahoma"/>
          <w:i/>
          <w:sz w:val="18"/>
          <w:szCs w:val="18"/>
          <w:lang w:eastAsia="zh-CN"/>
        </w:rPr>
      </w:pPr>
    </w:p>
    <w:p w14:paraId="75E93233" w14:textId="5EE80EFC"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sz w:val="18"/>
          <w:szCs w:val="18"/>
          <w:lang w:eastAsia="zh-CN"/>
        </w:rPr>
        <w:t>Ponudnik potrdi predračun z elektronskim podpisom.</w:t>
      </w:r>
      <w:r w:rsidRPr="007058D9">
        <w:rPr>
          <w:rFonts w:ascii="Tahoma" w:hAnsi="Tahoma" w:cs="Tahoma"/>
          <w:sz w:val="18"/>
          <w:szCs w:val="18"/>
          <w:cs/>
          <w:lang w:eastAsia="zh-CN"/>
        </w:rPr>
        <w:t>‎</w:t>
      </w:r>
    </w:p>
    <w:p w14:paraId="0E37C0A6" w14:textId="77777777" w:rsidR="007058D9" w:rsidRPr="007058D9" w:rsidRDefault="007058D9" w:rsidP="007058D9">
      <w:pPr>
        <w:suppressAutoHyphens/>
        <w:spacing w:after="200" w:line="276" w:lineRule="auto"/>
        <w:jc w:val="left"/>
        <w:rPr>
          <w:rFonts w:ascii="Tahoma" w:hAnsi="Tahoma" w:cs="Tahoma"/>
          <w:sz w:val="18"/>
          <w:szCs w:val="18"/>
          <w:lang w:eastAsia="zh-CN"/>
        </w:rPr>
      </w:pPr>
    </w:p>
    <w:p w14:paraId="0BE645FF" w14:textId="77777777" w:rsidR="007058D9" w:rsidRPr="007058D9" w:rsidRDefault="007058D9" w:rsidP="007058D9">
      <w:pPr>
        <w:suppressAutoHyphens/>
        <w:spacing w:after="200" w:line="276" w:lineRule="auto"/>
        <w:jc w:val="left"/>
        <w:rPr>
          <w:rFonts w:ascii="Helvetica" w:hAnsi="Helvetica" w:cs="Helvetica"/>
          <w:sz w:val="22"/>
          <w:lang w:eastAsia="zh-CN"/>
        </w:rPr>
      </w:pPr>
    </w:p>
    <w:p w14:paraId="1C180920" w14:textId="77777777" w:rsidR="007058D9" w:rsidRPr="007058D9" w:rsidRDefault="007058D9" w:rsidP="007058D9">
      <w:pPr>
        <w:suppressAutoHyphens/>
        <w:spacing w:after="200" w:line="276" w:lineRule="auto"/>
        <w:jc w:val="left"/>
        <w:rPr>
          <w:rFonts w:ascii="Helvetica" w:hAnsi="Helvetica" w:cs="Helvetica"/>
          <w:sz w:val="22"/>
          <w:lang w:eastAsia="zh-CN"/>
        </w:rPr>
      </w:pPr>
    </w:p>
    <w:p w14:paraId="26F1DD54" w14:textId="77777777" w:rsidR="000D29CA" w:rsidRDefault="000D29CA" w:rsidP="0035722A">
      <w:pPr>
        <w:jc w:val="right"/>
        <w:rPr>
          <w:rFonts w:ascii="Tahoma" w:hAnsi="Tahoma" w:cs="Tahoma"/>
          <w:b/>
          <w:i/>
          <w:sz w:val="18"/>
          <w:szCs w:val="18"/>
        </w:rPr>
      </w:pPr>
    </w:p>
    <w:p w14:paraId="47C01DCE" w14:textId="77777777" w:rsidR="007058D9" w:rsidRDefault="007058D9" w:rsidP="0035722A">
      <w:pPr>
        <w:jc w:val="right"/>
        <w:rPr>
          <w:rFonts w:ascii="Tahoma" w:hAnsi="Tahoma" w:cs="Tahoma"/>
          <w:b/>
          <w:i/>
          <w:sz w:val="18"/>
          <w:szCs w:val="18"/>
        </w:rPr>
      </w:pPr>
    </w:p>
    <w:p w14:paraId="467B714D" w14:textId="77777777" w:rsidR="007058D9" w:rsidRDefault="007058D9" w:rsidP="0035722A">
      <w:pPr>
        <w:jc w:val="right"/>
        <w:rPr>
          <w:rFonts w:ascii="Tahoma" w:hAnsi="Tahoma" w:cs="Tahoma"/>
          <w:b/>
          <w:i/>
          <w:sz w:val="18"/>
          <w:szCs w:val="18"/>
        </w:rPr>
      </w:pPr>
    </w:p>
    <w:p w14:paraId="5CF56BFF" w14:textId="77777777" w:rsidR="007058D9" w:rsidRDefault="007058D9" w:rsidP="0035722A">
      <w:pPr>
        <w:jc w:val="right"/>
        <w:rPr>
          <w:rFonts w:ascii="Tahoma" w:hAnsi="Tahoma" w:cs="Tahoma"/>
          <w:b/>
          <w:i/>
          <w:sz w:val="18"/>
          <w:szCs w:val="18"/>
        </w:rPr>
      </w:pPr>
    </w:p>
    <w:p w14:paraId="14EC73C7" w14:textId="77777777" w:rsidR="007058D9" w:rsidRDefault="007058D9" w:rsidP="0035722A">
      <w:pPr>
        <w:jc w:val="right"/>
        <w:rPr>
          <w:rFonts w:ascii="Tahoma" w:hAnsi="Tahoma" w:cs="Tahoma"/>
          <w:b/>
          <w:i/>
          <w:sz w:val="18"/>
          <w:szCs w:val="18"/>
        </w:rPr>
      </w:pPr>
    </w:p>
    <w:p w14:paraId="15245086" w14:textId="77777777" w:rsidR="007058D9" w:rsidRDefault="007058D9" w:rsidP="0035722A">
      <w:pPr>
        <w:jc w:val="right"/>
        <w:rPr>
          <w:rFonts w:ascii="Tahoma" w:hAnsi="Tahoma" w:cs="Tahoma"/>
          <w:b/>
          <w:i/>
          <w:sz w:val="18"/>
          <w:szCs w:val="18"/>
        </w:rPr>
      </w:pPr>
    </w:p>
    <w:p w14:paraId="707437B4" w14:textId="77777777" w:rsidR="007058D9" w:rsidRDefault="007058D9" w:rsidP="0035722A">
      <w:pPr>
        <w:jc w:val="right"/>
        <w:rPr>
          <w:rFonts w:ascii="Tahoma" w:hAnsi="Tahoma" w:cs="Tahoma"/>
          <w:b/>
          <w:i/>
          <w:sz w:val="18"/>
          <w:szCs w:val="18"/>
        </w:rPr>
      </w:pPr>
    </w:p>
    <w:p w14:paraId="06C7306C" w14:textId="77777777" w:rsidR="007058D9" w:rsidRDefault="007058D9" w:rsidP="0035722A">
      <w:pPr>
        <w:jc w:val="right"/>
        <w:rPr>
          <w:rFonts w:ascii="Tahoma" w:hAnsi="Tahoma" w:cs="Tahoma"/>
          <w:b/>
          <w:i/>
          <w:sz w:val="18"/>
          <w:szCs w:val="18"/>
        </w:rPr>
      </w:pPr>
    </w:p>
    <w:p w14:paraId="703A73F3" w14:textId="77777777" w:rsidR="007058D9" w:rsidRDefault="007058D9" w:rsidP="0035722A">
      <w:pPr>
        <w:jc w:val="right"/>
        <w:rPr>
          <w:rFonts w:ascii="Tahoma" w:hAnsi="Tahoma" w:cs="Tahoma"/>
          <w:b/>
          <w:i/>
          <w:sz w:val="18"/>
          <w:szCs w:val="18"/>
        </w:rPr>
      </w:pPr>
    </w:p>
    <w:p w14:paraId="60B18ED9" w14:textId="77777777" w:rsidR="007058D9" w:rsidRDefault="007058D9" w:rsidP="0035722A">
      <w:pPr>
        <w:jc w:val="right"/>
        <w:rPr>
          <w:rFonts w:ascii="Tahoma" w:hAnsi="Tahoma" w:cs="Tahoma"/>
          <w:b/>
          <w:i/>
          <w:sz w:val="18"/>
          <w:szCs w:val="18"/>
        </w:rPr>
      </w:pPr>
    </w:p>
    <w:p w14:paraId="2E7D267D" w14:textId="77777777" w:rsidR="007058D9" w:rsidRDefault="007058D9" w:rsidP="0035722A">
      <w:pPr>
        <w:jc w:val="right"/>
        <w:rPr>
          <w:rFonts w:ascii="Tahoma" w:hAnsi="Tahoma" w:cs="Tahoma"/>
          <w:b/>
          <w:i/>
          <w:sz w:val="18"/>
          <w:szCs w:val="18"/>
        </w:rPr>
      </w:pPr>
    </w:p>
    <w:p w14:paraId="6197671B" w14:textId="77777777" w:rsidR="007058D9" w:rsidRDefault="007058D9" w:rsidP="0035722A">
      <w:pPr>
        <w:jc w:val="right"/>
        <w:rPr>
          <w:rFonts w:ascii="Tahoma" w:hAnsi="Tahoma" w:cs="Tahoma"/>
          <w:b/>
          <w:i/>
          <w:sz w:val="18"/>
          <w:szCs w:val="18"/>
        </w:rPr>
      </w:pPr>
    </w:p>
    <w:p w14:paraId="35483E6A" w14:textId="77777777" w:rsidR="007058D9" w:rsidRDefault="007058D9" w:rsidP="0035722A">
      <w:pPr>
        <w:jc w:val="right"/>
        <w:rPr>
          <w:rFonts w:ascii="Tahoma" w:hAnsi="Tahoma" w:cs="Tahoma"/>
          <w:b/>
          <w:i/>
          <w:sz w:val="18"/>
          <w:szCs w:val="18"/>
        </w:rPr>
      </w:pPr>
    </w:p>
    <w:p w14:paraId="22C3A69B" w14:textId="77777777" w:rsidR="007058D9" w:rsidRDefault="007058D9" w:rsidP="0035722A">
      <w:pPr>
        <w:jc w:val="right"/>
        <w:rPr>
          <w:rFonts w:ascii="Tahoma" w:hAnsi="Tahoma" w:cs="Tahoma"/>
          <w:b/>
          <w:i/>
          <w:sz w:val="18"/>
          <w:szCs w:val="18"/>
        </w:rPr>
      </w:pPr>
    </w:p>
    <w:p w14:paraId="65CD65F4" w14:textId="77777777" w:rsidR="007058D9" w:rsidRDefault="007058D9" w:rsidP="0035722A">
      <w:pPr>
        <w:jc w:val="right"/>
        <w:rPr>
          <w:rFonts w:ascii="Tahoma" w:hAnsi="Tahoma" w:cs="Tahoma"/>
          <w:b/>
          <w:i/>
          <w:sz w:val="18"/>
          <w:szCs w:val="18"/>
        </w:rPr>
      </w:pPr>
    </w:p>
    <w:p w14:paraId="6955EC77" w14:textId="77777777" w:rsidR="007058D9" w:rsidRDefault="007058D9" w:rsidP="0035722A">
      <w:pPr>
        <w:jc w:val="right"/>
        <w:rPr>
          <w:rFonts w:ascii="Tahoma" w:hAnsi="Tahoma" w:cs="Tahoma"/>
          <w:b/>
          <w:i/>
          <w:sz w:val="18"/>
          <w:szCs w:val="18"/>
        </w:rPr>
      </w:pPr>
    </w:p>
    <w:p w14:paraId="4B9A2901" w14:textId="77777777" w:rsidR="007058D9" w:rsidRDefault="007058D9" w:rsidP="0035722A">
      <w:pPr>
        <w:jc w:val="right"/>
        <w:rPr>
          <w:rFonts w:ascii="Tahoma" w:hAnsi="Tahoma" w:cs="Tahoma"/>
          <w:b/>
          <w:i/>
          <w:sz w:val="18"/>
          <w:szCs w:val="18"/>
        </w:rPr>
      </w:pPr>
    </w:p>
    <w:p w14:paraId="1E8D3F8B" w14:textId="77777777" w:rsidR="007058D9" w:rsidRDefault="007058D9" w:rsidP="0035722A">
      <w:pPr>
        <w:jc w:val="right"/>
        <w:rPr>
          <w:rFonts w:ascii="Tahoma" w:hAnsi="Tahoma" w:cs="Tahoma"/>
          <w:b/>
          <w:i/>
          <w:sz w:val="18"/>
          <w:szCs w:val="18"/>
        </w:rPr>
      </w:pPr>
    </w:p>
    <w:p w14:paraId="3560A94E" w14:textId="77777777" w:rsidR="007058D9" w:rsidRDefault="007058D9" w:rsidP="0035722A">
      <w:pPr>
        <w:jc w:val="right"/>
        <w:rPr>
          <w:rFonts w:ascii="Tahoma" w:hAnsi="Tahoma" w:cs="Tahoma"/>
          <w:b/>
          <w:i/>
          <w:sz w:val="18"/>
          <w:szCs w:val="18"/>
        </w:rPr>
      </w:pPr>
    </w:p>
    <w:p w14:paraId="7007525A" w14:textId="77777777" w:rsidR="007058D9" w:rsidRDefault="007058D9" w:rsidP="0035722A">
      <w:pPr>
        <w:jc w:val="right"/>
        <w:rPr>
          <w:rFonts w:ascii="Tahoma" w:hAnsi="Tahoma" w:cs="Tahoma"/>
          <w:b/>
          <w:i/>
          <w:sz w:val="18"/>
          <w:szCs w:val="18"/>
        </w:rPr>
      </w:pPr>
    </w:p>
    <w:p w14:paraId="69806557" w14:textId="77777777" w:rsidR="007058D9" w:rsidRDefault="007058D9" w:rsidP="0035722A">
      <w:pPr>
        <w:jc w:val="right"/>
        <w:rPr>
          <w:rFonts w:ascii="Tahoma" w:hAnsi="Tahoma" w:cs="Tahoma"/>
          <w:b/>
          <w:i/>
          <w:sz w:val="18"/>
          <w:szCs w:val="18"/>
        </w:rPr>
      </w:pPr>
    </w:p>
    <w:p w14:paraId="48F62FCC" w14:textId="77777777" w:rsidR="007058D9" w:rsidRDefault="007058D9" w:rsidP="0035722A">
      <w:pPr>
        <w:jc w:val="right"/>
        <w:rPr>
          <w:rFonts w:ascii="Tahoma" w:hAnsi="Tahoma" w:cs="Tahoma"/>
          <w:b/>
          <w:i/>
          <w:sz w:val="18"/>
          <w:szCs w:val="18"/>
        </w:rPr>
      </w:pPr>
    </w:p>
    <w:p w14:paraId="08B42C7C" w14:textId="77777777" w:rsidR="007058D9" w:rsidRDefault="007058D9" w:rsidP="0035722A">
      <w:pPr>
        <w:jc w:val="right"/>
        <w:rPr>
          <w:rFonts w:ascii="Tahoma" w:hAnsi="Tahoma" w:cs="Tahoma"/>
          <w:b/>
          <w:i/>
          <w:sz w:val="18"/>
          <w:szCs w:val="18"/>
        </w:rPr>
      </w:pPr>
    </w:p>
    <w:p w14:paraId="49069001" w14:textId="77777777" w:rsidR="007058D9" w:rsidRDefault="007058D9" w:rsidP="0035722A">
      <w:pPr>
        <w:jc w:val="right"/>
        <w:rPr>
          <w:rFonts w:ascii="Tahoma" w:hAnsi="Tahoma" w:cs="Tahoma"/>
          <w:b/>
          <w:i/>
          <w:sz w:val="18"/>
          <w:szCs w:val="18"/>
        </w:rPr>
      </w:pPr>
    </w:p>
    <w:p w14:paraId="7D896970" w14:textId="77777777" w:rsidR="007058D9" w:rsidRDefault="007058D9" w:rsidP="0035722A">
      <w:pPr>
        <w:jc w:val="right"/>
        <w:rPr>
          <w:rFonts w:ascii="Tahoma" w:hAnsi="Tahoma" w:cs="Tahoma"/>
          <w:b/>
          <w:i/>
          <w:sz w:val="18"/>
          <w:szCs w:val="18"/>
        </w:rPr>
      </w:pPr>
    </w:p>
    <w:p w14:paraId="3B66B229" w14:textId="77777777" w:rsidR="007058D9" w:rsidRDefault="007058D9" w:rsidP="0035722A">
      <w:pPr>
        <w:jc w:val="right"/>
        <w:rPr>
          <w:rFonts w:ascii="Tahoma" w:hAnsi="Tahoma" w:cs="Tahoma"/>
          <w:b/>
          <w:i/>
          <w:sz w:val="18"/>
          <w:szCs w:val="18"/>
        </w:rPr>
      </w:pPr>
    </w:p>
    <w:p w14:paraId="02A74A50" w14:textId="77777777" w:rsidR="007058D9" w:rsidRDefault="007058D9" w:rsidP="0035722A">
      <w:pPr>
        <w:jc w:val="right"/>
        <w:rPr>
          <w:rFonts w:ascii="Tahoma" w:hAnsi="Tahoma" w:cs="Tahoma"/>
          <w:b/>
          <w:i/>
          <w:sz w:val="18"/>
          <w:szCs w:val="18"/>
        </w:rPr>
      </w:pPr>
    </w:p>
    <w:p w14:paraId="400E8798" w14:textId="77777777" w:rsidR="007058D9" w:rsidRPr="000837C3" w:rsidRDefault="007058D9" w:rsidP="0035722A">
      <w:pPr>
        <w:jc w:val="right"/>
        <w:rPr>
          <w:rFonts w:ascii="Tahoma" w:hAnsi="Tahoma" w:cs="Tahoma"/>
          <w:b/>
          <w:i/>
          <w:sz w:val="18"/>
          <w:szCs w:val="18"/>
        </w:rPr>
      </w:pPr>
    </w:p>
    <w:p w14:paraId="37443A1E" w14:textId="77777777" w:rsidR="009771FA" w:rsidRDefault="009771FA" w:rsidP="0035722A">
      <w:pPr>
        <w:jc w:val="right"/>
        <w:rPr>
          <w:rFonts w:ascii="Tahoma" w:hAnsi="Tahoma" w:cs="Tahoma"/>
          <w:b/>
          <w:i/>
          <w:sz w:val="18"/>
          <w:szCs w:val="18"/>
        </w:rPr>
      </w:pPr>
    </w:p>
    <w:p w14:paraId="4F765CBA" w14:textId="77777777" w:rsidR="000839C2" w:rsidRPr="000837C3" w:rsidRDefault="000839C2" w:rsidP="0035722A">
      <w:pPr>
        <w:jc w:val="right"/>
        <w:rPr>
          <w:rFonts w:ascii="Tahoma" w:hAnsi="Tahoma" w:cs="Tahoma"/>
          <w:b/>
          <w:i/>
          <w:sz w:val="18"/>
          <w:szCs w:val="18"/>
        </w:rPr>
      </w:pPr>
    </w:p>
    <w:p w14:paraId="0AD01E85" w14:textId="77777777" w:rsidR="009771FA" w:rsidRPr="000837C3" w:rsidRDefault="009771FA" w:rsidP="0035722A">
      <w:pPr>
        <w:jc w:val="right"/>
        <w:rPr>
          <w:rFonts w:ascii="Tahoma" w:hAnsi="Tahoma" w:cs="Tahoma"/>
          <w:b/>
          <w:i/>
          <w:sz w:val="18"/>
          <w:szCs w:val="18"/>
        </w:rPr>
      </w:pPr>
    </w:p>
    <w:p w14:paraId="6D2F8AB6" w14:textId="77777777" w:rsidR="002C19F7" w:rsidRPr="000837C3" w:rsidRDefault="001D6CD4" w:rsidP="0035722A">
      <w:pPr>
        <w:jc w:val="right"/>
        <w:rPr>
          <w:rFonts w:ascii="Tahoma" w:hAnsi="Tahoma" w:cs="Tahoma"/>
          <w:b/>
          <w:i/>
          <w:sz w:val="18"/>
          <w:szCs w:val="18"/>
        </w:rPr>
      </w:pPr>
      <w:r w:rsidRPr="000837C3">
        <w:rPr>
          <w:rFonts w:ascii="Tahoma" w:hAnsi="Tahoma" w:cs="Tahoma"/>
          <w:b/>
          <w:i/>
          <w:sz w:val="18"/>
          <w:szCs w:val="18"/>
        </w:rPr>
        <w:t>Obrazec 3</w:t>
      </w:r>
    </w:p>
    <w:p w14:paraId="53E96360" w14:textId="77777777" w:rsidR="002C19F7" w:rsidRPr="000837C3" w:rsidRDefault="002C19F7" w:rsidP="001D6CD4">
      <w:pPr>
        <w:jc w:val="right"/>
        <w:rPr>
          <w:rFonts w:ascii="Tahoma" w:hAnsi="Tahoma" w:cs="Tahoma"/>
          <w:b/>
          <w:i/>
          <w:sz w:val="18"/>
          <w:szCs w:val="18"/>
        </w:rPr>
      </w:pPr>
    </w:p>
    <w:p w14:paraId="3B962C12" w14:textId="77777777" w:rsidR="00B772CB"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IZJAVA ponudnika</w:t>
      </w:r>
    </w:p>
    <w:p w14:paraId="0B259259" w14:textId="77777777" w:rsidR="002C19F7"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p w14:paraId="3B6C11B6" w14:textId="4734B4E8"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V zvezi z javnim naročilom za</w:t>
      </w:r>
      <w:r w:rsidR="007E1838" w:rsidRPr="000837C3">
        <w:t xml:space="preserve"> </w:t>
      </w:r>
      <w:r w:rsidR="000D29CA" w:rsidRPr="000D29CA">
        <w:rPr>
          <w:cs/>
        </w:rPr>
        <w:t>‎</w:t>
      </w:r>
      <w:r w:rsidR="000D29CA" w:rsidRPr="000D29CA">
        <w:t>»</w:t>
      </w:r>
      <w:r w:rsidR="006E358F" w:rsidRPr="006E358F">
        <w:t xml:space="preserve"> NAKUP, DOBAVA IN VZDRŽEVANJE BIOKEMIJSKEGA- </w:t>
      </w:r>
      <w:r w:rsidR="006E358F" w:rsidRPr="006E358F">
        <w:rPr>
          <w:cs/>
        </w:rPr>
        <w:t>‎</w:t>
      </w:r>
      <w:r w:rsidR="006E358F" w:rsidRPr="006E358F">
        <w:t>IMUNOKEMIJSKEGA ANALITSKEGA SISTEMA</w:t>
      </w:r>
      <w:r w:rsidR="00BC0052">
        <w:t xml:space="preserve"> IN REAGENTOV</w:t>
      </w:r>
      <w:r w:rsidR="000D29CA" w:rsidRPr="000D29CA">
        <w:t>«</w:t>
      </w:r>
      <w:r w:rsidR="000D29CA" w:rsidRPr="000D29CA">
        <w:rPr>
          <w:cs/>
        </w:rPr>
        <w:t>‎</w:t>
      </w:r>
      <w:r w:rsidR="007E1838" w:rsidRPr="000837C3">
        <w:rPr>
          <w:rFonts w:ascii="Tahoma" w:hAnsi="Tahoma" w:cs="Tahoma"/>
          <w:sz w:val="18"/>
          <w:szCs w:val="18"/>
        </w:rPr>
        <w:t xml:space="preserve">, </w:t>
      </w:r>
      <w:r w:rsidRPr="000837C3">
        <w:rPr>
          <w:rFonts w:ascii="Tahoma" w:hAnsi="Tahoma" w:cs="Tahoma"/>
          <w:sz w:val="18"/>
          <w:szCs w:val="18"/>
        </w:rPr>
        <w:t>ki ga je naročnik objavil na Portalu javnih naročil z dne  _____</w:t>
      </w:r>
      <w:r w:rsidR="00884379">
        <w:rPr>
          <w:rFonts w:ascii="Tahoma" w:hAnsi="Tahoma" w:cs="Tahoma"/>
          <w:sz w:val="18"/>
          <w:szCs w:val="18"/>
        </w:rPr>
        <w:t>_____</w:t>
      </w:r>
      <w:r w:rsidRPr="000837C3">
        <w:rPr>
          <w:rFonts w:ascii="Tahoma" w:hAnsi="Tahoma" w:cs="Tahoma"/>
          <w:sz w:val="18"/>
          <w:szCs w:val="18"/>
        </w:rPr>
        <w:t xml:space="preserve">_________, pod št. objave: ______________________, </w:t>
      </w:r>
    </w:p>
    <w:p w14:paraId="3BF0417E" w14:textId="77777777" w:rsidR="001D6CD4" w:rsidRPr="000837C3" w:rsidRDefault="001D6CD4" w:rsidP="001D6CD4">
      <w:pPr>
        <w:spacing w:line="240" w:lineRule="auto"/>
        <w:rPr>
          <w:rFonts w:ascii="Tahoma" w:hAnsi="Tahoma" w:cs="Tahoma"/>
          <w:sz w:val="18"/>
          <w:szCs w:val="18"/>
        </w:rPr>
      </w:pPr>
      <w:r w:rsidRPr="000837C3">
        <w:rPr>
          <w:rFonts w:ascii="Tahoma" w:hAnsi="Tahoma" w:cs="Tahoma"/>
          <w:i/>
          <w:iCs/>
          <w:sz w:val="18"/>
          <w:szCs w:val="18"/>
        </w:rPr>
        <w:t>(naziv ponudnika, partnerja v skupni ponudbi, glavnega izvajalca pri ponudbi s podizvajalci)</w:t>
      </w:r>
    </w:p>
    <w:p w14:paraId="0B0D5877" w14:textId="77777777" w:rsidR="001D6CD4" w:rsidRPr="000837C3" w:rsidRDefault="001D6CD4" w:rsidP="001D6CD4">
      <w:pPr>
        <w:spacing w:line="240" w:lineRule="auto"/>
        <w:rPr>
          <w:rFonts w:ascii="Tahoma" w:hAnsi="Tahoma" w:cs="Tahoma"/>
          <w:sz w:val="18"/>
          <w:szCs w:val="18"/>
        </w:rPr>
      </w:pPr>
    </w:p>
    <w:p w14:paraId="1A0790F8"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 sprejemamo vse pogoje in zahteve iz dokumentacije za oddajo predmetnega naročila ter da:</w:t>
      </w:r>
    </w:p>
    <w:p w14:paraId="2F51355D" w14:textId="77777777" w:rsidR="001D6CD4" w:rsidRPr="000837C3" w:rsidRDefault="001D6CD4" w:rsidP="001D6CD4">
      <w:pPr>
        <w:spacing w:line="240" w:lineRule="auto"/>
        <w:jc w:val="left"/>
        <w:rPr>
          <w:rFonts w:ascii="Tahoma" w:hAnsi="Tahoma" w:cs="Tahoma"/>
          <w:sz w:val="18"/>
          <w:szCs w:val="18"/>
        </w:rPr>
      </w:pPr>
    </w:p>
    <w:p w14:paraId="5978FE43" w14:textId="77777777" w:rsidR="00CE47B4" w:rsidRPr="000837C3" w:rsidRDefault="00CE47B4" w:rsidP="00CE47B4">
      <w:pPr>
        <w:ind w:left="720"/>
        <w:rPr>
          <w:rFonts w:ascii="Tahoma" w:hAnsi="Tahoma" w:cs="Tahoma"/>
          <w:sz w:val="18"/>
          <w:szCs w:val="18"/>
          <w:lang w:eastAsia="sl-SI"/>
        </w:rPr>
      </w:pPr>
    </w:p>
    <w:p w14:paraId="11BF2324"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6CB3C489" w14:textId="77777777" w:rsidR="00CE47B4" w:rsidRPr="000837C3" w:rsidRDefault="00CE47B4" w:rsidP="00CE47B4">
      <w:pPr>
        <w:ind w:left="720"/>
        <w:rPr>
          <w:rFonts w:ascii="Tahoma" w:hAnsi="Tahoma" w:cs="Tahoma"/>
          <w:sz w:val="18"/>
          <w:szCs w:val="18"/>
          <w:lang w:eastAsia="sl-SI"/>
        </w:rPr>
      </w:pPr>
    </w:p>
    <w:p w14:paraId="4787BF45"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3DC18B84" w14:textId="77777777" w:rsidR="00CE47B4" w:rsidRPr="000837C3" w:rsidRDefault="00CE47B4" w:rsidP="00CE47B4">
      <w:pPr>
        <w:ind w:left="720"/>
        <w:rPr>
          <w:rFonts w:ascii="Tahoma" w:hAnsi="Tahoma" w:cs="Tahoma"/>
          <w:sz w:val="18"/>
          <w:szCs w:val="18"/>
          <w:lang w:eastAsia="sl-SI"/>
        </w:rPr>
      </w:pPr>
    </w:p>
    <w:p w14:paraId="45120B70"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604DA246" w14:textId="77777777" w:rsidR="00CE47B4" w:rsidRPr="000837C3" w:rsidRDefault="00CE47B4" w:rsidP="00CE47B4">
      <w:pPr>
        <w:ind w:left="720"/>
        <w:rPr>
          <w:rFonts w:ascii="Tahoma" w:hAnsi="Tahoma" w:cs="Tahoma"/>
          <w:sz w:val="18"/>
          <w:szCs w:val="18"/>
          <w:lang w:eastAsia="sl-SI"/>
        </w:rPr>
      </w:pPr>
    </w:p>
    <w:p w14:paraId="1D57486D"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38822DC7" w14:textId="77777777" w:rsidR="00CE47B4" w:rsidRPr="000837C3" w:rsidRDefault="00CE47B4" w:rsidP="00CE47B4">
      <w:pPr>
        <w:ind w:left="720"/>
        <w:rPr>
          <w:rFonts w:ascii="Tahoma" w:hAnsi="Tahoma" w:cs="Tahoma"/>
          <w:sz w:val="18"/>
          <w:szCs w:val="18"/>
          <w:lang w:eastAsia="sl-SI"/>
        </w:rPr>
      </w:pPr>
    </w:p>
    <w:p w14:paraId="7522FD43"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5A5AE89A" w14:textId="77777777" w:rsidR="00CE47B4" w:rsidRPr="000837C3" w:rsidRDefault="00CE47B4" w:rsidP="00CE47B4">
      <w:pPr>
        <w:ind w:left="720"/>
        <w:rPr>
          <w:rFonts w:ascii="Tahoma" w:hAnsi="Tahoma" w:cs="Tahoma"/>
          <w:sz w:val="18"/>
          <w:szCs w:val="18"/>
          <w:lang w:eastAsia="sl-SI"/>
        </w:rPr>
      </w:pPr>
    </w:p>
    <w:p w14:paraId="6C9A401F" w14:textId="77777777" w:rsidR="00CE47B4" w:rsidRPr="00940B65" w:rsidRDefault="00CE47B4" w:rsidP="00884379">
      <w:pPr>
        <w:pStyle w:val="Oznaenseznam3"/>
        <w:rPr>
          <w:rFonts w:ascii="Tahoma" w:hAnsi="Tahoma" w:cs="Tahoma"/>
          <w:sz w:val="18"/>
          <w:szCs w:val="18"/>
          <w:lang w:eastAsia="sl-SI"/>
        </w:rPr>
      </w:pPr>
      <w:r w:rsidRPr="00940B65">
        <w:rPr>
          <w:rFonts w:ascii="Tahoma" w:hAnsi="Tahoma" w:cs="Tahoma"/>
          <w:sz w:val="18"/>
          <w:szCs w:val="18"/>
          <w:lang w:eastAsia="sl-SI"/>
        </w:rPr>
        <w:t>imamo pridobljeno obrtno dovoljenje na podlagi Obrtnega zakona in vpisa v obrtni register (v primeru, da bomo dela opravljali na obrtni način);</w:t>
      </w:r>
    </w:p>
    <w:p w14:paraId="749ADFD7" w14:textId="77777777" w:rsidR="00CE47B4" w:rsidRPr="00940B65" w:rsidRDefault="00CE47B4" w:rsidP="00CE47B4">
      <w:pPr>
        <w:ind w:left="720"/>
        <w:rPr>
          <w:rFonts w:ascii="Tahoma" w:hAnsi="Tahoma" w:cs="Tahoma"/>
          <w:sz w:val="18"/>
          <w:szCs w:val="18"/>
          <w:lang w:eastAsia="sl-SI"/>
        </w:rPr>
      </w:pPr>
    </w:p>
    <w:p w14:paraId="748A4199"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vpisani v poklicni oziroma poslovni register v državi sedeža;</w:t>
      </w:r>
    </w:p>
    <w:p w14:paraId="77038C94" w14:textId="77777777" w:rsidR="00CE47B4" w:rsidRPr="000837C3" w:rsidRDefault="00CE47B4" w:rsidP="00CE47B4">
      <w:pPr>
        <w:ind w:left="720"/>
        <w:rPr>
          <w:rFonts w:ascii="Tahoma" w:hAnsi="Tahoma" w:cs="Tahoma"/>
          <w:sz w:val="18"/>
          <w:szCs w:val="18"/>
          <w:lang w:eastAsia="sl-SI"/>
        </w:rPr>
      </w:pPr>
    </w:p>
    <w:p w14:paraId="5E350FA9"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A6B703" w14:textId="77777777" w:rsidR="00CE47B4" w:rsidRPr="000837C3" w:rsidRDefault="00CE47B4" w:rsidP="00CE47B4">
      <w:pPr>
        <w:ind w:left="720"/>
        <w:rPr>
          <w:rFonts w:ascii="Tahoma" w:hAnsi="Tahoma" w:cs="Tahoma"/>
          <w:sz w:val="18"/>
          <w:szCs w:val="18"/>
          <w:lang w:eastAsia="sl-SI"/>
        </w:rPr>
      </w:pPr>
    </w:p>
    <w:p w14:paraId="7AC7C826" w14:textId="77777777" w:rsidR="00CE47B4"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seznanjeni v zvezi s storjenimi ali neizvedenimi dejanji v enem od položajev iz prvega, drugega ali četrtega odstavka 75. člena. Smo seznanjeni, da nas lahko naročnik kadar koli v postopku izključi tudi, če se izkaže, da smo pred ali med postopkom javnega naročanja glede na storjena ali neizvedena dejanja v enem od položajev iz šestega odstavka 75. člena ZJN-3.</w:t>
      </w:r>
    </w:p>
    <w:p w14:paraId="5D5666BE" w14:textId="77777777" w:rsidR="00884379" w:rsidRPr="000837C3" w:rsidRDefault="00884379" w:rsidP="00CE47B4">
      <w:pPr>
        <w:ind w:left="720"/>
        <w:rPr>
          <w:rFonts w:ascii="Tahoma" w:hAnsi="Tahoma" w:cs="Tahoma"/>
          <w:sz w:val="18"/>
          <w:szCs w:val="18"/>
          <w:lang w:eastAsia="sl-SI"/>
        </w:rPr>
      </w:pPr>
    </w:p>
    <w:p w14:paraId="56B07A7D"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Smo seznanjeni, da nas bo naročnik iz postopka javnega naročanja izključil, v primeru morebitne kršitve obveznosti na področju </w:t>
      </w:r>
      <w:proofErr w:type="spellStart"/>
      <w:r w:rsidRPr="000837C3">
        <w:rPr>
          <w:rFonts w:ascii="Tahoma" w:hAnsi="Tahoma" w:cs="Tahoma"/>
          <w:sz w:val="18"/>
          <w:szCs w:val="18"/>
          <w:lang w:eastAsia="sl-SI"/>
        </w:rPr>
        <w:t>okoljskega</w:t>
      </w:r>
      <w:proofErr w:type="spellEnd"/>
      <w:r w:rsidRPr="000837C3">
        <w:rPr>
          <w:rFonts w:ascii="Tahoma" w:hAnsi="Tahoma" w:cs="Tahoma"/>
          <w:sz w:val="18"/>
          <w:szCs w:val="18"/>
          <w:lang w:eastAsia="sl-SI"/>
        </w:rPr>
        <w:t xml:space="preserve">, socialnega in delovnega prava (2. odstavek 3. člena ZJN-3). </w:t>
      </w:r>
    </w:p>
    <w:p w14:paraId="4B57E3BA" w14:textId="77777777" w:rsidR="00CE47B4" w:rsidRPr="000837C3" w:rsidRDefault="00CE47B4" w:rsidP="00CE47B4">
      <w:pPr>
        <w:ind w:left="720"/>
        <w:rPr>
          <w:rFonts w:ascii="Tahoma" w:hAnsi="Tahoma" w:cs="Tahoma"/>
          <w:sz w:val="18"/>
          <w:szCs w:val="18"/>
          <w:lang w:eastAsia="sl-SI"/>
        </w:rPr>
      </w:pPr>
    </w:p>
    <w:p w14:paraId="05C83A01" w14:textId="77777777" w:rsidR="00884379" w:rsidRDefault="004B180B"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Smo seznanjeni, da je plačilni rok 30 (trideset) dni od dneva prejema pravilno izstavljenega računa, </w:t>
      </w:r>
    </w:p>
    <w:p w14:paraId="6D65ED43" w14:textId="77777777" w:rsidR="00884379" w:rsidRDefault="00884379" w:rsidP="00884379">
      <w:pPr>
        <w:pStyle w:val="Odstavekseznama"/>
        <w:rPr>
          <w:rFonts w:ascii="Tahoma" w:hAnsi="Tahoma" w:cs="Tahoma"/>
          <w:sz w:val="18"/>
          <w:szCs w:val="18"/>
          <w:lang w:eastAsia="sl-SI"/>
        </w:rPr>
      </w:pPr>
    </w:p>
    <w:p w14:paraId="7A4C0651" w14:textId="77777777" w:rsidR="00884379"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519B4FAE" w14:textId="77777777" w:rsidR="00884379" w:rsidRDefault="00884379" w:rsidP="00884379">
      <w:pPr>
        <w:pStyle w:val="Odstavekseznama"/>
        <w:rPr>
          <w:rFonts w:ascii="Tahoma" w:hAnsi="Tahoma" w:cs="Tahoma"/>
          <w:sz w:val="18"/>
          <w:szCs w:val="18"/>
          <w:lang w:eastAsia="sl-SI"/>
        </w:rPr>
      </w:pPr>
    </w:p>
    <w:p w14:paraId="4E4CA299" w14:textId="77777777" w:rsidR="00884379" w:rsidRDefault="00CE47B4" w:rsidP="000322AF">
      <w:pPr>
        <w:numPr>
          <w:ilvl w:val="0"/>
          <w:numId w:val="32"/>
        </w:numPr>
        <w:rPr>
          <w:rFonts w:ascii="Tahoma" w:hAnsi="Tahoma" w:cs="Tahoma"/>
          <w:sz w:val="18"/>
          <w:szCs w:val="18"/>
          <w:lang w:eastAsia="sl-SI"/>
        </w:rPr>
      </w:pPr>
      <w:r w:rsidRPr="00884379">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bookmarkStart w:id="172" w:name="_Hlk83646118"/>
    </w:p>
    <w:p w14:paraId="6D069FFF" w14:textId="77777777" w:rsidR="00884379" w:rsidRDefault="00884379" w:rsidP="00884379">
      <w:pPr>
        <w:pStyle w:val="Odstavekseznama"/>
        <w:rPr>
          <w:rFonts w:ascii="Tahoma" w:hAnsi="Tahoma" w:cs="Tahoma"/>
          <w:sz w:val="18"/>
          <w:szCs w:val="18"/>
          <w:lang w:eastAsia="sl-SI"/>
        </w:rPr>
      </w:pPr>
    </w:p>
    <w:p w14:paraId="3234E05D" w14:textId="77777777" w:rsidR="00160C8B" w:rsidRPr="00884379" w:rsidRDefault="00CE47B4" w:rsidP="000322AF">
      <w:pPr>
        <w:numPr>
          <w:ilvl w:val="0"/>
          <w:numId w:val="32"/>
        </w:numPr>
        <w:rPr>
          <w:rFonts w:ascii="Tahoma" w:hAnsi="Tahoma" w:cs="Tahoma"/>
          <w:sz w:val="18"/>
          <w:szCs w:val="18"/>
          <w:lang w:eastAsia="sl-SI"/>
        </w:rPr>
      </w:pPr>
      <w:r w:rsidRPr="00884379">
        <w:rPr>
          <w:rFonts w:ascii="Tahoma" w:hAnsi="Tahoma" w:cs="Tahoma"/>
          <w:sz w:val="18"/>
          <w:szCs w:val="18"/>
          <w:lang w:eastAsia="sl-SI"/>
        </w:rPr>
        <w:t xml:space="preserve">Ponudnik mora </w:t>
      </w:r>
      <w:bookmarkEnd w:id="172"/>
      <w:r w:rsidR="00BD51DD" w:rsidRPr="00884379">
        <w:rPr>
          <w:rFonts w:ascii="Tahoma" w:hAnsi="Tahoma" w:cs="Tahoma"/>
          <w:sz w:val="18"/>
          <w:szCs w:val="18"/>
          <w:lang w:eastAsia="sl-SI"/>
        </w:rPr>
        <w:t>predložiti kopijo potrdila Javne agencije RS za zdravila in medicinske pripomočke o vpisu v register dobaviteljev medicinskih pripomočkov glede na predmet javnega naročila.</w:t>
      </w:r>
    </w:p>
    <w:p w14:paraId="31902AD3" w14:textId="77777777" w:rsidR="007C58C1" w:rsidRPr="000837C3" w:rsidRDefault="007C58C1" w:rsidP="00160C8B">
      <w:pPr>
        <w:ind w:left="720"/>
        <w:rPr>
          <w:rFonts w:ascii="Tahoma" w:hAnsi="Tahoma" w:cs="Tahoma"/>
          <w:sz w:val="18"/>
          <w:szCs w:val="18"/>
          <w:lang w:eastAsia="sl-SI"/>
        </w:rPr>
      </w:pPr>
    </w:p>
    <w:p w14:paraId="02C7AEBB" w14:textId="77777777" w:rsidR="007C58C1" w:rsidRPr="000837C3" w:rsidRDefault="007C58C1" w:rsidP="00160C8B">
      <w:pPr>
        <w:ind w:left="720"/>
        <w:rPr>
          <w:rFonts w:ascii="Tahoma" w:hAnsi="Tahoma" w:cs="Tahoma"/>
          <w:sz w:val="18"/>
          <w:szCs w:val="18"/>
          <w:lang w:eastAsia="sl-SI"/>
        </w:rPr>
      </w:pPr>
    </w:p>
    <w:p w14:paraId="4186F9C0" w14:textId="77777777" w:rsidR="007C58C1" w:rsidRPr="000837C3" w:rsidRDefault="007C58C1" w:rsidP="00160C8B">
      <w:pPr>
        <w:ind w:left="720"/>
        <w:rPr>
          <w:rFonts w:ascii="Tahoma" w:hAnsi="Tahoma" w:cs="Tahoma"/>
          <w:sz w:val="18"/>
          <w:szCs w:val="18"/>
          <w:highlight w:val="yellow"/>
          <w:lang w:eastAsia="sl-SI"/>
        </w:rPr>
      </w:pPr>
    </w:p>
    <w:p w14:paraId="72280EF8"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05D3373C"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Hkrati s to izjavo pooblaščamo naročnika</w:t>
      </w:r>
      <w:r w:rsidR="006A7597" w:rsidRPr="000837C3">
        <w:rPr>
          <w:rFonts w:ascii="Tahoma" w:hAnsi="Tahoma" w:cs="Tahoma"/>
          <w:b/>
          <w:sz w:val="18"/>
          <w:szCs w:val="18"/>
        </w:rPr>
        <w:t xml:space="preserve"> Zdravstveni dom</w:t>
      </w:r>
      <w:r w:rsidR="004B4C19" w:rsidRPr="000837C3">
        <w:rPr>
          <w:rFonts w:ascii="Tahoma" w:hAnsi="Tahoma" w:cs="Tahoma"/>
          <w:b/>
          <w:sz w:val="18"/>
          <w:szCs w:val="18"/>
        </w:rPr>
        <w:t xml:space="preserve"> </w:t>
      </w:r>
      <w:r w:rsidR="00DE1794" w:rsidRPr="000837C3">
        <w:rPr>
          <w:rFonts w:ascii="Tahoma" w:hAnsi="Tahoma" w:cs="Tahoma"/>
          <w:b/>
          <w:sz w:val="18"/>
          <w:szCs w:val="18"/>
        </w:rPr>
        <w:t>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12FAA515" w14:textId="77777777" w:rsidR="001D6CD4" w:rsidRPr="000837C3" w:rsidRDefault="001D6CD4" w:rsidP="00160C8B">
      <w:pPr>
        <w:tabs>
          <w:tab w:val="left" w:pos="5880"/>
        </w:tabs>
        <w:spacing w:before="225" w:after="225"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w:t>
      </w:r>
      <w:r w:rsidR="00EF23A3" w:rsidRPr="000837C3">
        <w:rPr>
          <w:rFonts w:ascii="Tahoma" w:hAnsi="Tahoma" w:cs="Tahoma"/>
          <w:sz w:val="18"/>
          <w:szCs w:val="18"/>
          <w:lang w:eastAsia="sl-SI"/>
        </w:rPr>
        <w:t>.</w:t>
      </w:r>
      <w:r w:rsidRPr="000837C3">
        <w:rPr>
          <w:rFonts w:ascii="Tahoma" w:hAnsi="Tahoma" w:cs="Tahoma"/>
          <w:sz w:val="18"/>
          <w:szCs w:val="18"/>
        </w:rPr>
        <w:tab/>
      </w:r>
      <w:bookmarkEnd w:id="171"/>
    </w:p>
    <w:p w14:paraId="349BD785" w14:textId="77777777" w:rsidR="00860C58" w:rsidRPr="000837C3" w:rsidRDefault="00860C58" w:rsidP="00160C8B">
      <w:pPr>
        <w:tabs>
          <w:tab w:val="left" w:pos="5880"/>
        </w:tabs>
        <w:spacing w:before="225" w:after="225" w:line="240" w:lineRule="auto"/>
        <w:rPr>
          <w:rFonts w:ascii="Tahoma" w:hAnsi="Tahoma" w:cs="Tahoma"/>
          <w:sz w:val="18"/>
          <w:szCs w:val="18"/>
        </w:rPr>
      </w:pPr>
    </w:p>
    <w:p w14:paraId="59A7C854" w14:textId="77777777" w:rsidR="00860C58" w:rsidRPr="000837C3" w:rsidRDefault="00860C58" w:rsidP="00160C8B">
      <w:pPr>
        <w:tabs>
          <w:tab w:val="left" w:pos="5880"/>
        </w:tabs>
        <w:spacing w:before="225" w:after="225" w:line="240" w:lineRule="auto"/>
        <w:rPr>
          <w:rFonts w:ascii="Tahoma" w:hAnsi="Tahoma" w:cs="Tahoma"/>
          <w:sz w:val="18"/>
          <w:szCs w:val="18"/>
        </w:rPr>
      </w:pPr>
    </w:p>
    <w:p w14:paraId="14BD3581" w14:textId="77777777" w:rsidR="00860C58" w:rsidRPr="000837C3" w:rsidRDefault="00860C58" w:rsidP="00160C8B">
      <w:pPr>
        <w:tabs>
          <w:tab w:val="left" w:pos="5880"/>
        </w:tabs>
        <w:spacing w:before="225" w:after="225" w:line="240" w:lineRule="auto"/>
        <w:rPr>
          <w:rFonts w:ascii="Tahoma" w:hAnsi="Tahoma" w:cs="Tahoma"/>
          <w:sz w:val="18"/>
          <w:szCs w:val="18"/>
        </w:rPr>
      </w:pPr>
    </w:p>
    <w:p w14:paraId="39BA5A6C" w14:textId="77777777" w:rsidR="00860C58" w:rsidRPr="000837C3" w:rsidRDefault="00860C58" w:rsidP="00160C8B">
      <w:pPr>
        <w:tabs>
          <w:tab w:val="left" w:pos="5880"/>
        </w:tabs>
        <w:spacing w:before="225" w:after="225" w:line="240" w:lineRule="auto"/>
        <w:rPr>
          <w:rFonts w:ascii="Tahoma" w:hAnsi="Tahoma" w:cs="Tahoma"/>
          <w:sz w:val="18"/>
          <w:szCs w:val="18"/>
          <w:lang w:eastAsia="sl-SI"/>
        </w:rPr>
      </w:pPr>
    </w:p>
    <w:tbl>
      <w:tblPr>
        <w:tblW w:w="0" w:type="auto"/>
        <w:tblInd w:w="6" w:type="dxa"/>
        <w:tblLayout w:type="fixed"/>
        <w:tblLook w:val="0000" w:firstRow="0" w:lastRow="0" w:firstColumn="0" w:lastColumn="0" w:noHBand="0" w:noVBand="0"/>
      </w:tblPr>
      <w:tblGrid>
        <w:gridCol w:w="4778"/>
        <w:gridCol w:w="4400"/>
      </w:tblGrid>
      <w:tr w:rsidR="00CE47B4" w:rsidRPr="000837C3" w14:paraId="1A8BFFDC" w14:textId="77777777" w:rsidTr="006E7385">
        <w:tc>
          <w:tcPr>
            <w:tcW w:w="4778" w:type="dxa"/>
            <w:vAlign w:val="center"/>
          </w:tcPr>
          <w:p w14:paraId="3D2BC2C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52DCAC41"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6C91087"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285C4640" w14:textId="77777777" w:rsidTr="006E7385">
        <w:tc>
          <w:tcPr>
            <w:tcW w:w="4778" w:type="dxa"/>
            <w:vAlign w:val="center"/>
          </w:tcPr>
          <w:p w14:paraId="07E3554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374BE4D4"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759676E6"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76FFBFEA" w14:textId="77777777" w:rsidR="001D6CD4" w:rsidRPr="000837C3" w:rsidRDefault="001D6CD4" w:rsidP="001D6CD4">
      <w:pPr>
        <w:spacing w:before="225" w:after="225" w:line="240" w:lineRule="auto"/>
        <w:rPr>
          <w:rFonts w:ascii="Tahoma" w:hAnsi="Tahoma" w:cs="Tahoma"/>
          <w:sz w:val="18"/>
          <w:szCs w:val="18"/>
        </w:rPr>
        <w:sectPr w:rsidR="001D6CD4" w:rsidRPr="000837C3" w:rsidSect="00BA27E0">
          <w:headerReference w:type="default" r:id="rId16"/>
          <w:footerReference w:type="default" r:id="rId17"/>
          <w:headerReference w:type="first" r:id="rId18"/>
          <w:footerReference w:type="first" r:id="rId19"/>
          <w:pgSz w:w="11906" w:h="16838"/>
          <w:pgMar w:top="1418" w:right="1418" w:bottom="1418" w:left="1418" w:header="567" w:footer="596" w:gutter="0"/>
          <w:pgNumType w:start="0"/>
          <w:cols w:space="708"/>
          <w:titlePg/>
          <w:docGrid w:linePitch="360"/>
        </w:sectPr>
      </w:pPr>
    </w:p>
    <w:p w14:paraId="4C727CD4" w14:textId="77777777" w:rsidR="007E1838" w:rsidRPr="000837C3" w:rsidRDefault="007E1838" w:rsidP="005E3BEA">
      <w:pPr>
        <w:spacing w:line="276" w:lineRule="auto"/>
        <w:jc w:val="right"/>
        <w:rPr>
          <w:rFonts w:ascii="Tahoma" w:hAnsi="Tahoma" w:cs="Tahoma"/>
          <w:b/>
          <w:i/>
          <w:sz w:val="18"/>
          <w:szCs w:val="18"/>
        </w:rPr>
      </w:pPr>
      <w:r w:rsidRPr="000837C3">
        <w:rPr>
          <w:rFonts w:ascii="Tahoma" w:hAnsi="Tahoma" w:cs="Tahoma"/>
          <w:b/>
          <w:i/>
          <w:sz w:val="18"/>
          <w:szCs w:val="18"/>
        </w:rPr>
        <w:lastRenderedPageBreak/>
        <w:t>Obrazec 4</w:t>
      </w:r>
    </w:p>
    <w:p w14:paraId="5F2B9E91" w14:textId="77777777" w:rsidR="007E1838" w:rsidRPr="000837C3" w:rsidRDefault="007E1838" w:rsidP="005E3BEA">
      <w:pPr>
        <w:spacing w:line="276" w:lineRule="auto"/>
        <w:jc w:val="right"/>
        <w:rPr>
          <w:rFonts w:ascii="Tahoma" w:hAnsi="Tahoma" w:cs="Tahoma"/>
          <w:b/>
          <w:i/>
          <w:iCs/>
          <w:sz w:val="18"/>
          <w:szCs w:val="18"/>
        </w:rPr>
      </w:pPr>
    </w:p>
    <w:p w14:paraId="276EFA71" w14:textId="77777777" w:rsidR="007E1838" w:rsidRPr="000837C3" w:rsidRDefault="007E1838" w:rsidP="00FE4C96">
      <w:pPr>
        <w:keepNext/>
        <w:keepLines/>
        <w:numPr>
          <w:ilvl w:val="0"/>
          <w:numId w:val="26"/>
        </w:numPr>
        <w:pBdr>
          <w:top w:val="single" w:sz="36" w:space="1" w:color="7EFF09"/>
          <w:left w:val="single" w:sz="36" w:space="31" w:color="7EFF09"/>
          <w:bottom w:val="single" w:sz="36" w:space="1" w:color="7EFF09"/>
          <w:right w:val="single" w:sz="36" w:space="4" w:color="7EFF09"/>
        </w:pBdr>
        <w:shd w:val="clear" w:color="auto" w:fill="FFFFFF"/>
        <w:suppressAutoHyphens/>
        <w:spacing w:after="120" w:line="276" w:lineRule="auto"/>
        <w:ind w:left="851" w:firstLine="0"/>
        <w:jc w:val="left"/>
        <w:rPr>
          <w:rFonts w:cs="Arial"/>
          <w:lang w:eastAsia="zh-CN"/>
        </w:rPr>
      </w:pPr>
      <w:r w:rsidRPr="000837C3">
        <w:rPr>
          <w:rFonts w:eastAsia="Times New Roman" w:cs="Arial"/>
          <w:b/>
          <w:bCs/>
          <w:sz w:val="26"/>
          <w:szCs w:val="28"/>
          <w:lang w:val="x-none" w:eastAsia="zh-CN"/>
        </w:rPr>
        <w:t>Izjava gospodarskega subjekta in pooblastilo za pridobitev podatkov iz kazenske evidence</w:t>
      </w:r>
    </w:p>
    <w:p w14:paraId="678A8BC1" w14:textId="77777777" w:rsidR="007E1838" w:rsidRPr="000837C3" w:rsidRDefault="007E1838" w:rsidP="007E1838">
      <w:pPr>
        <w:suppressAutoHyphens/>
        <w:spacing w:after="120" w:line="276" w:lineRule="auto"/>
        <w:jc w:val="left"/>
        <w:rPr>
          <w:rFonts w:eastAsia="Times New Roman" w:cs="Arial"/>
          <w:b/>
          <w:bCs/>
          <w:sz w:val="22"/>
          <w:szCs w:val="28"/>
          <w:lang w:val="x-none" w:eastAsia="zh-CN"/>
        </w:rPr>
      </w:pPr>
    </w:p>
    <w:p w14:paraId="492048A0"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Pod kazensko in materialno odgovornostjo izjavljamo, da naša družba,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(firma), </w:t>
      </w:r>
      <w:r w:rsidRPr="000837C3">
        <w:rPr>
          <w:rFonts w:ascii="Tahoma" w:hAnsi="Tahoma" w:cs="Tahoma"/>
          <w:sz w:val="18"/>
          <w:szCs w:val="18"/>
          <w:u w:val="single"/>
          <w:lang w:eastAsia="zh-CN"/>
        </w:rPr>
        <w:t>_________________</w:t>
      </w:r>
      <w:r w:rsidRPr="000837C3">
        <w:rPr>
          <w:rFonts w:ascii="Tahoma" w:hAnsi="Tahoma" w:cs="Tahoma"/>
          <w:sz w:val="18"/>
          <w:szCs w:val="18"/>
          <w:lang w:eastAsia="zh-CN"/>
        </w:rPr>
        <w:t xml:space="preserve">(naslov), matična številka: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 ni bila pravnomočno obsojena zaradi kaznivih dejanj, ki so našteta v prvem odstavku 75. člena ZJN-3.</w:t>
      </w:r>
    </w:p>
    <w:p w14:paraId="768EEFF9"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izjavljamo, da:</w:t>
      </w:r>
    </w:p>
    <w:tbl>
      <w:tblPr>
        <w:tblW w:w="0" w:type="auto"/>
        <w:tblInd w:w="108" w:type="dxa"/>
        <w:tblLayout w:type="fixed"/>
        <w:tblLook w:val="0000" w:firstRow="0" w:lastRow="0" w:firstColumn="0" w:lastColumn="0" w:noHBand="0" w:noVBand="0"/>
      </w:tblPr>
      <w:tblGrid>
        <w:gridCol w:w="9178"/>
      </w:tblGrid>
      <w:tr w:rsidR="007E1838" w:rsidRPr="000837C3" w14:paraId="4CD69D17" w14:textId="77777777" w:rsidTr="006E7385">
        <w:tc>
          <w:tcPr>
            <w:tcW w:w="9178" w:type="dxa"/>
          </w:tcPr>
          <w:p w14:paraId="64991918"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0648E73"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0CB9BEBA"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556C0C" w14:textId="77777777" w:rsidR="007E1838" w:rsidRPr="000837C3" w:rsidRDefault="005F70AD"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w:t>
      </w:r>
      <w:r w:rsidR="007E1838" w:rsidRPr="000837C3">
        <w:rPr>
          <w:rFonts w:ascii="Tahoma" w:hAnsi="Tahoma" w:cs="Tahoma"/>
          <w:b/>
          <w:bCs/>
          <w:sz w:val="18"/>
          <w:szCs w:val="18"/>
          <w:lang w:eastAsia="zh-CN"/>
        </w:rPr>
        <w:t>n</w:t>
      </w:r>
    </w:p>
    <w:p w14:paraId="481EE964"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64EC83C8"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Pooblaščamo naročnika Zdravstveni dom </w:t>
      </w:r>
      <w:r w:rsidR="00BD51DD" w:rsidRPr="000837C3">
        <w:rPr>
          <w:rFonts w:ascii="Tahoma" w:hAnsi="Tahoma" w:cs="Tahoma"/>
          <w:sz w:val="18"/>
          <w:szCs w:val="18"/>
          <w:lang w:eastAsia="zh-CN"/>
        </w:rPr>
        <w:t>Sevnica, Trg svobode 14, 8290 Sevnica</w:t>
      </w:r>
      <w:r w:rsidRPr="000837C3">
        <w:rPr>
          <w:rFonts w:ascii="Tahoma" w:hAnsi="Tahoma" w:cs="Tahoma"/>
          <w:sz w:val="18"/>
          <w:szCs w:val="18"/>
          <w:lang w:eastAsia="zh-CN"/>
        </w:rPr>
        <w:t>,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7E1838" w:rsidRPr="000837C3" w14:paraId="12BE42C3"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6088836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7026920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4EDBB1A"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2813E951"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1EEA7DE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0F41E41"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4F2F8B4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DFF9496"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791CBC8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30395C7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39DD5B8"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E0ED19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5E7AB1C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403BA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598C9CB3"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182A21C3" w14:textId="77777777" w:rsidTr="006E7385">
        <w:tc>
          <w:tcPr>
            <w:tcW w:w="4080" w:type="dxa"/>
            <w:vAlign w:val="center"/>
          </w:tcPr>
          <w:p w14:paraId="0264540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5DF736BA"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 xml:space="preserve">Ime in priimek: </w:t>
            </w:r>
          </w:p>
          <w:p w14:paraId="6FFB5649"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6B17F84D" w14:textId="77777777" w:rsidTr="006E7385">
        <w:tc>
          <w:tcPr>
            <w:tcW w:w="4080" w:type="dxa"/>
            <w:vAlign w:val="center"/>
          </w:tcPr>
          <w:p w14:paraId="235DF76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66E901C8"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13F64DEB"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119D8A33" w14:textId="77777777" w:rsidR="007E1838" w:rsidRPr="000837C3" w:rsidRDefault="007E1838" w:rsidP="007E1838">
      <w:pPr>
        <w:suppressAutoHyphens/>
        <w:spacing w:before="225" w:after="225" w:line="240" w:lineRule="auto"/>
        <w:rPr>
          <w:rFonts w:ascii="Helvetica" w:hAnsi="Helvetica" w:cs="Helvetica"/>
          <w:sz w:val="22"/>
          <w:lang w:eastAsia="zh-CN"/>
        </w:rPr>
        <w:sectPr w:rsidR="007E1838" w:rsidRPr="000837C3">
          <w:headerReference w:type="default" r:id="rId20"/>
          <w:footerReference w:type="default" r:id="rId21"/>
          <w:pgSz w:w="11906" w:h="16838"/>
          <w:pgMar w:top="1418" w:right="1418" w:bottom="1418" w:left="1418" w:header="708" w:footer="596" w:gutter="0"/>
          <w:cols w:space="708"/>
          <w:docGrid w:linePitch="360"/>
        </w:sectPr>
      </w:pPr>
    </w:p>
    <w:p w14:paraId="63CB937A" w14:textId="77777777" w:rsidR="007E1838" w:rsidRPr="000837C3" w:rsidRDefault="007E1838" w:rsidP="007E1838">
      <w:pPr>
        <w:suppressAutoHyphens/>
        <w:spacing w:line="276" w:lineRule="auto"/>
        <w:jc w:val="right"/>
        <w:rPr>
          <w:rFonts w:cs="Arial"/>
          <w:lang w:eastAsia="zh-CN"/>
        </w:rPr>
      </w:pPr>
      <w:bookmarkStart w:id="173" w:name="_Hlk485730122"/>
      <w:r w:rsidRPr="000837C3">
        <w:rPr>
          <w:rFonts w:cs="Arial"/>
          <w:b/>
          <w:i/>
          <w:sz w:val="18"/>
          <w:szCs w:val="18"/>
          <w:lang w:eastAsia="zh-CN"/>
        </w:rPr>
        <w:lastRenderedPageBreak/>
        <w:t>Obrazec 5</w:t>
      </w:r>
    </w:p>
    <w:p w14:paraId="13E59E11" w14:textId="77777777" w:rsidR="007E1838" w:rsidRPr="000837C3" w:rsidRDefault="007E1838" w:rsidP="007E1838">
      <w:pPr>
        <w:suppressAutoHyphens/>
        <w:spacing w:line="276" w:lineRule="auto"/>
        <w:jc w:val="right"/>
        <w:rPr>
          <w:rFonts w:cs="Arial"/>
          <w:b/>
          <w:i/>
          <w:sz w:val="18"/>
          <w:szCs w:val="18"/>
          <w:lang w:eastAsia="zh-CN"/>
        </w:rPr>
      </w:pPr>
    </w:p>
    <w:bookmarkEnd w:id="173"/>
    <w:p w14:paraId="6AEDB77B" w14:textId="77777777" w:rsidR="007E1838" w:rsidRPr="000837C3" w:rsidRDefault="007E1838" w:rsidP="00FE4C96">
      <w:pPr>
        <w:keepNext/>
        <w:keepLines/>
        <w:numPr>
          <w:ilvl w:val="0"/>
          <w:numId w:val="26"/>
        </w:numPr>
        <w:pBdr>
          <w:top w:val="single" w:sz="36" w:space="1" w:color="7EFF09"/>
          <w:left w:val="single" w:sz="36" w:space="5" w:color="7EFF09"/>
          <w:bottom w:val="single" w:sz="36" w:space="1" w:color="7EFF09"/>
          <w:right w:val="single" w:sz="36" w:space="4" w:color="7EFF09"/>
        </w:pBdr>
        <w:shd w:val="clear" w:color="auto" w:fill="FFFFFF"/>
        <w:suppressAutoHyphens/>
        <w:spacing w:after="120" w:line="276" w:lineRule="auto"/>
        <w:ind w:left="284" w:firstLine="0"/>
        <w:jc w:val="left"/>
        <w:rPr>
          <w:rFonts w:cs="Arial"/>
          <w:lang w:eastAsia="zh-CN"/>
        </w:rPr>
      </w:pPr>
      <w:r w:rsidRPr="000837C3">
        <w:rPr>
          <w:rFonts w:eastAsia="Times New Roman" w:cs="Arial"/>
          <w:b/>
          <w:bCs/>
          <w:sz w:val="26"/>
          <w:szCs w:val="28"/>
          <w:lang w:val="x-none" w:eastAsia="zh-CN"/>
        </w:rPr>
        <w:t>Izjava članov organov in zastopnikov gospodarskega subjekta in pooblastilo za pridobitev podatkov iz kazenske evidence</w:t>
      </w:r>
    </w:p>
    <w:p w14:paraId="3CA4EA90" w14:textId="77777777" w:rsidR="005F70AD" w:rsidRPr="000837C3" w:rsidRDefault="005F70AD" w:rsidP="007E1838">
      <w:pPr>
        <w:suppressAutoHyphens/>
        <w:spacing w:before="225" w:after="225" w:line="240" w:lineRule="auto"/>
        <w:rPr>
          <w:rFonts w:ascii="Tahoma" w:hAnsi="Tahoma" w:cs="Tahoma"/>
          <w:sz w:val="18"/>
          <w:szCs w:val="18"/>
          <w:lang w:eastAsia="zh-CN"/>
        </w:rPr>
      </w:pPr>
    </w:p>
    <w:p w14:paraId="1DC759FA"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Pod kazensko in materialno odgovornostjo izjavljam, da nisem bil/a pravnomočno obsojen/a zaradi kaznivih dejanj, ki so opredeljena v prvem odstavku 75. člena ZJN-3.</w:t>
      </w:r>
    </w:p>
    <w:p w14:paraId="03D38020"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 da:</w:t>
      </w:r>
    </w:p>
    <w:tbl>
      <w:tblPr>
        <w:tblW w:w="0" w:type="auto"/>
        <w:tblInd w:w="108" w:type="dxa"/>
        <w:tblLayout w:type="fixed"/>
        <w:tblLook w:val="0000" w:firstRow="0" w:lastRow="0" w:firstColumn="0" w:lastColumn="0" w:noHBand="0" w:noVBand="0"/>
      </w:tblPr>
      <w:tblGrid>
        <w:gridCol w:w="9178"/>
      </w:tblGrid>
      <w:tr w:rsidR="007E1838" w:rsidRPr="000837C3" w14:paraId="44AD8A51" w14:textId="77777777" w:rsidTr="006E7385">
        <w:tc>
          <w:tcPr>
            <w:tcW w:w="9178" w:type="dxa"/>
          </w:tcPr>
          <w:p w14:paraId="63E6F6DB"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2E992858"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0A010CE"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in</w:t>
      </w:r>
    </w:p>
    <w:p w14:paraId="27B17E56"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5F48785D"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 xml:space="preserve">Spodaj podpisani pooblaščam naročnika </w:t>
      </w:r>
      <w:r w:rsidR="00BD51DD" w:rsidRPr="000837C3">
        <w:rPr>
          <w:rFonts w:ascii="Tahoma" w:hAnsi="Tahoma" w:cs="Tahoma"/>
          <w:sz w:val="18"/>
          <w:szCs w:val="18"/>
          <w:lang w:eastAsia="zh-CN"/>
        </w:rPr>
        <w:t xml:space="preserve">Zdravstveni dom Sevnica, Trg svobode 14, 8290 Sevnica, </w:t>
      </w:r>
      <w:r w:rsidRPr="000837C3">
        <w:rPr>
          <w:rFonts w:ascii="Tahoma" w:hAnsi="Tahoma" w:cs="Tahoma"/>
          <w:sz w:val="18"/>
          <w:szCs w:val="18"/>
          <w:lang w:eastAsia="zh-CN"/>
        </w:rPr>
        <w:t>za potrebe preverjanja izpolnjevanja pogojev v postopku javnega naročila od Ministrstva za pravosodje pridobi potrdilo iz kazenske evidence.</w:t>
      </w:r>
    </w:p>
    <w:p w14:paraId="7A3E80CB"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7E1838" w:rsidRPr="000837C3" w14:paraId="489237D1" w14:textId="77777777" w:rsidTr="006E7385">
        <w:tc>
          <w:tcPr>
            <w:tcW w:w="2786" w:type="dxa"/>
            <w:tcBorders>
              <w:top w:val="single" w:sz="5" w:space="0" w:color="000000"/>
              <w:left w:val="single" w:sz="5" w:space="0" w:color="000000"/>
              <w:bottom w:val="single" w:sz="5" w:space="0" w:color="000000"/>
            </w:tcBorders>
            <w:vAlign w:val="center"/>
          </w:tcPr>
          <w:p w14:paraId="4ADFD2FF"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07AE662B"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2567FDE" w14:textId="77777777" w:rsidTr="006E7385">
        <w:tc>
          <w:tcPr>
            <w:tcW w:w="2786" w:type="dxa"/>
            <w:tcBorders>
              <w:top w:val="single" w:sz="5" w:space="0" w:color="000000"/>
              <w:left w:val="single" w:sz="5" w:space="0" w:color="000000"/>
              <w:bottom w:val="single" w:sz="5" w:space="0" w:color="000000"/>
            </w:tcBorders>
            <w:vAlign w:val="center"/>
          </w:tcPr>
          <w:p w14:paraId="2C742F9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00532F9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4FDDCEA3" w14:textId="77777777" w:rsidTr="006E7385">
        <w:tc>
          <w:tcPr>
            <w:tcW w:w="2786" w:type="dxa"/>
            <w:tcBorders>
              <w:top w:val="single" w:sz="5" w:space="0" w:color="000000"/>
              <w:left w:val="single" w:sz="5" w:space="0" w:color="000000"/>
              <w:bottom w:val="single" w:sz="5" w:space="0" w:color="000000"/>
            </w:tcBorders>
            <w:vAlign w:val="center"/>
          </w:tcPr>
          <w:p w14:paraId="1B74155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4F64249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C8ED6E4" w14:textId="77777777" w:rsidTr="006E7385">
        <w:tc>
          <w:tcPr>
            <w:tcW w:w="2786" w:type="dxa"/>
            <w:tcBorders>
              <w:top w:val="single" w:sz="5" w:space="0" w:color="000000"/>
              <w:left w:val="single" w:sz="5" w:space="0" w:color="000000"/>
              <w:bottom w:val="single" w:sz="5" w:space="0" w:color="000000"/>
            </w:tcBorders>
            <w:vAlign w:val="center"/>
          </w:tcPr>
          <w:p w14:paraId="0B4D2C1E"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2AA239C4"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AE4AB2A" w14:textId="77777777" w:rsidTr="006E7385">
        <w:tc>
          <w:tcPr>
            <w:tcW w:w="2786" w:type="dxa"/>
            <w:tcBorders>
              <w:top w:val="single" w:sz="5" w:space="0" w:color="000000"/>
              <w:left w:val="single" w:sz="5" w:space="0" w:color="000000"/>
              <w:bottom w:val="single" w:sz="5" w:space="0" w:color="000000"/>
            </w:tcBorders>
            <w:vAlign w:val="center"/>
          </w:tcPr>
          <w:p w14:paraId="7ED6B5A0"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0E02C2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6DC4799" w14:textId="77777777" w:rsidTr="006E7385">
        <w:tc>
          <w:tcPr>
            <w:tcW w:w="2786" w:type="dxa"/>
            <w:tcBorders>
              <w:top w:val="single" w:sz="5" w:space="0" w:color="000000"/>
              <w:left w:val="single" w:sz="5" w:space="0" w:color="000000"/>
              <w:bottom w:val="single" w:sz="5" w:space="0" w:color="000000"/>
            </w:tcBorders>
            <w:vAlign w:val="center"/>
          </w:tcPr>
          <w:p w14:paraId="51871DA8"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4789A719"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AAA4925" w14:textId="77777777" w:rsidTr="006E7385">
        <w:tc>
          <w:tcPr>
            <w:tcW w:w="2786" w:type="dxa"/>
            <w:tcBorders>
              <w:top w:val="single" w:sz="5" w:space="0" w:color="000000"/>
              <w:left w:val="single" w:sz="5" w:space="0" w:color="000000"/>
              <w:bottom w:val="single" w:sz="5" w:space="0" w:color="000000"/>
            </w:tcBorders>
            <w:vAlign w:val="center"/>
          </w:tcPr>
          <w:p w14:paraId="4BB36012"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3B7961D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71A31DD" w14:textId="77777777" w:rsidTr="006E7385">
        <w:tc>
          <w:tcPr>
            <w:tcW w:w="2786" w:type="dxa"/>
            <w:tcBorders>
              <w:top w:val="single" w:sz="5" w:space="0" w:color="000000"/>
              <w:left w:val="single" w:sz="5" w:space="0" w:color="000000"/>
              <w:bottom w:val="single" w:sz="5" w:space="0" w:color="000000"/>
            </w:tcBorders>
            <w:vAlign w:val="center"/>
          </w:tcPr>
          <w:p w14:paraId="31C4EF74"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6B22F4E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02F7AD27"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22"/>
          <w:szCs w:val="18"/>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2B51601E" w14:textId="77777777" w:rsidTr="006E7385">
        <w:tc>
          <w:tcPr>
            <w:tcW w:w="4080" w:type="dxa"/>
            <w:vAlign w:val="center"/>
          </w:tcPr>
          <w:p w14:paraId="72BA57A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71C295FC"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 xml:space="preserve">Ime in priimek: </w:t>
            </w:r>
          </w:p>
          <w:p w14:paraId="5100EB58"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277771C3" w14:textId="77777777" w:rsidTr="006E7385">
        <w:tc>
          <w:tcPr>
            <w:tcW w:w="4080" w:type="dxa"/>
            <w:vAlign w:val="center"/>
          </w:tcPr>
          <w:p w14:paraId="6BE12DD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38A9AF16"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60AEA832"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2C541963" w14:textId="77777777" w:rsidR="007E1838" w:rsidRPr="000837C3" w:rsidRDefault="007E1838" w:rsidP="007E1838">
      <w:pPr>
        <w:suppressAutoHyphens/>
        <w:spacing w:before="225" w:after="225" w:line="240" w:lineRule="auto"/>
        <w:rPr>
          <w:rFonts w:ascii="Tahoma" w:hAnsi="Tahoma" w:cs="Tahoma"/>
          <w:sz w:val="22"/>
          <w:lang w:eastAsia="zh-CN"/>
        </w:rPr>
      </w:pPr>
    </w:p>
    <w:p w14:paraId="315EB2BF" w14:textId="77777777" w:rsidR="007E1838" w:rsidRPr="000837C3" w:rsidRDefault="007E1838" w:rsidP="007E1838">
      <w:pPr>
        <w:suppressAutoHyphens/>
        <w:spacing w:before="225" w:after="225" w:line="240" w:lineRule="auto"/>
        <w:rPr>
          <w:rFonts w:ascii="Tahoma" w:hAnsi="Tahoma" w:cs="Tahoma"/>
          <w:sz w:val="22"/>
          <w:lang w:eastAsia="zh-CN"/>
        </w:rPr>
      </w:pPr>
    </w:p>
    <w:p w14:paraId="18FC23AE" w14:textId="77777777" w:rsidR="007E1838" w:rsidRPr="000837C3" w:rsidRDefault="007E1838" w:rsidP="007E1838">
      <w:pPr>
        <w:suppressAutoHyphens/>
        <w:spacing w:before="225" w:after="225" w:line="240" w:lineRule="auto"/>
        <w:rPr>
          <w:rFonts w:ascii="Tahoma" w:hAnsi="Tahoma" w:cs="Tahoma"/>
          <w:sz w:val="22"/>
          <w:lang w:eastAsia="zh-CN"/>
        </w:rPr>
      </w:pPr>
    </w:p>
    <w:p w14:paraId="1BF178F8" w14:textId="77777777" w:rsidR="007E1838" w:rsidRPr="000837C3" w:rsidRDefault="007E1838" w:rsidP="007E1838">
      <w:pPr>
        <w:suppressAutoHyphens/>
        <w:spacing w:before="225" w:after="225" w:line="240" w:lineRule="auto"/>
        <w:rPr>
          <w:rFonts w:ascii="Helvetica" w:hAnsi="Helvetica" w:cs="Helvetica"/>
          <w:sz w:val="22"/>
          <w:lang w:eastAsia="zh-CN"/>
        </w:rPr>
      </w:pPr>
    </w:p>
    <w:p w14:paraId="19BA82C2" w14:textId="77777777" w:rsidR="007E1838" w:rsidRPr="000837C3" w:rsidRDefault="007E1838" w:rsidP="005E3BEA">
      <w:pPr>
        <w:spacing w:line="276" w:lineRule="auto"/>
        <w:jc w:val="right"/>
        <w:rPr>
          <w:rFonts w:cs="Arial"/>
          <w:b/>
          <w:sz w:val="18"/>
          <w:szCs w:val="18"/>
        </w:rPr>
      </w:pPr>
    </w:p>
    <w:p w14:paraId="23371CF4" w14:textId="77777777" w:rsidR="005F70AD" w:rsidRPr="000837C3" w:rsidRDefault="005F70AD" w:rsidP="005E3BEA">
      <w:pPr>
        <w:spacing w:line="276" w:lineRule="auto"/>
        <w:jc w:val="right"/>
        <w:rPr>
          <w:rFonts w:ascii="Tahoma" w:hAnsi="Tahoma" w:cs="Tahoma"/>
          <w:b/>
          <w:i/>
          <w:iCs/>
          <w:sz w:val="18"/>
          <w:szCs w:val="18"/>
        </w:rPr>
      </w:pPr>
    </w:p>
    <w:p w14:paraId="145E7344" w14:textId="77777777" w:rsidR="007E1838" w:rsidRPr="000837C3" w:rsidRDefault="007E1838" w:rsidP="005E3BEA">
      <w:pPr>
        <w:spacing w:line="276" w:lineRule="auto"/>
        <w:jc w:val="right"/>
        <w:rPr>
          <w:rFonts w:ascii="Tahoma" w:hAnsi="Tahoma" w:cs="Tahoma"/>
          <w:b/>
          <w:i/>
          <w:iCs/>
          <w:sz w:val="18"/>
          <w:szCs w:val="18"/>
        </w:rPr>
      </w:pPr>
    </w:p>
    <w:p w14:paraId="0678BB24" w14:textId="77777777" w:rsidR="005E3BEA" w:rsidRPr="000837C3" w:rsidRDefault="001D6CD4" w:rsidP="005E3BEA">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6A7597" w:rsidRPr="000837C3">
        <w:rPr>
          <w:rFonts w:ascii="Tahoma" w:hAnsi="Tahoma" w:cs="Tahoma"/>
          <w:b/>
          <w:i/>
          <w:iCs/>
          <w:sz w:val="18"/>
          <w:szCs w:val="18"/>
        </w:rPr>
        <w:t>6</w:t>
      </w:r>
    </w:p>
    <w:p w14:paraId="60B019D6" w14:textId="77777777" w:rsidR="005E3BEA" w:rsidRPr="000837C3" w:rsidRDefault="005E3BEA" w:rsidP="001D6CD4">
      <w:pPr>
        <w:spacing w:line="276" w:lineRule="auto"/>
        <w:jc w:val="right"/>
        <w:rPr>
          <w:rFonts w:ascii="Tahoma" w:hAnsi="Tahoma" w:cs="Tahoma"/>
          <w:b/>
          <w:i/>
          <w:iCs/>
          <w:sz w:val="18"/>
          <w:szCs w:val="18"/>
        </w:rPr>
      </w:pPr>
    </w:p>
    <w:p w14:paraId="5EDC04B3"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4" w:name="_Hlk52345977"/>
      <w:r w:rsidRPr="000837C3">
        <w:rPr>
          <w:rFonts w:ascii="Tahoma" w:hAnsi="Tahoma" w:cs="Tahoma"/>
          <w:b/>
          <w:bCs/>
          <w:sz w:val="18"/>
          <w:szCs w:val="18"/>
        </w:rPr>
        <w:t>IZJAVA o lastniških deležih</w:t>
      </w:r>
    </w:p>
    <w:bookmarkEnd w:id="174"/>
    <w:p w14:paraId="39AD3EB0" w14:textId="77777777" w:rsidR="001D6CD4" w:rsidRPr="000837C3" w:rsidRDefault="001D6CD4" w:rsidP="001D6CD4">
      <w:pPr>
        <w:spacing w:line="240" w:lineRule="auto"/>
        <w:rPr>
          <w:rFonts w:ascii="Tahoma" w:eastAsia="Times New Roman" w:hAnsi="Tahoma" w:cs="Tahoma"/>
          <w:sz w:val="18"/>
          <w:szCs w:val="18"/>
          <w:lang w:eastAsia="sl-SI"/>
        </w:rPr>
      </w:pPr>
    </w:p>
    <w:p w14:paraId="464AC2D9" w14:textId="64475301"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Zaradi namena iz 6. odstavka 14. člena Zakona o integriteti in preprečevanju korupcije (ZIntPK-UPB2, </w:t>
      </w:r>
      <w:proofErr w:type="spellStart"/>
      <w:r w:rsidRPr="000837C3">
        <w:rPr>
          <w:rFonts w:ascii="Tahoma" w:eastAsia="Times New Roman" w:hAnsi="Tahoma" w:cs="Tahoma"/>
          <w:sz w:val="18"/>
          <w:szCs w:val="18"/>
          <w:lang w:eastAsia="sl-SI"/>
        </w:rPr>
        <w:t>Ur.l</w:t>
      </w:r>
      <w:proofErr w:type="spellEnd"/>
      <w:r w:rsidRPr="000837C3">
        <w:rPr>
          <w:rFonts w:ascii="Tahoma" w:eastAsia="Times New Roman" w:hAnsi="Tahoma" w:cs="Tahoma"/>
          <w:sz w:val="18"/>
          <w:szCs w:val="18"/>
          <w:lang w:eastAsia="sl-SI"/>
        </w:rPr>
        <w:t xml:space="preserve">. RS, št. 69/11, v nadaljevanju: </w:t>
      </w:r>
      <w:proofErr w:type="spellStart"/>
      <w:r w:rsidRPr="000837C3">
        <w:rPr>
          <w:rFonts w:ascii="Tahoma" w:eastAsia="Times New Roman" w:hAnsi="Tahoma" w:cs="Tahoma"/>
          <w:sz w:val="18"/>
          <w:szCs w:val="18"/>
          <w:lang w:eastAsia="sl-SI"/>
        </w:rPr>
        <w:t>ZIntPK</w:t>
      </w:r>
      <w:proofErr w:type="spellEnd"/>
      <w:r w:rsidRPr="000837C3">
        <w:rPr>
          <w:rFonts w:ascii="Tahoma" w:eastAsia="Times New Roman" w:hAnsi="Tahoma" w:cs="Tahoma"/>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0837C3">
        <w:rPr>
          <w:rFonts w:ascii="Tahoma" w:hAnsi="Tahoma" w:cs="Tahoma"/>
          <w:sz w:val="18"/>
          <w:szCs w:val="18"/>
        </w:rPr>
        <w:t>....................</w:t>
      </w:r>
      <w:r w:rsidRPr="000837C3">
        <w:rPr>
          <w:rFonts w:ascii="Tahoma" w:eastAsia="Times New Roman" w:hAnsi="Tahoma" w:cs="Tahoma"/>
          <w:sz w:val="18"/>
          <w:szCs w:val="18"/>
          <w:lang w:eastAsia="sl-SI"/>
        </w:rPr>
        <w:t>, katerega predmet j</w:t>
      </w:r>
      <w:r w:rsidR="007E1838" w:rsidRPr="000837C3">
        <w:rPr>
          <w:rFonts w:ascii="Tahoma" w:eastAsia="Times New Roman" w:hAnsi="Tahoma" w:cs="Tahoma"/>
          <w:sz w:val="18"/>
          <w:szCs w:val="18"/>
          <w:lang w:eastAsia="sl-SI"/>
        </w:rPr>
        <w:t xml:space="preserve">e </w:t>
      </w:r>
      <w:r w:rsidR="000D29CA" w:rsidRPr="000D29CA">
        <w:rPr>
          <w:rFonts w:ascii="Tahoma" w:eastAsia="Times New Roman" w:hAnsi="Tahoma" w:cs="Tahoma"/>
          <w:b/>
          <w:bCs/>
          <w:sz w:val="18"/>
          <w:szCs w:val="18"/>
          <w:cs/>
          <w:lang w:eastAsia="sl-SI"/>
        </w:rPr>
        <w:t>‎</w:t>
      </w:r>
      <w:r w:rsidR="000D29CA" w:rsidRPr="000D29CA">
        <w:rPr>
          <w:rFonts w:ascii="Tahoma" w:eastAsia="Times New Roman" w:hAnsi="Tahoma" w:cs="Tahoma"/>
          <w:b/>
          <w:bCs/>
          <w:sz w:val="18"/>
          <w:szCs w:val="18"/>
          <w:lang w:eastAsia="sl-SI"/>
        </w:rPr>
        <w:t>»</w:t>
      </w:r>
      <w:r w:rsidR="006E358F" w:rsidRPr="006E358F">
        <w:rPr>
          <w:rFonts w:ascii="Tahoma" w:eastAsia="Times New Roman" w:hAnsi="Tahoma" w:cs="Tahoma"/>
          <w:b/>
          <w:bCs/>
          <w:sz w:val="18"/>
          <w:szCs w:val="18"/>
          <w:lang w:eastAsia="sl-SI"/>
        </w:rPr>
        <w:t xml:space="preserve">NAKUP, DOBAVA IN VZDRŽEVANJE BIOKEMIJSKEGA- </w:t>
      </w:r>
      <w:r w:rsidR="006E358F" w:rsidRPr="006E358F">
        <w:rPr>
          <w:rFonts w:ascii="Tahoma" w:eastAsia="Times New Roman" w:hAnsi="Tahoma" w:cs="Tahoma"/>
          <w:b/>
          <w:bCs/>
          <w:sz w:val="18"/>
          <w:szCs w:val="18"/>
          <w:cs/>
          <w:lang w:eastAsia="sl-SI"/>
        </w:rPr>
        <w:t>‎</w:t>
      </w:r>
      <w:r w:rsidR="006E358F" w:rsidRPr="006E358F">
        <w:rPr>
          <w:rFonts w:ascii="Tahoma" w:eastAsia="Times New Roman" w:hAnsi="Tahoma" w:cs="Tahoma"/>
          <w:b/>
          <w:bCs/>
          <w:sz w:val="18"/>
          <w:szCs w:val="18"/>
          <w:lang w:eastAsia="sl-SI"/>
        </w:rPr>
        <w:t>IMUNOKEMIJSKEGA ANALITSKEGA SISTEMA</w:t>
      </w:r>
      <w:r w:rsidR="00BC0052">
        <w:rPr>
          <w:rFonts w:ascii="Tahoma" w:eastAsia="Times New Roman" w:hAnsi="Tahoma" w:cs="Tahoma"/>
          <w:b/>
          <w:bCs/>
          <w:sz w:val="18"/>
          <w:szCs w:val="18"/>
          <w:lang w:eastAsia="sl-SI"/>
        </w:rPr>
        <w:t xml:space="preserve"> IN REAGENTOV</w:t>
      </w:r>
      <w:r w:rsidR="000D29CA" w:rsidRPr="000D29CA">
        <w:rPr>
          <w:rFonts w:ascii="Tahoma" w:eastAsia="Times New Roman" w:hAnsi="Tahoma" w:cs="Tahoma"/>
          <w:b/>
          <w:bCs/>
          <w:sz w:val="18"/>
          <w:szCs w:val="18"/>
          <w:lang w:eastAsia="sl-SI"/>
        </w:rPr>
        <w:t>«</w:t>
      </w:r>
      <w:r w:rsidR="000D29CA" w:rsidRPr="000D29CA">
        <w:rPr>
          <w:rFonts w:ascii="Tahoma" w:eastAsia="Times New Roman" w:hAnsi="Tahoma" w:cs="Tahoma"/>
          <w:b/>
          <w:bCs/>
          <w:sz w:val="18"/>
          <w:szCs w:val="18"/>
          <w:cs/>
          <w:lang w:eastAsia="sl-SI"/>
        </w:rPr>
        <w:t>‎</w:t>
      </w:r>
      <w:r w:rsidR="007E1838" w:rsidRPr="000837C3">
        <w:rPr>
          <w:rFonts w:ascii="Tahoma" w:eastAsia="Times New Roman" w:hAnsi="Tahoma" w:cs="Tahoma"/>
          <w:sz w:val="18"/>
          <w:szCs w:val="18"/>
          <w:lang w:eastAsia="sl-SI"/>
        </w:rPr>
        <w:t xml:space="preserve">, </w:t>
      </w:r>
      <w:r w:rsidRPr="000837C3">
        <w:rPr>
          <w:rFonts w:ascii="Tahoma" w:eastAsia="Times New Roman" w:hAnsi="Tahoma" w:cs="Tahoma"/>
          <w:sz w:val="18"/>
          <w:szCs w:val="18"/>
          <w:lang w:eastAsia="sl-SI"/>
        </w:rPr>
        <w:t>podajam naslednjo</w:t>
      </w:r>
      <w:r w:rsidR="007E1838" w:rsidRPr="000837C3">
        <w:rPr>
          <w:rFonts w:ascii="Tahoma" w:eastAsia="Times New Roman" w:hAnsi="Tahoma" w:cs="Tahoma"/>
          <w:sz w:val="18"/>
          <w:szCs w:val="18"/>
          <w:lang w:eastAsia="sl-SI"/>
        </w:rPr>
        <w:t>:</w:t>
      </w:r>
    </w:p>
    <w:p w14:paraId="3D21E1AA"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57DB00A3"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IZJAVO O UDELEŽBI FIZIČNIH IN PRAVNIH OSEB V LASTNIŠTVU PONUDNIKA</w:t>
      </w:r>
    </w:p>
    <w:p w14:paraId="07B44ACE" w14:textId="77777777" w:rsidR="001D6CD4" w:rsidRPr="000837C3" w:rsidRDefault="001D6CD4" w:rsidP="001D6CD4">
      <w:pPr>
        <w:spacing w:line="240" w:lineRule="auto"/>
        <w:rPr>
          <w:rFonts w:ascii="Tahoma" w:eastAsia="Times New Roman" w:hAnsi="Tahoma" w:cs="Tahoma"/>
          <w:sz w:val="18"/>
          <w:szCs w:val="18"/>
          <w:lang w:eastAsia="sl-SI"/>
        </w:rPr>
      </w:pPr>
    </w:p>
    <w:p w14:paraId="2AA66F4B" w14:textId="77777777" w:rsidR="001D6CD4" w:rsidRPr="000837C3" w:rsidRDefault="001D6CD4" w:rsidP="001D6CD4">
      <w:pPr>
        <w:spacing w:line="240" w:lineRule="auto"/>
        <w:rPr>
          <w:rFonts w:ascii="Tahoma" w:eastAsia="Times New Roman" w:hAnsi="Tahoma" w:cs="Tahoma"/>
          <w:sz w:val="18"/>
          <w:szCs w:val="18"/>
          <w:lang w:eastAsia="sl-SI"/>
        </w:rPr>
      </w:pPr>
    </w:p>
    <w:p w14:paraId="4E085B6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PONUDNIKU:</w:t>
      </w:r>
    </w:p>
    <w:p w14:paraId="31A7390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podatke o pravni osebi zasebnega ali javnega prava, fizični osebi – samostojnem podjetniku posamezniku, društvu, združenju, …</w:t>
      </w:r>
    </w:p>
    <w:p w14:paraId="77430393"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w:t>
      </w:r>
    </w:p>
    <w:p w14:paraId="60ED1649"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ponudnika)</w:t>
      </w:r>
    </w:p>
    <w:p w14:paraId="027CE057"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0BB719B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(matična številka)</w:t>
      </w:r>
    </w:p>
    <w:p w14:paraId="0A622620"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725D5D4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(davčna številka)</w:t>
      </w:r>
    </w:p>
    <w:p w14:paraId="02D03834" w14:textId="77777777" w:rsidR="001D6CD4" w:rsidRPr="000837C3" w:rsidRDefault="001D6CD4" w:rsidP="001D6CD4">
      <w:pPr>
        <w:spacing w:line="240" w:lineRule="auto"/>
        <w:rPr>
          <w:rFonts w:ascii="Tahoma" w:eastAsia="Times New Roman" w:hAnsi="Tahoma" w:cs="Tahoma"/>
          <w:sz w:val="18"/>
          <w:szCs w:val="18"/>
          <w:lang w:eastAsia="sl-SI"/>
        </w:rPr>
      </w:pPr>
    </w:p>
    <w:p w14:paraId="0908D38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UDELEŽBA FIZIČNIH IN PRAVNIH OSEB V LASTNIŠTVU PONUDNIKA:</w:t>
      </w:r>
    </w:p>
    <w:p w14:paraId="32A76AB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je potrebno naslednje podatke o udeležbi fizičnih in pravnih oseb v lastništvu ponudnika:</w:t>
      </w:r>
    </w:p>
    <w:p w14:paraId="5BB6A1D3"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086B100F"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0E53B691"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udeležene v lastništvu, ne glede na delež lastništva.</w:t>
      </w:r>
    </w:p>
    <w:p w14:paraId="3C8F851C" w14:textId="77777777" w:rsidR="001D6CD4" w:rsidRPr="000837C3" w:rsidRDefault="001D6CD4" w:rsidP="001D6CD4">
      <w:pPr>
        <w:spacing w:line="240" w:lineRule="auto"/>
        <w:ind w:left="66"/>
        <w:rPr>
          <w:rFonts w:ascii="Tahoma" w:eastAsia="Times New Roman" w:hAnsi="Tahoma" w:cs="Tahoma"/>
          <w:i/>
          <w:sz w:val="18"/>
          <w:szCs w:val="18"/>
          <w:lang w:eastAsia="sl-SI"/>
        </w:rPr>
      </w:pPr>
    </w:p>
    <w:p w14:paraId="68F251FF"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 kolikor je oseb v lastništvu ponudnika več, dodajte vrstice v tabeli, če obrazec izpolnjujete v elektronski obliki oziroma jih priložite izjavi v obliki seznama z vsemi potrebnimi podatki.</w:t>
      </w:r>
    </w:p>
    <w:p w14:paraId="334080C6"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10EB40ED" w14:textId="77777777" w:rsidTr="00855965">
        <w:tc>
          <w:tcPr>
            <w:tcW w:w="609" w:type="dxa"/>
            <w:tcBorders>
              <w:top w:val="single" w:sz="4" w:space="0" w:color="auto"/>
              <w:left w:val="single" w:sz="4" w:space="0" w:color="auto"/>
              <w:bottom w:val="single" w:sz="4" w:space="0" w:color="auto"/>
              <w:right w:val="single" w:sz="4" w:space="0" w:color="auto"/>
            </w:tcBorders>
          </w:tcPr>
          <w:p w14:paraId="4C98FD4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43A56DB"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6D22C7E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A5BD98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60B536E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084FD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67C553B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C266D7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9420588" w14:textId="77777777" w:rsidR="001D6CD4" w:rsidRPr="000837C3" w:rsidRDefault="001D6CD4" w:rsidP="001D6CD4">
            <w:pPr>
              <w:spacing w:line="240" w:lineRule="auto"/>
              <w:rPr>
                <w:rFonts w:ascii="Tahoma" w:eastAsia="Times New Roman" w:hAnsi="Tahoma" w:cs="Tahoma"/>
                <w:i/>
                <w:sz w:val="18"/>
                <w:szCs w:val="18"/>
                <w:lang w:eastAsia="sl-SI"/>
              </w:rPr>
            </w:pPr>
          </w:p>
          <w:p w14:paraId="54DB1F0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431E18"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AE67FE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11CF32C5"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829D0C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73A28D9" w14:textId="77777777" w:rsidR="001D6CD4" w:rsidRPr="000837C3" w:rsidRDefault="001D6CD4" w:rsidP="001D6CD4">
            <w:pPr>
              <w:spacing w:line="240" w:lineRule="auto"/>
              <w:rPr>
                <w:rFonts w:ascii="Tahoma" w:eastAsia="Times New Roman" w:hAnsi="Tahoma" w:cs="Tahoma"/>
                <w:i/>
                <w:sz w:val="18"/>
                <w:szCs w:val="18"/>
                <w:lang w:eastAsia="sl-SI"/>
              </w:rPr>
            </w:pPr>
          </w:p>
          <w:p w14:paraId="2D3DD12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8E2B4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641EEF4C"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65D4ADFF"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54DB623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F53D016" w14:textId="77777777" w:rsidR="001D6CD4" w:rsidRPr="000837C3" w:rsidRDefault="001D6CD4" w:rsidP="001D6CD4">
            <w:pPr>
              <w:spacing w:line="240" w:lineRule="auto"/>
              <w:rPr>
                <w:rFonts w:ascii="Tahoma" w:eastAsia="Times New Roman" w:hAnsi="Tahoma" w:cs="Tahoma"/>
                <w:i/>
                <w:sz w:val="18"/>
                <w:szCs w:val="18"/>
                <w:lang w:eastAsia="sl-SI"/>
              </w:rPr>
            </w:pPr>
          </w:p>
          <w:p w14:paraId="4D62E2B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5A050B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5246165C"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2B240307" w14:textId="77777777" w:rsidR="001D6CD4" w:rsidRDefault="001D6CD4" w:rsidP="001D6CD4">
      <w:pPr>
        <w:spacing w:line="240" w:lineRule="auto"/>
        <w:rPr>
          <w:rFonts w:ascii="Tahoma" w:eastAsia="Times New Roman" w:hAnsi="Tahoma" w:cs="Tahoma"/>
          <w:i/>
          <w:sz w:val="18"/>
          <w:szCs w:val="18"/>
          <w:lang w:eastAsia="sl-SI"/>
        </w:rPr>
      </w:pPr>
    </w:p>
    <w:p w14:paraId="1F94F2E5"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TIHIH DRUŽBENIKIH</w:t>
      </w:r>
    </w:p>
    <w:p w14:paraId="3036FC6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Opombe: v primeru, da so udeleženci v lastništvu ponudnika tihi družbeniki, je za vsakega od tihih družbenikov potrebno vpisati naslednje podatke:</w:t>
      </w:r>
    </w:p>
    <w:p w14:paraId="487CF0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7C14E2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4833D20C"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tihe družbenike, ne glede na delež lastništva.</w:t>
      </w:r>
    </w:p>
    <w:p w14:paraId="070DE9E9"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Tabelo izpolni ponudnik, v katerega lastništvu so udeleženi tihi družbeniki.</w:t>
      </w:r>
    </w:p>
    <w:p w14:paraId="3BD33110"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50B9757B" w14:textId="77777777" w:rsidTr="00855965">
        <w:tc>
          <w:tcPr>
            <w:tcW w:w="609" w:type="dxa"/>
            <w:tcBorders>
              <w:top w:val="single" w:sz="4" w:space="0" w:color="auto"/>
              <w:left w:val="single" w:sz="4" w:space="0" w:color="auto"/>
              <w:bottom w:val="single" w:sz="4" w:space="0" w:color="auto"/>
              <w:right w:val="single" w:sz="4" w:space="0" w:color="auto"/>
            </w:tcBorders>
          </w:tcPr>
          <w:p w14:paraId="300E0D1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619739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3973425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5C4D41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3B08E04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8FE10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2F199E1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75DCCDA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2CA043D" w14:textId="77777777" w:rsidR="001D6CD4" w:rsidRPr="000837C3" w:rsidRDefault="001D6CD4" w:rsidP="001D6CD4">
            <w:pPr>
              <w:spacing w:line="240" w:lineRule="auto"/>
              <w:rPr>
                <w:rFonts w:ascii="Tahoma" w:eastAsia="Times New Roman" w:hAnsi="Tahoma" w:cs="Tahoma"/>
                <w:i/>
                <w:sz w:val="18"/>
                <w:szCs w:val="18"/>
                <w:lang w:eastAsia="sl-SI"/>
              </w:rPr>
            </w:pPr>
          </w:p>
          <w:p w14:paraId="0B11752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C7F63E"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D3E6E49"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9628AB8"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4D3B63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9017913" w14:textId="77777777" w:rsidR="001D6CD4" w:rsidRPr="000837C3" w:rsidRDefault="001D6CD4" w:rsidP="001D6CD4">
            <w:pPr>
              <w:spacing w:line="240" w:lineRule="auto"/>
              <w:rPr>
                <w:rFonts w:ascii="Tahoma" w:eastAsia="Times New Roman" w:hAnsi="Tahoma" w:cs="Tahoma"/>
                <w:i/>
                <w:sz w:val="18"/>
                <w:szCs w:val="18"/>
                <w:lang w:eastAsia="sl-SI"/>
              </w:rPr>
            </w:pPr>
          </w:p>
          <w:p w14:paraId="588EB0B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1EE62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3D7129EF"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B28858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47086F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BF68E91" w14:textId="77777777" w:rsidR="001D6CD4" w:rsidRPr="000837C3" w:rsidRDefault="001D6CD4" w:rsidP="001D6CD4">
            <w:pPr>
              <w:spacing w:line="240" w:lineRule="auto"/>
              <w:rPr>
                <w:rFonts w:ascii="Tahoma" w:eastAsia="Times New Roman" w:hAnsi="Tahoma" w:cs="Tahoma"/>
                <w:i/>
                <w:sz w:val="18"/>
                <w:szCs w:val="18"/>
                <w:lang w:eastAsia="sl-SI"/>
              </w:rPr>
            </w:pPr>
          </w:p>
          <w:p w14:paraId="7CC82C89"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26617823"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4A8DA4"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1C974152"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lastRenderedPageBreak/>
        <w:t>IZJAVA, DA NI TIHIH DRUŽBENIKOV</w:t>
      </w:r>
    </w:p>
    <w:p w14:paraId="71B19F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v lastništvu ponudnika ni tihih družbenikov, ponudnik poda naslednjo izjavo:</w:t>
      </w:r>
    </w:p>
    <w:p w14:paraId="464F8AAD"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487E623"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v lastništvu ponudnika ____________________________________________________</w:t>
      </w:r>
    </w:p>
    <w:p w14:paraId="1C94BE0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114A1EC8"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_________________________________________________   </w:t>
      </w:r>
      <w:r w:rsidRPr="000837C3">
        <w:rPr>
          <w:rFonts w:ascii="Tahoma" w:eastAsia="Times New Roman" w:hAnsi="Tahoma" w:cs="Tahoma"/>
          <w:b/>
          <w:sz w:val="18"/>
          <w:szCs w:val="18"/>
          <w:lang w:eastAsia="sl-SI"/>
        </w:rPr>
        <w:t>ni tihih družbenikov.</w:t>
      </w:r>
    </w:p>
    <w:p w14:paraId="638BA024"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E8B7BD6"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481ABD1F"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POVEZANE DRUŽBE</w:t>
      </w:r>
    </w:p>
    <w:p w14:paraId="44D63C2E"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9CF9C75"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povezane družbe,</w:t>
      </w:r>
    </w:p>
    <w:p w14:paraId="5CB215FC"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in/ali delež lastništva.</w:t>
      </w:r>
    </w:p>
    <w:p w14:paraId="37024A73"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s ponudnikom povezane družbe.</w:t>
      </w:r>
    </w:p>
    <w:p w14:paraId="6DEEF8D0" w14:textId="77777777" w:rsidR="001D6CD4" w:rsidRPr="000837C3" w:rsidRDefault="001D6CD4" w:rsidP="001D6CD4">
      <w:pPr>
        <w:spacing w:line="240" w:lineRule="auto"/>
        <w:jc w:val="left"/>
        <w:rPr>
          <w:rFonts w:ascii="Tahoma" w:eastAsia="Times New Roman" w:hAnsi="Tahoma" w:cs="Tahoma"/>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7BBB93F2" w14:textId="77777777" w:rsidTr="00855965">
        <w:tc>
          <w:tcPr>
            <w:tcW w:w="609" w:type="dxa"/>
            <w:tcBorders>
              <w:top w:val="single" w:sz="4" w:space="0" w:color="auto"/>
              <w:left w:val="single" w:sz="4" w:space="0" w:color="auto"/>
              <w:bottom w:val="single" w:sz="4" w:space="0" w:color="auto"/>
              <w:right w:val="single" w:sz="4" w:space="0" w:color="auto"/>
            </w:tcBorders>
          </w:tcPr>
          <w:p w14:paraId="03CC3801"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14:paraId="4C8D3C54" w14:textId="77777777" w:rsidR="001D6CD4" w:rsidRPr="000837C3" w:rsidRDefault="001D6CD4" w:rsidP="001D6CD4">
            <w:pPr>
              <w:spacing w:line="240" w:lineRule="auto"/>
              <w:rPr>
                <w:rFonts w:ascii="Tahoma" w:eastAsia="Times New Roman" w:hAnsi="Tahoma" w:cs="Tahoma"/>
                <w:i/>
                <w:sz w:val="18"/>
                <w:szCs w:val="18"/>
                <w:lang w:eastAsia="sl-SI"/>
              </w:rPr>
            </w:pPr>
          </w:p>
          <w:p w14:paraId="615044A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F67526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9D0093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w:t>
            </w:r>
          </w:p>
          <w:p w14:paraId="5CFD47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58C2DC3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627ABD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AF92E5B" w14:textId="77777777" w:rsidR="001D6CD4" w:rsidRPr="000837C3" w:rsidRDefault="001D6CD4" w:rsidP="001D6CD4">
            <w:pPr>
              <w:spacing w:line="240" w:lineRule="auto"/>
              <w:rPr>
                <w:rFonts w:ascii="Tahoma" w:eastAsia="Times New Roman" w:hAnsi="Tahoma" w:cs="Tahoma"/>
                <w:i/>
                <w:sz w:val="18"/>
                <w:szCs w:val="18"/>
                <w:lang w:eastAsia="sl-SI"/>
              </w:rPr>
            </w:pPr>
          </w:p>
          <w:p w14:paraId="64741034"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39E8F1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E4CE1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70EEEEDD"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686E2A0"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FB0FA41" w14:textId="77777777" w:rsidR="001D6CD4" w:rsidRPr="000837C3" w:rsidRDefault="001D6CD4" w:rsidP="001D6CD4">
            <w:pPr>
              <w:spacing w:line="240" w:lineRule="auto"/>
              <w:rPr>
                <w:rFonts w:ascii="Tahoma" w:eastAsia="Times New Roman" w:hAnsi="Tahoma" w:cs="Tahoma"/>
                <w:i/>
                <w:sz w:val="18"/>
                <w:szCs w:val="18"/>
                <w:lang w:eastAsia="sl-SI"/>
              </w:rPr>
            </w:pPr>
          </w:p>
          <w:p w14:paraId="037D5932"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AD394DF"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2033AAE"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5071E1AC"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94E835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4110ED8" w14:textId="77777777" w:rsidR="001D6CD4" w:rsidRPr="000837C3" w:rsidRDefault="001D6CD4" w:rsidP="001D6CD4">
            <w:pPr>
              <w:spacing w:line="240" w:lineRule="auto"/>
              <w:rPr>
                <w:rFonts w:ascii="Tahoma" w:eastAsia="Times New Roman" w:hAnsi="Tahoma" w:cs="Tahoma"/>
                <w:i/>
                <w:sz w:val="18"/>
                <w:szCs w:val="18"/>
                <w:lang w:eastAsia="sl-SI"/>
              </w:rPr>
            </w:pPr>
          </w:p>
          <w:p w14:paraId="4D7372C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107DF8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6178C66"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3BEB5B4D"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F1A6E51"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406EEFE"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POVEZANIH DRUŽB</w:t>
      </w:r>
    </w:p>
    <w:p w14:paraId="590B70BF"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povezanih družb s ponudnikom ni, ponudnik poda naslednjo izjavo:</w:t>
      </w:r>
    </w:p>
    <w:p w14:paraId="26F12D80"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0D6B4060"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s ponudnikom ______________________________________________________________</w:t>
      </w:r>
    </w:p>
    <w:p w14:paraId="6691512E"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6FE4354A"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____________________________________________________________________________________</w:t>
      </w:r>
    </w:p>
    <w:p w14:paraId="20DD411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ni povezanih družb, za katere se glede na določbe zakona, ki ureja gospodarske družbe, šteje, da so povezane.</w:t>
      </w:r>
    </w:p>
    <w:p w14:paraId="63169D5E" w14:textId="77777777" w:rsidR="001D6CD4" w:rsidRPr="000837C3" w:rsidRDefault="001D6CD4" w:rsidP="001D6CD4">
      <w:pPr>
        <w:tabs>
          <w:tab w:val="center" w:pos="0"/>
        </w:tabs>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p>
    <w:p w14:paraId="759FF7B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4EEF5C9"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2E57CC74"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794B4CF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bl>
      <w:tblPr>
        <w:tblW w:w="0" w:type="auto"/>
        <w:tblLook w:val="04A0" w:firstRow="1" w:lastRow="0" w:firstColumn="1" w:lastColumn="0" w:noHBand="0" w:noVBand="1"/>
      </w:tblPr>
      <w:tblGrid>
        <w:gridCol w:w="4606"/>
        <w:gridCol w:w="4606"/>
      </w:tblGrid>
      <w:tr w:rsidR="001D6CD4" w:rsidRPr="000837C3" w14:paraId="7473DD90" w14:textId="77777777" w:rsidTr="00855965">
        <w:tc>
          <w:tcPr>
            <w:tcW w:w="4606" w:type="dxa"/>
            <w:hideMark/>
          </w:tcPr>
          <w:p w14:paraId="58D47CDD"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Kraj:</w:t>
            </w:r>
          </w:p>
        </w:tc>
        <w:tc>
          <w:tcPr>
            <w:tcW w:w="4606" w:type="dxa"/>
            <w:hideMark/>
          </w:tcPr>
          <w:p w14:paraId="6AC72218"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Ime in priimek zakonitega zastopnika:</w:t>
            </w:r>
          </w:p>
        </w:tc>
      </w:tr>
      <w:tr w:rsidR="001D6CD4" w:rsidRPr="000837C3" w14:paraId="2B57C413" w14:textId="77777777" w:rsidTr="00855965">
        <w:tc>
          <w:tcPr>
            <w:tcW w:w="4606" w:type="dxa"/>
          </w:tcPr>
          <w:p w14:paraId="1C07DE6B"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74EC612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301C63C" w14:textId="77777777" w:rsidTr="00855965">
        <w:tc>
          <w:tcPr>
            <w:tcW w:w="4606" w:type="dxa"/>
            <w:hideMark/>
          </w:tcPr>
          <w:p w14:paraId="6109DBA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Datum:</w:t>
            </w:r>
          </w:p>
        </w:tc>
        <w:tc>
          <w:tcPr>
            <w:tcW w:w="4606" w:type="dxa"/>
            <w:tcBorders>
              <w:top w:val="single" w:sz="4" w:space="0" w:color="auto"/>
              <w:left w:val="nil"/>
              <w:bottom w:val="nil"/>
              <w:right w:val="nil"/>
            </w:tcBorders>
          </w:tcPr>
          <w:p w14:paraId="523C6BD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30FF6CC0" w14:textId="77777777" w:rsidTr="00855965">
        <w:tc>
          <w:tcPr>
            <w:tcW w:w="4606" w:type="dxa"/>
            <w:hideMark/>
          </w:tcPr>
          <w:p w14:paraId="261ECF4E" w14:textId="77777777" w:rsidR="001D6CD4" w:rsidRPr="000837C3" w:rsidRDefault="001D6CD4" w:rsidP="001D6CD4">
            <w:pPr>
              <w:tabs>
                <w:tab w:val="center" w:pos="0"/>
              </w:tabs>
              <w:spacing w:line="240" w:lineRule="auto"/>
              <w:jc w:val="right"/>
              <w:rPr>
                <w:rFonts w:ascii="Tahoma" w:eastAsia="Times New Roman" w:hAnsi="Tahoma" w:cs="Tahoma"/>
                <w:sz w:val="18"/>
                <w:szCs w:val="18"/>
                <w:lang w:eastAsia="sl-SI"/>
              </w:rPr>
            </w:pPr>
            <w:r w:rsidRPr="000837C3">
              <w:rPr>
                <w:rFonts w:ascii="Tahoma" w:eastAsia="Times New Roman" w:hAnsi="Tahoma" w:cs="Tahoma"/>
                <w:sz w:val="18"/>
                <w:szCs w:val="18"/>
                <w:lang w:eastAsia="sl-SI"/>
              </w:rPr>
              <w:t>Žig:</w:t>
            </w:r>
          </w:p>
        </w:tc>
        <w:tc>
          <w:tcPr>
            <w:tcW w:w="4606" w:type="dxa"/>
          </w:tcPr>
          <w:p w14:paraId="07039F3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44E57D6" w14:textId="77777777" w:rsidTr="00855965">
        <w:tc>
          <w:tcPr>
            <w:tcW w:w="4606" w:type="dxa"/>
          </w:tcPr>
          <w:p w14:paraId="51FBD9F1"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hideMark/>
          </w:tcPr>
          <w:p w14:paraId="45E4C45F"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Podpis zakonitega zastopnika:</w:t>
            </w:r>
          </w:p>
        </w:tc>
      </w:tr>
      <w:tr w:rsidR="001D6CD4" w:rsidRPr="000837C3" w14:paraId="17A723AD" w14:textId="77777777" w:rsidTr="00855965">
        <w:tc>
          <w:tcPr>
            <w:tcW w:w="4606" w:type="dxa"/>
          </w:tcPr>
          <w:p w14:paraId="7C8C991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38D9D402"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17C885C8" w14:textId="77777777" w:rsidTr="00855965">
        <w:tc>
          <w:tcPr>
            <w:tcW w:w="4606" w:type="dxa"/>
          </w:tcPr>
          <w:p w14:paraId="02105A40"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c>
          <w:tcPr>
            <w:tcW w:w="4606" w:type="dxa"/>
            <w:tcBorders>
              <w:top w:val="single" w:sz="4" w:space="0" w:color="auto"/>
              <w:left w:val="nil"/>
              <w:bottom w:val="nil"/>
              <w:right w:val="nil"/>
            </w:tcBorders>
          </w:tcPr>
          <w:p w14:paraId="4862F7C8"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r>
    </w:tbl>
    <w:p w14:paraId="02C11723" w14:textId="77777777" w:rsidR="001D6CD4" w:rsidRPr="000837C3" w:rsidRDefault="001D6CD4" w:rsidP="001D6CD4">
      <w:pPr>
        <w:spacing w:after="200" w:line="276" w:lineRule="auto"/>
        <w:jc w:val="left"/>
        <w:rPr>
          <w:rFonts w:ascii="Tahoma" w:hAnsi="Tahoma" w:cs="Tahoma"/>
          <w:sz w:val="18"/>
          <w:szCs w:val="18"/>
        </w:rPr>
        <w:sectPr w:rsidR="001D6CD4" w:rsidRPr="000837C3" w:rsidSect="00743A78">
          <w:footerReference w:type="default" r:id="rId22"/>
          <w:pgSz w:w="11906" w:h="16838"/>
          <w:pgMar w:top="1418" w:right="1418" w:bottom="1418" w:left="1418" w:header="567" w:footer="596" w:gutter="0"/>
          <w:pgNumType w:start="26"/>
          <w:cols w:space="708"/>
          <w:docGrid w:linePitch="360"/>
        </w:sectPr>
      </w:pPr>
    </w:p>
    <w:p w14:paraId="44A14626" w14:textId="77777777" w:rsidR="00EF23A3" w:rsidRPr="000837C3" w:rsidRDefault="001D6CD4" w:rsidP="00EF23A3">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7E1838" w:rsidRPr="000837C3">
        <w:rPr>
          <w:rFonts w:ascii="Tahoma" w:hAnsi="Tahoma" w:cs="Tahoma"/>
          <w:b/>
          <w:i/>
          <w:iCs/>
          <w:sz w:val="18"/>
          <w:szCs w:val="18"/>
        </w:rPr>
        <w:t>7</w:t>
      </w:r>
    </w:p>
    <w:p w14:paraId="7A0CEEA1" w14:textId="77777777" w:rsidR="005E3BEA" w:rsidRPr="000837C3" w:rsidRDefault="005E3BEA" w:rsidP="00EF23A3">
      <w:pPr>
        <w:spacing w:line="276" w:lineRule="auto"/>
        <w:jc w:val="right"/>
        <w:rPr>
          <w:rFonts w:ascii="Tahoma" w:hAnsi="Tahoma" w:cs="Tahoma"/>
          <w:b/>
          <w:sz w:val="18"/>
          <w:szCs w:val="18"/>
        </w:rPr>
      </w:pPr>
    </w:p>
    <w:p w14:paraId="5D2B8AA0"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Vzorec finančnega zavarovanja za dobro izvedbo pogodbenih obveznosti</w:t>
      </w:r>
    </w:p>
    <w:p w14:paraId="6A720AF1" w14:textId="77777777" w:rsidR="00EF23A3" w:rsidRPr="000837C3" w:rsidRDefault="00EF23A3" w:rsidP="00EF23A3">
      <w:pPr>
        <w:spacing w:line="240" w:lineRule="auto"/>
        <w:jc w:val="left"/>
        <w:rPr>
          <w:rFonts w:ascii="Tahoma" w:hAnsi="Tahoma" w:cs="Tahoma"/>
          <w:sz w:val="18"/>
          <w:szCs w:val="18"/>
        </w:rPr>
      </w:pPr>
    </w:p>
    <w:p w14:paraId="341AB2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i/>
          <w:sz w:val="18"/>
          <w:szCs w:val="18"/>
        </w:rPr>
        <w:t>Glava s podatki o garantu (zavarovalnici/banki) ali SWIFT ključ</w:t>
      </w:r>
    </w:p>
    <w:p w14:paraId="7F32D8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5C9CBA3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Za:   </w:t>
      </w:r>
      <w:r w:rsidR="00BC1F63" w:rsidRPr="000837C3">
        <w:rPr>
          <w:rFonts w:ascii="Tahoma" w:hAnsi="Tahoma" w:cs="Tahoma"/>
          <w:sz w:val="18"/>
          <w:szCs w:val="18"/>
        </w:rPr>
        <w:t>……………………………………………………………………………</w:t>
      </w:r>
      <w:r w:rsidR="009C6202" w:rsidRPr="000837C3">
        <w:rPr>
          <w:rFonts w:ascii="Tahoma" w:hAnsi="Tahoma" w:cs="Tahoma"/>
          <w:sz w:val="18"/>
          <w:szCs w:val="18"/>
        </w:rPr>
        <w:t xml:space="preserve"> </w:t>
      </w:r>
      <w:r w:rsidRPr="000837C3">
        <w:rPr>
          <w:rFonts w:ascii="Tahoma" w:hAnsi="Tahoma" w:cs="Tahoma"/>
          <w:i/>
          <w:sz w:val="18"/>
          <w:szCs w:val="18"/>
        </w:rPr>
        <w:t>(vpiše se upravičenca tj. naročnika javnega naročila)</w:t>
      </w:r>
    </w:p>
    <w:p w14:paraId="03A00DA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E393C7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Datum: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izdaje)</w:t>
      </w:r>
    </w:p>
    <w:p w14:paraId="64D1E89D"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63D5B62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VRSTA ZAVAROVANJA:</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vrsta zavarovanja: kavcijsko zavarovanje/bančna garancija)</w:t>
      </w:r>
    </w:p>
    <w:p w14:paraId="18B9342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412BB6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ŠTEVILKA: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številka zavarovanja)</w:t>
      </w:r>
    </w:p>
    <w:p w14:paraId="2DABFBDE"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39EA35E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GARANT:</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in naslov zavarovalnice/banke v kraju izdaje)</w:t>
      </w:r>
    </w:p>
    <w:p w14:paraId="69220E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9F617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NAROČNIK: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(vpišeta se ime in naslov naročnika zavarovanja, tj. v postopku javnega naročanja izbranega ponudnika)</w:t>
      </w:r>
    </w:p>
    <w:p w14:paraId="2F6AB7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C01DB8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UPRAVIČENEC:</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naročnik javnega naročila)</w:t>
      </w:r>
    </w:p>
    <w:p w14:paraId="5E4F2A3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E12B8CD" w14:textId="1C0B162E"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 xml:space="preserve">OSNOVNI POSEL: </w:t>
      </w:r>
      <w:r w:rsidRPr="000837C3">
        <w:rPr>
          <w:rFonts w:ascii="Tahoma" w:hAnsi="Tahoma" w:cs="Tahoma"/>
          <w:sz w:val="18"/>
          <w:szCs w:val="18"/>
        </w:rPr>
        <w:t xml:space="preserve">obveznost naročnika zavarovanja iz pogodbe št.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z dne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 xml:space="preserve">(vpišeta se št. in datum pogodbe o izvedbi javnega naročila), </w:t>
      </w:r>
      <w:r w:rsidRPr="000837C3">
        <w:rPr>
          <w:rFonts w:ascii="Tahoma" w:hAnsi="Tahoma" w:cs="Tahoma"/>
          <w:sz w:val="18"/>
          <w:szCs w:val="18"/>
        </w:rPr>
        <w:t xml:space="preserve">katere predmet je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predmet javnega naročila)</w:t>
      </w:r>
      <w:r w:rsidRPr="000837C3">
        <w:rPr>
          <w:rFonts w:ascii="Tahoma" w:hAnsi="Tahoma" w:cs="Tahoma"/>
          <w:sz w:val="18"/>
          <w:szCs w:val="18"/>
        </w:rPr>
        <w:t>, sklenjene na podlagi izvedenega javnega naročila št. ……………………………., objavljenega na Portalu javnih naročil, pod št. objave: JN__________/20</w:t>
      </w:r>
      <w:r w:rsidR="000A52D7" w:rsidRPr="000837C3">
        <w:rPr>
          <w:rFonts w:ascii="Tahoma" w:hAnsi="Tahoma" w:cs="Tahoma"/>
          <w:sz w:val="18"/>
          <w:szCs w:val="18"/>
        </w:rPr>
        <w:t>2</w:t>
      </w:r>
      <w:r w:rsidR="009449AB">
        <w:rPr>
          <w:rFonts w:ascii="Tahoma" w:hAnsi="Tahoma" w:cs="Tahoma"/>
          <w:sz w:val="18"/>
          <w:szCs w:val="18"/>
        </w:rPr>
        <w:t>5</w:t>
      </w:r>
      <w:r w:rsidRPr="000837C3">
        <w:rPr>
          <w:rFonts w:ascii="Tahoma" w:hAnsi="Tahoma" w:cs="Tahoma"/>
          <w:sz w:val="18"/>
          <w:szCs w:val="18"/>
        </w:rPr>
        <w:t xml:space="preserve">, katerega predmet je </w:t>
      </w:r>
      <w:r w:rsidR="005E3BEA" w:rsidRPr="000837C3">
        <w:rPr>
          <w:rFonts w:ascii="Tahoma" w:hAnsi="Tahoma" w:cs="Tahoma"/>
          <w:sz w:val="18"/>
          <w:szCs w:val="18"/>
        </w:rPr>
        <w:t>………………………………………………………..</w:t>
      </w:r>
    </w:p>
    <w:p w14:paraId="4F4854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i/>
          <w:sz w:val="18"/>
          <w:szCs w:val="18"/>
        </w:rPr>
        <w:t xml:space="preserve"> </w:t>
      </w:r>
    </w:p>
    <w:p w14:paraId="24ED35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ZNESEK  V EUR: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najvišji znesek s številko in besedo)</w:t>
      </w:r>
    </w:p>
    <w:p w14:paraId="3B32C8F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65435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LISTINE, KI JIH JE POLEG IZJAVE TREBA PRILOŽITI ZAHTEVI ZA PLAČILO IN SE IZRECNO ZAHTEVAJO V SPODNJEM BESEDILU: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(nobena/navede se listina)</w:t>
      </w:r>
    </w:p>
    <w:p w14:paraId="0788AE7B"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19A61D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JEZIK V ZAHTEVANIH LISTINAH:</w:t>
      </w:r>
      <w:r w:rsidRPr="000837C3">
        <w:rPr>
          <w:rFonts w:ascii="Tahoma" w:hAnsi="Tahoma" w:cs="Tahoma"/>
          <w:sz w:val="18"/>
          <w:szCs w:val="18"/>
        </w:rPr>
        <w:t xml:space="preserve"> slovenski</w:t>
      </w:r>
    </w:p>
    <w:p w14:paraId="3AA7BD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02C65F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OBLIKA PREDLOŽITVE:</w:t>
      </w:r>
      <w:r w:rsidRPr="000837C3">
        <w:rPr>
          <w:rFonts w:ascii="Tahoma" w:hAnsi="Tahoma" w:cs="Tahoma"/>
          <w:sz w:val="18"/>
          <w:szCs w:val="18"/>
        </w:rPr>
        <w:t xml:space="preserve"> v papirni obliki s priporočeno pošto ali katerokoli obliko hitre pošte ali osebno ali v elektronski obliki po SWIFT sistemu na naslov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(navede se SWIFT naslova garanta)</w:t>
      </w:r>
    </w:p>
    <w:p w14:paraId="5250668F"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717B4DC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KRAJ PREDLOŽITVE: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(garant vpiše naslov podružnice, kjer se opravi predložitev papirnih listin, ali elektronski naslov za predložitev v elektronski obliki, kot na primer garantov SWIFT naslov)</w:t>
      </w:r>
    </w:p>
    <w:p w14:paraId="226365E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48C840"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Ne glede na naslov podružnice, ki jo je vpisal garant, se predložitev papirnih listin lahko opravi v katerikoli podružnici garanta na območju Republike Slovenije.</w:t>
      </w:r>
      <w:r w:rsidRPr="000837C3" w:rsidDel="00D4087F">
        <w:rPr>
          <w:rFonts w:ascii="Tahoma" w:hAnsi="Tahoma" w:cs="Tahoma"/>
          <w:sz w:val="18"/>
          <w:szCs w:val="18"/>
        </w:rPr>
        <w:t xml:space="preserve"> </w:t>
      </w:r>
    </w:p>
    <w:p w14:paraId="353712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 xml:space="preserve">  </w:t>
      </w:r>
    </w:p>
    <w:p w14:paraId="1CD6040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DATUM VELJAVNOSTI: </w:t>
      </w:r>
      <w:r w:rsidRPr="000837C3">
        <w:rPr>
          <w:rFonts w:ascii="Tahoma" w:hAnsi="Tahoma" w:cs="Tahoma"/>
          <w:sz w:val="18"/>
          <w:szCs w:val="18"/>
        </w:rPr>
        <w:fldChar w:fldCharType="begin">
          <w:ffData>
            <w:name w:val="Besedilo2"/>
            <w:enabled/>
            <w:calcOnExit w:val="0"/>
            <w:textInput>
              <w:default w:val="DD. MM. LLLL"/>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DD. MM. LLLL</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zapadlosti zavarovanja)</w:t>
      </w:r>
    </w:p>
    <w:p w14:paraId="5965123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15790F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STRANKA, KI MORA PLAČATI STROŠKE: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naročnika zavarovanja, tj. v postopku javnega naročanja izbranega ponudnika)</w:t>
      </w:r>
    </w:p>
    <w:p w14:paraId="6060891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7278DC3F"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A65E5D" w14:textId="77777777" w:rsidR="00EF23A3" w:rsidRPr="000837C3" w:rsidRDefault="00EF23A3" w:rsidP="00EF23A3">
      <w:pPr>
        <w:spacing w:line="120" w:lineRule="auto"/>
        <w:rPr>
          <w:rFonts w:ascii="Tahoma" w:hAnsi="Tahoma" w:cs="Tahoma"/>
          <w:sz w:val="18"/>
          <w:szCs w:val="18"/>
        </w:rPr>
      </w:pPr>
    </w:p>
    <w:p w14:paraId="067EEAD5"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Katerokoli zahtevo za plačilo po tem zavarovanju moramo prejeti na datum veljavnosti zavarovanja ali pred njim v zgoraj navedenem kraju predložitve.</w:t>
      </w:r>
    </w:p>
    <w:p w14:paraId="4E03A713" w14:textId="77777777" w:rsidR="00EF23A3" w:rsidRPr="000837C3" w:rsidRDefault="00EF23A3" w:rsidP="00EF23A3">
      <w:pPr>
        <w:spacing w:line="120" w:lineRule="auto"/>
        <w:rPr>
          <w:rFonts w:ascii="Tahoma" w:hAnsi="Tahoma" w:cs="Tahoma"/>
          <w:sz w:val="18"/>
          <w:szCs w:val="18"/>
        </w:rPr>
      </w:pPr>
    </w:p>
    <w:p w14:paraId="7D2D587E"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Morebitne spore v zvezi s tem zavarovanjem rešuje stvarno pristojno sodišče  po slovenskem pravu.</w:t>
      </w:r>
    </w:p>
    <w:p w14:paraId="4FA8DCBF" w14:textId="77777777" w:rsidR="00EF23A3" w:rsidRPr="000837C3" w:rsidRDefault="00EF23A3" w:rsidP="00EF23A3">
      <w:pPr>
        <w:spacing w:line="240" w:lineRule="auto"/>
        <w:rPr>
          <w:rFonts w:ascii="Tahoma" w:hAnsi="Tahoma" w:cs="Tahoma"/>
          <w:sz w:val="18"/>
          <w:szCs w:val="18"/>
        </w:rPr>
      </w:pPr>
    </w:p>
    <w:p w14:paraId="1C2978B6" w14:textId="77777777" w:rsidR="00EF23A3" w:rsidRPr="000837C3" w:rsidRDefault="00EF23A3" w:rsidP="00EF23A3">
      <w:pPr>
        <w:spacing w:line="240" w:lineRule="auto"/>
        <w:rPr>
          <w:rFonts w:ascii="Tahoma" w:hAnsi="Tahoma" w:cs="Tahoma"/>
          <w:sz w:val="18"/>
          <w:szCs w:val="18"/>
        </w:rPr>
      </w:pPr>
      <w:r w:rsidRPr="000837C3">
        <w:rPr>
          <w:rFonts w:ascii="Tahoma" w:hAnsi="Tahoma" w:cs="Tahoma"/>
          <w:i/>
          <w:sz w:val="18"/>
          <w:szCs w:val="18"/>
        </w:rPr>
        <w:t>Za to zavarovanje veljajo Enotna pravila za garancije na poziv (EPGP) revizija iz leta 2010, izdana pri MTZ pod št. 758.)</w:t>
      </w:r>
      <w:r w:rsidRPr="000837C3">
        <w:rPr>
          <w:rFonts w:ascii="Tahoma" w:hAnsi="Tahoma" w:cs="Tahoma"/>
          <w:sz w:val="18"/>
          <w:szCs w:val="18"/>
        </w:rPr>
        <w:tab/>
      </w:r>
    </w:p>
    <w:p w14:paraId="7E08921D" w14:textId="77777777" w:rsidR="00EF23A3" w:rsidRPr="000837C3" w:rsidRDefault="00EF23A3" w:rsidP="00EF23A3">
      <w:pPr>
        <w:spacing w:line="240" w:lineRule="auto"/>
        <w:rPr>
          <w:rFonts w:ascii="Tahoma" w:hAnsi="Tahoma" w:cs="Tahoma"/>
          <w:sz w:val="18"/>
          <w:szCs w:val="18"/>
        </w:rPr>
      </w:pPr>
    </w:p>
    <w:p w14:paraId="29DA64FD" w14:textId="77777777" w:rsidR="00EF23A3" w:rsidRPr="000837C3" w:rsidRDefault="00EF23A3" w:rsidP="00EF23A3">
      <w:pPr>
        <w:spacing w:line="240" w:lineRule="auto"/>
        <w:rPr>
          <w:rFonts w:ascii="Tahoma" w:hAnsi="Tahoma" w:cs="Tahoma"/>
          <w:sz w:val="18"/>
          <w:szCs w:val="18"/>
        </w:rPr>
      </w:pPr>
    </w:p>
    <w:p w14:paraId="3A60FA87"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garant</w:t>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(žig in podpis)</w:t>
      </w:r>
    </w:p>
    <w:p w14:paraId="3577E4DC" w14:textId="77777777" w:rsidR="00EF23A3" w:rsidRPr="000837C3" w:rsidRDefault="00EF23A3" w:rsidP="00EF23A3">
      <w:pPr>
        <w:autoSpaceDE w:val="0"/>
        <w:autoSpaceDN w:val="0"/>
        <w:adjustRightInd w:val="0"/>
        <w:spacing w:line="240" w:lineRule="auto"/>
        <w:rPr>
          <w:rFonts w:ascii="Tahoma" w:hAnsi="Tahoma" w:cs="Tahoma"/>
          <w:b/>
          <w:sz w:val="18"/>
          <w:szCs w:val="18"/>
        </w:rPr>
      </w:pPr>
    </w:p>
    <w:p w14:paraId="5393A144" w14:textId="77777777" w:rsidR="009C6202" w:rsidRPr="000837C3" w:rsidRDefault="009C6202" w:rsidP="00EF23A3">
      <w:pPr>
        <w:autoSpaceDE w:val="0"/>
        <w:autoSpaceDN w:val="0"/>
        <w:adjustRightInd w:val="0"/>
        <w:spacing w:line="240" w:lineRule="auto"/>
        <w:rPr>
          <w:rFonts w:ascii="Tahoma" w:hAnsi="Tahoma" w:cs="Tahoma"/>
          <w:b/>
          <w:sz w:val="18"/>
          <w:szCs w:val="18"/>
        </w:rPr>
      </w:pPr>
    </w:p>
    <w:p w14:paraId="619E8345" w14:textId="77777777" w:rsidR="005E3BEA" w:rsidRPr="000837C3" w:rsidRDefault="005E3BEA" w:rsidP="00EF23A3">
      <w:pPr>
        <w:autoSpaceDE w:val="0"/>
        <w:autoSpaceDN w:val="0"/>
        <w:adjustRightInd w:val="0"/>
        <w:spacing w:line="240" w:lineRule="auto"/>
        <w:rPr>
          <w:rFonts w:ascii="Tahoma" w:hAnsi="Tahoma" w:cs="Tahoma"/>
          <w:b/>
          <w:sz w:val="18"/>
          <w:szCs w:val="18"/>
        </w:rPr>
      </w:pPr>
    </w:p>
    <w:p w14:paraId="191ED88B" w14:textId="77777777" w:rsidR="00EF23A3" w:rsidRPr="000837C3" w:rsidRDefault="00EF23A3" w:rsidP="00EF23A3">
      <w:pPr>
        <w:suppressAutoHyphens/>
        <w:spacing w:line="276" w:lineRule="auto"/>
        <w:jc w:val="right"/>
        <w:rPr>
          <w:rFonts w:ascii="Tahoma" w:hAnsi="Tahoma" w:cs="Tahoma"/>
          <w:i/>
          <w:iCs/>
          <w:sz w:val="18"/>
          <w:szCs w:val="18"/>
          <w:lang w:eastAsia="zh-CN"/>
        </w:rPr>
      </w:pPr>
      <w:r w:rsidRPr="000837C3">
        <w:rPr>
          <w:rFonts w:ascii="Tahoma" w:hAnsi="Tahoma" w:cs="Tahoma"/>
          <w:b/>
          <w:i/>
          <w:iCs/>
          <w:sz w:val="18"/>
          <w:szCs w:val="18"/>
          <w:lang w:eastAsia="zh-CN"/>
        </w:rPr>
        <w:lastRenderedPageBreak/>
        <w:t xml:space="preserve">Obrazec </w:t>
      </w:r>
      <w:r w:rsidR="007E1838" w:rsidRPr="000837C3">
        <w:rPr>
          <w:rFonts w:ascii="Tahoma" w:hAnsi="Tahoma" w:cs="Tahoma"/>
          <w:b/>
          <w:i/>
          <w:iCs/>
          <w:sz w:val="18"/>
          <w:szCs w:val="18"/>
          <w:lang w:eastAsia="zh-CN"/>
        </w:rPr>
        <w:t>8</w:t>
      </w:r>
    </w:p>
    <w:p w14:paraId="4F66043E" w14:textId="77777777" w:rsidR="00EF23A3"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5" w:name="_Hlk52346178"/>
      <w:r w:rsidRPr="000837C3">
        <w:rPr>
          <w:rFonts w:ascii="Tahoma" w:hAnsi="Tahoma" w:cs="Tahoma"/>
          <w:b/>
          <w:bCs/>
          <w:sz w:val="18"/>
          <w:szCs w:val="18"/>
        </w:rPr>
        <w:t>Vzorec finančnega zavarovanja za odpravo napak v garancijskem roku</w:t>
      </w:r>
    </w:p>
    <w:bookmarkEnd w:id="175"/>
    <w:p w14:paraId="17BD9DC3" w14:textId="77777777" w:rsidR="00695588" w:rsidRPr="000837C3" w:rsidRDefault="00695588" w:rsidP="00695588">
      <w:pPr>
        <w:widowControl w:val="0"/>
        <w:autoSpaceDE w:val="0"/>
        <w:autoSpaceDN w:val="0"/>
        <w:adjustRightInd w:val="0"/>
        <w:spacing w:line="240" w:lineRule="auto"/>
        <w:jc w:val="left"/>
        <w:rPr>
          <w:rFonts w:ascii="Tahoma" w:eastAsia="Times New Roman" w:hAnsi="Tahoma" w:cs="Tahoma"/>
          <w:sz w:val="18"/>
          <w:szCs w:val="18"/>
          <w:lang w:eastAsia="sl-SI"/>
        </w:rPr>
      </w:pPr>
    </w:p>
    <w:p w14:paraId="6059F025"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0837C3">
        <w:rPr>
          <w:rFonts w:cs="Arial"/>
          <w:b/>
          <w:sz w:val="18"/>
          <w:szCs w:val="18"/>
        </w:rPr>
        <w:t xml:space="preserve">Obrazec zavarovanje za odpravo napak v garancijskem roku po EPGP-758 </w:t>
      </w:r>
    </w:p>
    <w:p w14:paraId="755E9F05" w14:textId="77777777" w:rsidR="00720174" w:rsidRPr="000837C3" w:rsidRDefault="00720174" w:rsidP="00720174">
      <w:pPr>
        <w:widowControl w:val="0"/>
        <w:spacing w:line="240" w:lineRule="auto"/>
        <w:rPr>
          <w:rFonts w:cs="Arial"/>
          <w:sz w:val="18"/>
          <w:szCs w:val="18"/>
        </w:rPr>
      </w:pPr>
    </w:p>
    <w:p w14:paraId="4A076C04" w14:textId="77777777" w:rsidR="00720174" w:rsidRPr="000837C3" w:rsidRDefault="00720174" w:rsidP="00720174">
      <w:pPr>
        <w:widowControl w:val="0"/>
        <w:spacing w:line="240" w:lineRule="auto"/>
        <w:rPr>
          <w:rFonts w:cs="Arial"/>
          <w:i/>
          <w:sz w:val="18"/>
          <w:szCs w:val="18"/>
        </w:rPr>
      </w:pPr>
      <w:r w:rsidRPr="000837C3">
        <w:rPr>
          <w:rFonts w:cs="Arial"/>
          <w:i/>
          <w:sz w:val="18"/>
          <w:szCs w:val="18"/>
        </w:rPr>
        <w:t>Glava s podatki o garantu (zavarovalnici/banki) ali SWIFT ključ</w:t>
      </w:r>
    </w:p>
    <w:p w14:paraId="19C7B032" w14:textId="77777777" w:rsidR="00720174" w:rsidRPr="000837C3" w:rsidRDefault="00720174" w:rsidP="00720174">
      <w:pPr>
        <w:widowControl w:val="0"/>
        <w:spacing w:line="240" w:lineRule="auto"/>
        <w:rPr>
          <w:rFonts w:cs="Arial"/>
          <w:sz w:val="18"/>
          <w:szCs w:val="18"/>
        </w:rPr>
      </w:pPr>
    </w:p>
    <w:p w14:paraId="1CBF205E"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Za:   Zdravstveni dom </w:t>
      </w:r>
      <w:r w:rsidR="00BD51DD" w:rsidRPr="000837C3">
        <w:rPr>
          <w:rFonts w:cs="Arial"/>
          <w:sz w:val="18"/>
          <w:szCs w:val="18"/>
        </w:rPr>
        <w:t>Sevnica, Trg svobode 14, 8290 Sevnica</w:t>
      </w:r>
      <w:r w:rsidR="00B461E7" w:rsidRPr="000837C3">
        <w:rPr>
          <w:rFonts w:cs="Arial"/>
          <w:sz w:val="18"/>
          <w:szCs w:val="18"/>
        </w:rPr>
        <w:t xml:space="preserve"> </w:t>
      </w:r>
      <w:r w:rsidRPr="000837C3">
        <w:rPr>
          <w:rFonts w:cs="Arial"/>
          <w:sz w:val="18"/>
          <w:szCs w:val="18"/>
        </w:rPr>
        <w:t>(</w:t>
      </w:r>
      <w:r w:rsidRPr="000837C3">
        <w:rPr>
          <w:rFonts w:cs="Arial"/>
          <w:i/>
          <w:sz w:val="18"/>
          <w:szCs w:val="18"/>
        </w:rPr>
        <w:t>vpiše se upravičenca tj. naročnika javnega naročila)</w:t>
      </w:r>
    </w:p>
    <w:p w14:paraId="6B498472" w14:textId="77777777" w:rsidR="00720174" w:rsidRPr="000837C3" w:rsidRDefault="00720174" w:rsidP="00720174">
      <w:pPr>
        <w:widowControl w:val="0"/>
        <w:spacing w:line="240" w:lineRule="auto"/>
        <w:rPr>
          <w:rFonts w:cs="Arial"/>
          <w:sz w:val="18"/>
          <w:szCs w:val="18"/>
        </w:rPr>
      </w:pPr>
    </w:p>
    <w:p w14:paraId="7E6B027F"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Datum: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izdaje)</w:t>
      </w:r>
    </w:p>
    <w:p w14:paraId="6A4BB05B" w14:textId="77777777" w:rsidR="00720174" w:rsidRPr="000837C3" w:rsidRDefault="00720174" w:rsidP="00720174">
      <w:pPr>
        <w:widowControl w:val="0"/>
        <w:spacing w:line="240" w:lineRule="auto"/>
        <w:rPr>
          <w:rFonts w:cs="Arial"/>
          <w:sz w:val="18"/>
          <w:szCs w:val="18"/>
        </w:rPr>
      </w:pPr>
    </w:p>
    <w:p w14:paraId="74B97463"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0837C3">
        <w:rPr>
          <w:rFonts w:cs="Arial"/>
          <w:b/>
          <w:sz w:val="18"/>
          <w:szCs w:val="18"/>
        </w:rPr>
        <w:t>VRSTA ZAVAROVANJA:</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vrsta zavarovanja: kavcijsko zavarovanje/bančna garancija)</w:t>
      </w:r>
    </w:p>
    <w:p w14:paraId="09B2F84C"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1EC38AD"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ŠTEVILKA: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številka zavarovanja)</w:t>
      </w:r>
    </w:p>
    <w:p w14:paraId="4E47201C" w14:textId="77777777" w:rsidR="00720174" w:rsidRPr="000837C3" w:rsidRDefault="00720174" w:rsidP="00720174">
      <w:pPr>
        <w:widowControl w:val="0"/>
        <w:spacing w:line="240" w:lineRule="auto"/>
        <w:rPr>
          <w:rFonts w:cs="Arial"/>
          <w:sz w:val="18"/>
          <w:szCs w:val="18"/>
        </w:rPr>
      </w:pPr>
    </w:p>
    <w:p w14:paraId="19A7B528" w14:textId="77777777" w:rsidR="00720174" w:rsidRPr="000837C3" w:rsidRDefault="00720174" w:rsidP="00720174">
      <w:pPr>
        <w:widowControl w:val="0"/>
        <w:spacing w:line="240" w:lineRule="auto"/>
        <w:rPr>
          <w:rFonts w:cs="Arial"/>
          <w:sz w:val="18"/>
          <w:szCs w:val="18"/>
        </w:rPr>
      </w:pPr>
      <w:r w:rsidRPr="000837C3">
        <w:rPr>
          <w:rFonts w:cs="Arial"/>
          <w:b/>
          <w:sz w:val="18"/>
          <w:szCs w:val="18"/>
        </w:rPr>
        <w:t>GARANT:</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zavarovalnice/banke v kraju izdaje)</w:t>
      </w:r>
    </w:p>
    <w:p w14:paraId="51DD70FC" w14:textId="77777777" w:rsidR="00720174" w:rsidRPr="000837C3" w:rsidRDefault="00720174" w:rsidP="00720174">
      <w:pPr>
        <w:widowControl w:val="0"/>
        <w:spacing w:line="240" w:lineRule="auto"/>
        <w:rPr>
          <w:rFonts w:cs="Arial"/>
          <w:sz w:val="18"/>
          <w:szCs w:val="18"/>
        </w:rPr>
      </w:pPr>
    </w:p>
    <w:p w14:paraId="374448E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NAROČNIK: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naročnika zavarovanja, tj. v postopku javnega naročanja izbranega ponudnika)</w:t>
      </w:r>
    </w:p>
    <w:p w14:paraId="51AD2865" w14:textId="77777777" w:rsidR="00720174" w:rsidRPr="000837C3" w:rsidRDefault="00720174" w:rsidP="00720174">
      <w:pPr>
        <w:widowControl w:val="0"/>
        <w:spacing w:line="240" w:lineRule="auto"/>
        <w:rPr>
          <w:rFonts w:cs="Arial"/>
          <w:sz w:val="18"/>
          <w:szCs w:val="18"/>
        </w:rPr>
      </w:pPr>
    </w:p>
    <w:p w14:paraId="7AF39529" w14:textId="77777777" w:rsidR="00720174" w:rsidRPr="000837C3" w:rsidRDefault="00720174" w:rsidP="00720174">
      <w:pPr>
        <w:widowControl w:val="0"/>
        <w:spacing w:line="240" w:lineRule="auto"/>
        <w:rPr>
          <w:rFonts w:cs="Arial"/>
          <w:sz w:val="18"/>
          <w:szCs w:val="18"/>
        </w:rPr>
      </w:pPr>
      <w:r w:rsidRPr="000837C3">
        <w:rPr>
          <w:rFonts w:cs="Arial"/>
          <w:b/>
          <w:sz w:val="18"/>
          <w:szCs w:val="18"/>
        </w:rPr>
        <w:t>UPRAVIČENEC:</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naročnika javnega naročila)</w:t>
      </w:r>
    </w:p>
    <w:p w14:paraId="6DAE4A5E" w14:textId="77777777" w:rsidR="00720174" w:rsidRPr="000837C3" w:rsidRDefault="00720174" w:rsidP="00720174">
      <w:pPr>
        <w:widowControl w:val="0"/>
        <w:spacing w:line="240" w:lineRule="auto"/>
        <w:rPr>
          <w:rFonts w:cs="Arial"/>
          <w:sz w:val="18"/>
          <w:szCs w:val="18"/>
        </w:rPr>
      </w:pPr>
    </w:p>
    <w:p w14:paraId="5267D762"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 xml:space="preserve">OSNOVNI POSEL: </w:t>
      </w:r>
      <w:r w:rsidRPr="000837C3">
        <w:rPr>
          <w:rFonts w:cs="Arial"/>
          <w:sz w:val="18"/>
          <w:szCs w:val="18"/>
        </w:rPr>
        <w:t>obveznost naročnika zavarovanja za odpravo napak v garancijskem roku, ki izhaja iz</w:t>
      </w:r>
      <w:r w:rsidRPr="000837C3">
        <w:rPr>
          <w:rFonts w:cs="Arial"/>
          <w:b/>
          <w:sz w:val="18"/>
          <w:szCs w:val="18"/>
        </w:rPr>
        <w:t xml:space="preserve"> </w:t>
      </w:r>
      <w:r w:rsidRPr="000837C3">
        <w:rPr>
          <w:rFonts w:cs="Arial"/>
          <w:sz w:val="18"/>
          <w:szCs w:val="18"/>
        </w:rPr>
        <w:t xml:space="preserve">pogodbe št.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z dne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številko in datum pogodbe o izvedbi javnega naročila, sklenjene na podlagi izvedenega postopka z oznako XXXXXX) </w:t>
      </w:r>
      <w:r w:rsidRPr="000837C3">
        <w:rPr>
          <w:rFonts w:cs="Arial"/>
          <w:sz w:val="18"/>
          <w:szCs w:val="18"/>
        </w:rPr>
        <w:t>za</w:t>
      </w:r>
      <w:r w:rsidRPr="000837C3">
        <w:rPr>
          <w:rFonts w:cs="Arial"/>
          <w:i/>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predmet javnega naročila)</w:t>
      </w:r>
    </w:p>
    <w:p w14:paraId="74BE9F58" w14:textId="77777777" w:rsidR="00720174" w:rsidRPr="000837C3" w:rsidRDefault="00720174" w:rsidP="00720174">
      <w:pPr>
        <w:widowControl w:val="0"/>
        <w:spacing w:line="240" w:lineRule="auto"/>
        <w:rPr>
          <w:rFonts w:cs="Arial"/>
          <w:sz w:val="18"/>
          <w:szCs w:val="18"/>
        </w:rPr>
      </w:pPr>
    </w:p>
    <w:p w14:paraId="4FF3DD8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ZNESEK  IN VALUTA: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najvišji znesek s številko in besedo ter valuta)</w:t>
      </w:r>
    </w:p>
    <w:p w14:paraId="5985F62E" w14:textId="77777777" w:rsidR="00720174" w:rsidRPr="000837C3" w:rsidRDefault="00720174" w:rsidP="00720174">
      <w:pPr>
        <w:widowControl w:val="0"/>
        <w:spacing w:line="240" w:lineRule="auto"/>
        <w:rPr>
          <w:rFonts w:cs="Arial"/>
          <w:sz w:val="18"/>
          <w:szCs w:val="18"/>
        </w:rPr>
      </w:pPr>
    </w:p>
    <w:p w14:paraId="03422BC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LISTINE, KI JIH JE POLEG IZJAVE TREBA PRILOŽITI ZAHTEVI ZA PLAČILO IN SE IZRECNO ZAHTEVAJO V SPODNJEM BESEDILU: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(nobena/navede se listina – npr. primopredajni/prevzemni zapisnik, zaključni obračun)</w:t>
      </w:r>
    </w:p>
    <w:p w14:paraId="1C95A4A5" w14:textId="77777777" w:rsidR="00720174" w:rsidRPr="000837C3" w:rsidRDefault="00720174" w:rsidP="00720174">
      <w:pPr>
        <w:widowControl w:val="0"/>
        <w:spacing w:line="240" w:lineRule="auto"/>
        <w:rPr>
          <w:rFonts w:cs="Arial"/>
          <w:sz w:val="18"/>
          <w:szCs w:val="18"/>
        </w:rPr>
      </w:pPr>
    </w:p>
    <w:p w14:paraId="33DA0864" w14:textId="77777777" w:rsidR="00720174" w:rsidRPr="000837C3" w:rsidRDefault="00720174" w:rsidP="00720174">
      <w:pPr>
        <w:widowControl w:val="0"/>
        <w:spacing w:line="240" w:lineRule="auto"/>
        <w:rPr>
          <w:rFonts w:cs="Arial"/>
          <w:sz w:val="18"/>
          <w:szCs w:val="18"/>
        </w:rPr>
      </w:pPr>
      <w:r w:rsidRPr="000837C3">
        <w:rPr>
          <w:rFonts w:cs="Arial"/>
          <w:b/>
          <w:sz w:val="18"/>
          <w:szCs w:val="18"/>
        </w:rPr>
        <w:t>JEZIK V ZAHTEVANIH LISTINAH:</w:t>
      </w:r>
      <w:r w:rsidRPr="000837C3">
        <w:rPr>
          <w:rFonts w:cs="Arial"/>
          <w:sz w:val="18"/>
          <w:szCs w:val="18"/>
        </w:rPr>
        <w:t xml:space="preserve"> slovenski</w:t>
      </w:r>
    </w:p>
    <w:p w14:paraId="4E80A285" w14:textId="77777777" w:rsidR="00720174" w:rsidRPr="000837C3" w:rsidRDefault="00720174" w:rsidP="00720174">
      <w:pPr>
        <w:widowControl w:val="0"/>
        <w:spacing w:line="240" w:lineRule="auto"/>
        <w:rPr>
          <w:rFonts w:cs="Arial"/>
          <w:sz w:val="18"/>
          <w:szCs w:val="18"/>
        </w:rPr>
      </w:pPr>
    </w:p>
    <w:p w14:paraId="37E79904" w14:textId="77777777" w:rsidR="00720174" w:rsidRPr="000837C3" w:rsidRDefault="00720174" w:rsidP="00720174">
      <w:pPr>
        <w:widowControl w:val="0"/>
        <w:spacing w:line="240" w:lineRule="auto"/>
        <w:rPr>
          <w:rFonts w:cs="Arial"/>
          <w:sz w:val="18"/>
          <w:szCs w:val="18"/>
        </w:rPr>
      </w:pPr>
      <w:r w:rsidRPr="000837C3">
        <w:rPr>
          <w:rFonts w:cs="Arial"/>
          <w:b/>
          <w:sz w:val="18"/>
          <w:szCs w:val="18"/>
        </w:rPr>
        <w:t>OBLIKA PREDLOŽITVE:</w:t>
      </w:r>
      <w:r w:rsidRPr="000837C3">
        <w:rPr>
          <w:rFonts w:cs="Arial"/>
          <w:sz w:val="18"/>
          <w:szCs w:val="18"/>
        </w:rPr>
        <w:t xml:space="preserve"> v papirni obliki s priporočeno pošto ali katerokoli obliko hitre pošte ali v elektronski obliki po SWIFT sistemu na naslov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(navede se SWIFT naslova garanta)</w:t>
      </w:r>
    </w:p>
    <w:p w14:paraId="4AE5F9FB" w14:textId="77777777" w:rsidR="00720174" w:rsidRPr="000837C3" w:rsidRDefault="00720174" w:rsidP="00720174">
      <w:pPr>
        <w:widowControl w:val="0"/>
        <w:spacing w:line="240" w:lineRule="auto"/>
        <w:rPr>
          <w:rFonts w:cs="Arial"/>
          <w:sz w:val="18"/>
          <w:szCs w:val="18"/>
        </w:rPr>
      </w:pPr>
    </w:p>
    <w:p w14:paraId="73B3EF9E"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KRAJ PREDLOŽITVE: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(garant vpiše naslov podružnice, kjer se opravi predložitev papirnih listin, ali elektronski naslov za predložitev v elektronski obliki, kot na primer garantov SWIFT naslov)</w:t>
      </w:r>
      <w:r w:rsidRPr="000837C3">
        <w:rPr>
          <w:rFonts w:cs="Arial"/>
          <w:sz w:val="18"/>
          <w:szCs w:val="18"/>
        </w:rPr>
        <w:t xml:space="preserve"> Ne glede na navedeno, se predložitev papirnih listin lahko opravi v katerikoli podružnici garanta na območju Republike Slovenije.</w:t>
      </w:r>
    </w:p>
    <w:p w14:paraId="58FC6DA5" w14:textId="77777777" w:rsidR="00720174" w:rsidRPr="000837C3" w:rsidRDefault="00720174" w:rsidP="00720174">
      <w:pPr>
        <w:widowControl w:val="0"/>
        <w:spacing w:line="240" w:lineRule="auto"/>
        <w:rPr>
          <w:rFonts w:cs="Arial"/>
          <w:sz w:val="18"/>
          <w:szCs w:val="18"/>
        </w:rPr>
      </w:pPr>
    </w:p>
    <w:p w14:paraId="6707267C"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DATUM VELJAVNOSTI: </w:t>
      </w:r>
      <w:r w:rsidRPr="000837C3">
        <w:rPr>
          <w:rFonts w:cs="Arial"/>
          <w:sz w:val="18"/>
          <w:szCs w:val="18"/>
        </w:rPr>
        <w:fldChar w:fldCharType="begin">
          <w:ffData>
            <w:name w:val="Besedilo2"/>
            <w:enabled/>
            <w:calcOnExit w:val="0"/>
            <w:textInput>
              <w:default w:val="DD. MM. LLLL"/>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DD. MM. LLLL</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zapadlosti zavarovanja)</w:t>
      </w:r>
    </w:p>
    <w:p w14:paraId="185C5132" w14:textId="77777777" w:rsidR="00720174" w:rsidRPr="000837C3" w:rsidRDefault="00720174" w:rsidP="00720174">
      <w:pPr>
        <w:widowControl w:val="0"/>
        <w:spacing w:line="240" w:lineRule="auto"/>
        <w:rPr>
          <w:rFonts w:cs="Arial"/>
          <w:sz w:val="18"/>
          <w:szCs w:val="18"/>
        </w:rPr>
      </w:pPr>
    </w:p>
    <w:p w14:paraId="28A39F17" w14:textId="77777777" w:rsidR="00720174" w:rsidRPr="000837C3" w:rsidRDefault="00720174" w:rsidP="00720174">
      <w:pPr>
        <w:widowControl w:val="0"/>
        <w:spacing w:line="240" w:lineRule="auto"/>
        <w:rPr>
          <w:rFonts w:cs="Arial"/>
          <w:sz w:val="18"/>
          <w:szCs w:val="18"/>
        </w:rPr>
      </w:pPr>
      <w:r w:rsidRPr="000837C3">
        <w:rPr>
          <w:rFonts w:cs="Arial"/>
          <w:b/>
          <w:sz w:val="18"/>
          <w:szCs w:val="18"/>
        </w:rPr>
        <w:t>STRANKA, KI JE DOLŽNA PLAČATI STROŠKE: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naročnika zavarovanja, tj. v postopku javnega naročanja izbranega ponudnika)</w:t>
      </w:r>
    </w:p>
    <w:p w14:paraId="281B0A7A" w14:textId="77777777" w:rsidR="00720174" w:rsidRPr="000837C3" w:rsidRDefault="00720174" w:rsidP="00720174">
      <w:pPr>
        <w:widowControl w:val="0"/>
        <w:spacing w:line="240" w:lineRule="auto"/>
        <w:rPr>
          <w:rFonts w:cs="Arial"/>
          <w:sz w:val="18"/>
          <w:szCs w:val="18"/>
        </w:rPr>
      </w:pPr>
    </w:p>
    <w:p w14:paraId="306DAAFC" w14:textId="77777777" w:rsidR="00720174" w:rsidRPr="000837C3" w:rsidRDefault="00720174" w:rsidP="00720174">
      <w:pPr>
        <w:widowControl w:val="0"/>
        <w:spacing w:line="240" w:lineRule="auto"/>
        <w:rPr>
          <w:rFonts w:cs="Arial"/>
          <w:sz w:val="18"/>
          <w:szCs w:val="18"/>
        </w:rPr>
      </w:pPr>
      <w:r w:rsidRPr="000837C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A455604" w14:textId="77777777" w:rsidR="00720174" w:rsidRPr="000837C3" w:rsidRDefault="00720174" w:rsidP="00720174">
      <w:pPr>
        <w:widowControl w:val="0"/>
        <w:spacing w:line="240" w:lineRule="auto"/>
        <w:rPr>
          <w:rFonts w:cs="Arial"/>
          <w:sz w:val="18"/>
          <w:szCs w:val="18"/>
        </w:rPr>
      </w:pPr>
    </w:p>
    <w:p w14:paraId="5101DACD"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Katerokoli zahtevo za plačilo po tem zavarovanju moramo prejeti na datum veljavnosti zavarovanja ali pred njim v zgoraj navedenem kraju predložitve.</w:t>
      </w:r>
    </w:p>
    <w:p w14:paraId="4F33D45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1266271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Morebitne spore v zvezi s tem zavarovanjem rešuje stvarno pristojno sodišče po slovenskem pravu.</w:t>
      </w:r>
    </w:p>
    <w:p w14:paraId="73F5444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23499C8F"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Za to zavarovanje veljajo Enotna pravila za garancije na poziv (EPGP) revizija iz leta 2010, izdana pri MTZ pod št. 758.</w:t>
      </w:r>
    </w:p>
    <w:p w14:paraId="5A07CD2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785520C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 xml:space="preserve">      garant</w:t>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(žig in podpis)</w:t>
      </w:r>
    </w:p>
    <w:p w14:paraId="74D7A8E4" w14:textId="77777777" w:rsidR="001D6CD4" w:rsidRPr="000837C3" w:rsidRDefault="001D6CD4" w:rsidP="001D6CD4">
      <w:pPr>
        <w:spacing w:line="276" w:lineRule="auto"/>
        <w:jc w:val="right"/>
        <w:rPr>
          <w:rFonts w:ascii="Tahoma" w:hAnsi="Tahoma" w:cs="Tahoma"/>
          <w:b/>
          <w:i/>
          <w:iCs/>
          <w:sz w:val="18"/>
          <w:szCs w:val="18"/>
        </w:rPr>
      </w:pPr>
      <w:r w:rsidRPr="000837C3">
        <w:rPr>
          <w:rFonts w:ascii="Tahoma" w:hAnsi="Tahoma" w:cs="Tahoma"/>
          <w:i/>
          <w:iCs/>
          <w:sz w:val="18"/>
          <w:szCs w:val="18"/>
        </w:rPr>
        <w:lastRenderedPageBreak/>
        <w:t> </w:t>
      </w:r>
      <w:r w:rsidRPr="000837C3">
        <w:rPr>
          <w:rFonts w:ascii="Tahoma" w:hAnsi="Tahoma" w:cs="Tahoma"/>
          <w:b/>
          <w:i/>
          <w:iCs/>
          <w:sz w:val="18"/>
          <w:szCs w:val="18"/>
        </w:rPr>
        <w:t xml:space="preserve">Obrazec </w:t>
      </w:r>
      <w:r w:rsidR="007E1838" w:rsidRPr="000837C3">
        <w:rPr>
          <w:rFonts w:ascii="Tahoma" w:hAnsi="Tahoma" w:cs="Tahoma"/>
          <w:b/>
          <w:i/>
          <w:iCs/>
          <w:sz w:val="18"/>
          <w:szCs w:val="18"/>
        </w:rPr>
        <w:t>9</w:t>
      </w:r>
    </w:p>
    <w:p w14:paraId="107725FF" w14:textId="77777777" w:rsidR="001D6CD4" w:rsidRPr="000837C3" w:rsidRDefault="001D6CD4" w:rsidP="001D6CD4">
      <w:pPr>
        <w:spacing w:line="276" w:lineRule="auto"/>
        <w:jc w:val="right"/>
        <w:rPr>
          <w:rFonts w:ascii="Tahoma" w:hAnsi="Tahoma" w:cs="Tahoma"/>
          <w:sz w:val="18"/>
          <w:szCs w:val="18"/>
        </w:rPr>
      </w:pPr>
    </w:p>
    <w:p w14:paraId="45F96228"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Reference</w:t>
      </w:r>
    </w:p>
    <w:p w14:paraId="0B376D0E" w14:textId="77777777" w:rsidR="007C58C1" w:rsidRPr="000837C3" w:rsidRDefault="007C58C1" w:rsidP="007C58C1">
      <w:pPr>
        <w:spacing w:line="240" w:lineRule="auto"/>
        <w:rPr>
          <w:rFonts w:ascii="Tahoma" w:hAnsi="Tahoma" w:cs="Tahoma"/>
          <w:sz w:val="18"/>
          <w:szCs w:val="18"/>
        </w:rPr>
      </w:pPr>
    </w:p>
    <w:p w14:paraId="685F615D" w14:textId="77777777" w:rsidR="007E1838" w:rsidRPr="000837C3" w:rsidRDefault="007E1838" w:rsidP="007C58C1">
      <w:pPr>
        <w:widowControl w:val="0"/>
        <w:autoSpaceDE w:val="0"/>
        <w:autoSpaceDN w:val="0"/>
        <w:adjustRightInd w:val="0"/>
        <w:spacing w:line="240" w:lineRule="auto"/>
        <w:jc w:val="left"/>
        <w:rPr>
          <w:rFonts w:ascii="Tahoma" w:eastAsia="Times New Roman" w:hAnsi="Tahoma" w:cs="Tahoma"/>
          <w:sz w:val="18"/>
          <w:szCs w:val="18"/>
          <w:lang w:eastAsia="sl-SI"/>
        </w:rPr>
      </w:pPr>
    </w:p>
    <w:p w14:paraId="24612C0F" w14:textId="77777777" w:rsidR="00803E4E" w:rsidRPr="000837C3" w:rsidRDefault="00803E4E" w:rsidP="00803E4E">
      <w:pPr>
        <w:spacing w:before="225" w:after="225" w:line="240" w:lineRule="auto"/>
        <w:rPr>
          <w:rFonts w:cs="Arial"/>
          <w:sz w:val="18"/>
          <w:szCs w:val="18"/>
        </w:rPr>
      </w:pPr>
      <w:r w:rsidRPr="000837C3">
        <w:rPr>
          <w:rFonts w:cs="Arial"/>
          <w:sz w:val="18"/>
          <w:szCs w:val="18"/>
        </w:rPr>
        <w:t>Naziv gospodarskega subjekta: _________________________</w:t>
      </w:r>
    </w:p>
    <w:p w14:paraId="3EE40C99" w14:textId="77777777" w:rsidR="00803E4E" w:rsidRPr="00BC0052" w:rsidRDefault="00803E4E" w:rsidP="00803E4E">
      <w:pPr>
        <w:spacing w:before="225" w:after="225" w:line="240" w:lineRule="auto"/>
        <w:rPr>
          <w:rFonts w:ascii="Tahoma" w:hAnsi="Tahoma" w:cs="Tahoma"/>
          <w:b/>
          <w:bCs/>
          <w:sz w:val="18"/>
          <w:szCs w:val="18"/>
        </w:rPr>
      </w:pPr>
    </w:p>
    <w:p w14:paraId="40BA5556" w14:textId="65EE13FD" w:rsidR="00BC0052" w:rsidRPr="00BC0052" w:rsidRDefault="00BC0052" w:rsidP="00BC0052">
      <w:pPr>
        <w:suppressAutoHyphens/>
        <w:rPr>
          <w:rFonts w:ascii="Tahoma" w:hAnsi="Tahoma" w:cs="Tahoma"/>
          <w:color w:val="1F497D"/>
          <w:sz w:val="18"/>
          <w:szCs w:val="18"/>
          <w:lang w:eastAsia="zh-CN"/>
        </w:rPr>
      </w:pPr>
      <w:r w:rsidRPr="00BC0052">
        <w:rPr>
          <w:rFonts w:ascii="Tahoma" w:hAnsi="Tahoma" w:cs="Tahoma"/>
          <w:b/>
          <w:bCs/>
          <w:sz w:val="18"/>
          <w:szCs w:val="18"/>
          <w:lang w:eastAsia="zh-CN"/>
        </w:rPr>
        <w:t xml:space="preserve">Javno naročilo: NAKUP, DOBAVA IN VZDRŽEVANJE BIOKEMIJSKEGA- </w:t>
      </w:r>
      <w:r w:rsidRPr="00BC0052">
        <w:rPr>
          <w:rFonts w:ascii="Tahoma" w:hAnsi="Tahoma" w:cs="Tahoma"/>
          <w:b/>
          <w:bCs/>
          <w:sz w:val="18"/>
          <w:szCs w:val="18"/>
          <w:cs/>
          <w:lang w:eastAsia="zh-CN"/>
        </w:rPr>
        <w:t>‎</w:t>
      </w:r>
      <w:r w:rsidRPr="00BC0052">
        <w:rPr>
          <w:rFonts w:ascii="Tahoma" w:hAnsi="Tahoma" w:cs="Tahoma"/>
          <w:b/>
          <w:bCs/>
          <w:sz w:val="18"/>
          <w:szCs w:val="18"/>
          <w:lang w:eastAsia="zh-CN"/>
        </w:rPr>
        <w:t xml:space="preserve">IMUNOKEMIJSKEGA ANALITSKEGA SISTEMA IN </w:t>
      </w:r>
      <w:r w:rsidRPr="00BC0052">
        <w:rPr>
          <w:rFonts w:ascii="Tahoma" w:hAnsi="Tahoma" w:cs="Tahoma"/>
          <w:b/>
          <w:bCs/>
          <w:sz w:val="18"/>
          <w:szCs w:val="18"/>
          <w:cs/>
          <w:lang w:eastAsia="zh-CN"/>
        </w:rPr>
        <w:t>‎</w:t>
      </w:r>
      <w:r w:rsidRPr="00BC0052">
        <w:rPr>
          <w:rFonts w:ascii="Tahoma" w:hAnsi="Tahoma" w:cs="Tahoma"/>
          <w:b/>
          <w:bCs/>
          <w:sz w:val="18"/>
          <w:szCs w:val="18"/>
          <w:lang w:eastAsia="zh-CN"/>
        </w:rPr>
        <w:t>REAGENTOV«</w:t>
      </w:r>
      <w:r w:rsidRPr="00BC0052">
        <w:rPr>
          <w:rFonts w:ascii="Tahoma" w:hAnsi="Tahoma" w:cs="Tahoma"/>
          <w:b/>
          <w:bCs/>
          <w:sz w:val="18"/>
          <w:szCs w:val="18"/>
          <w:cs/>
          <w:lang w:eastAsia="zh-CN"/>
        </w:rPr>
        <w:t>‎</w:t>
      </w: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C0052" w:rsidRPr="00BC0052" w14:paraId="5CE98B8C" w14:textId="77777777">
        <w:tc>
          <w:tcPr>
            <w:tcW w:w="4815" w:type="dxa"/>
            <w:gridSpan w:val="2"/>
            <w:tcBorders>
              <w:top w:val="single" w:sz="2" w:space="0" w:color="000000"/>
              <w:left w:val="single" w:sz="2" w:space="0" w:color="000000"/>
              <w:bottom w:val="single" w:sz="4" w:space="0" w:color="000000"/>
              <w:right w:val="nil"/>
            </w:tcBorders>
            <w:vAlign w:val="center"/>
            <w:hideMark/>
          </w:tcPr>
          <w:p w14:paraId="476899F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PONUDNIK, ki oddaja to javno naročilo</w:t>
            </w:r>
          </w:p>
        </w:tc>
        <w:tc>
          <w:tcPr>
            <w:tcW w:w="4395" w:type="dxa"/>
            <w:tcBorders>
              <w:top w:val="single" w:sz="2" w:space="0" w:color="000000"/>
              <w:left w:val="single" w:sz="2" w:space="0" w:color="000000"/>
              <w:bottom w:val="single" w:sz="2" w:space="0" w:color="000000"/>
              <w:right w:val="single" w:sz="2" w:space="0" w:color="000000"/>
            </w:tcBorders>
            <w:vAlign w:val="center"/>
          </w:tcPr>
          <w:p w14:paraId="12E7446B"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4D386C60"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08A27EDD"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608F88C0" w14:textId="77777777">
        <w:tc>
          <w:tcPr>
            <w:tcW w:w="1559" w:type="dxa"/>
            <w:tcBorders>
              <w:top w:val="single" w:sz="2" w:space="0" w:color="000000"/>
              <w:left w:val="single" w:sz="2" w:space="0" w:color="000000"/>
              <w:bottom w:val="single" w:sz="4" w:space="0" w:color="000000"/>
              <w:right w:val="nil"/>
            </w:tcBorders>
            <w:vAlign w:val="center"/>
            <w:hideMark/>
          </w:tcPr>
          <w:p w14:paraId="069B5A98"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10EF3FCE"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456F795C"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0883D92F" w14:textId="77777777">
        <w:tc>
          <w:tcPr>
            <w:tcW w:w="1559" w:type="dxa"/>
            <w:tcBorders>
              <w:top w:val="single" w:sz="4" w:space="0" w:color="000000"/>
              <w:left w:val="single" w:sz="4" w:space="0" w:color="000000"/>
              <w:bottom w:val="single" w:sz="4" w:space="0" w:color="000000"/>
              <w:right w:val="nil"/>
            </w:tcBorders>
          </w:tcPr>
          <w:p w14:paraId="7D7E0EC7"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6809F11C"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6073B316"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51AA2CC1"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7572B8E4" w14:textId="77777777">
        <w:tc>
          <w:tcPr>
            <w:tcW w:w="4815" w:type="dxa"/>
            <w:gridSpan w:val="2"/>
            <w:tcBorders>
              <w:top w:val="single" w:sz="2" w:space="0" w:color="000000"/>
              <w:left w:val="single" w:sz="2" w:space="0" w:color="000000"/>
              <w:bottom w:val="single" w:sz="2" w:space="0" w:color="000000"/>
              <w:right w:val="nil"/>
            </w:tcBorders>
            <w:vAlign w:val="center"/>
          </w:tcPr>
          <w:p w14:paraId="452F9739"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p>
          <w:p w14:paraId="4DC9338F"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i/>
                <w:kern w:val="2"/>
                <w:sz w:val="18"/>
                <w:szCs w:val="18"/>
                <w:lang w:eastAsia="sl-SI"/>
              </w:rPr>
            </w:pPr>
            <w:r w:rsidRPr="00BC0052">
              <w:rPr>
                <w:rFonts w:ascii="Tahoma" w:eastAsia="Times New Roman" w:hAnsi="Tahoma" w:cs="Tahoma"/>
                <w:b/>
                <w:bCs/>
                <w:kern w:val="2"/>
                <w:sz w:val="18"/>
                <w:szCs w:val="18"/>
                <w:lang w:eastAsia="sl-SI"/>
              </w:rPr>
              <w:t xml:space="preserve">Opis dobavljenega sistema </w:t>
            </w:r>
            <w:r w:rsidRPr="00BC0052">
              <w:rPr>
                <w:rFonts w:ascii="Tahoma" w:eastAsia="Times New Roman" w:hAnsi="Tahoma" w:cs="Tahoma"/>
                <w:b/>
                <w:bCs/>
                <w:i/>
                <w:kern w:val="2"/>
                <w:sz w:val="18"/>
                <w:szCs w:val="18"/>
                <w:lang w:eastAsia="sl-SI"/>
              </w:rPr>
              <w:t>(primerljiv analizni sistem kot ga je ponudnik ponudil v ponudbenem predračunu in je v rutinski uporabi)</w:t>
            </w:r>
          </w:p>
          <w:p w14:paraId="3ACBC439"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p>
        </w:tc>
        <w:tc>
          <w:tcPr>
            <w:tcW w:w="4395" w:type="dxa"/>
            <w:tcBorders>
              <w:top w:val="nil"/>
              <w:left w:val="single" w:sz="2" w:space="0" w:color="000000"/>
              <w:bottom w:val="single" w:sz="2" w:space="0" w:color="000000"/>
              <w:right w:val="single" w:sz="2" w:space="0" w:color="000000"/>
            </w:tcBorders>
            <w:vAlign w:val="center"/>
          </w:tcPr>
          <w:p w14:paraId="36339F4A"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6EE2C413"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4D2BE8F4"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Država izvedbe posla</w:t>
            </w:r>
          </w:p>
        </w:tc>
        <w:tc>
          <w:tcPr>
            <w:tcW w:w="4395" w:type="dxa"/>
            <w:tcBorders>
              <w:top w:val="nil"/>
              <w:left w:val="single" w:sz="2" w:space="0" w:color="000000"/>
              <w:bottom w:val="single" w:sz="2" w:space="0" w:color="000000"/>
              <w:right w:val="single" w:sz="2" w:space="0" w:color="000000"/>
            </w:tcBorders>
            <w:vAlign w:val="center"/>
          </w:tcPr>
          <w:p w14:paraId="2894C8A9"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54656735"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0C88EE1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Skupna vrednost posla v EUR z DDV</w:t>
            </w:r>
          </w:p>
        </w:tc>
        <w:tc>
          <w:tcPr>
            <w:tcW w:w="4395" w:type="dxa"/>
            <w:tcBorders>
              <w:top w:val="nil"/>
              <w:left w:val="single" w:sz="2" w:space="0" w:color="000000"/>
              <w:bottom w:val="single" w:sz="2" w:space="0" w:color="000000"/>
              <w:right w:val="single" w:sz="2" w:space="0" w:color="000000"/>
            </w:tcBorders>
            <w:vAlign w:val="center"/>
          </w:tcPr>
          <w:p w14:paraId="7C228C18"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52778F1A"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51354B12"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highlight w:val="yellow"/>
                <w:lang w:eastAsia="sl-SI"/>
              </w:rPr>
            </w:pPr>
            <w:r w:rsidRPr="00BC0052">
              <w:rPr>
                <w:rFonts w:ascii="Tahoma" w:eastAsia="Times New Roman" w:hAnsi="Tahoma" w:cs="Tahoma"/>
                <w:b/>
                <w:noProof/>
                <w:kern w:val="2"/>
                <w:sz w:val="18"/>
                <w:szCs w:val="18"/>
                <w:lang w:eastAsia="sl-SI"/>
              </w:rPr>
              <w:t>Imena morebitnih partnerjev, če je šlo za skupni posel</w:t>
            </w:r>
          </w:p>
        </w:tc>
        <w:tc>
          <w:tcPr>
            <w:tcW w:w="4395" w:type="dxa"/>
            <w:tcBorders>
              <w:top w:val="nil"/>
              <w:left w:val="single" w:sz="2" w:space="0" w:color="000000"/>
              <w:bottom w:val="single" w:sz="2" w:space="0" w:color="000000"/>
              <w:right w:val="single" w:sz="2" w:space="0" w:color="000000"/>
            </w:tcBorders>
            <w:vAlign w:val="center"/>
          </w:tcPr>
          <w:p w14:paraId="048DE42F"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2B81D707"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4FB9C2D8"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474AF9D"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091B478D"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62A7A395"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Datum začetka posla </w:t>
            </w:r>
            <w:r w:rsidRPr="00BC0052">
              <w:rPr>
                <w:rFonts w:ascii="Tahoma" w:eastAsia="Times New Roman" w:hAnsi="Tahoma" w:cs="Tahoma"/>
                <w:bCs/>
                <w:kern w:val="2"/>
                <w:sz w:val="18"/>
                <w:szCs w:val="18"/>
                <w:lang w:eastAsia="sl-SI"/>
              </w:rPr>
              <w:t>(navesti je potrebno vsaj mesec in leto začetka posla)</w:t>
            </w:r>
          </w:p>
        </w:tc>
        <w:tc>
          <w:tcPr>
            <w:tcW w:w="4395" w:type="dxa"/>
            <w:tcBorders>
              <w:top w:val="nil"/>
              <w:left w:val="single" w:sz="2" w:space="0" w:color="000000"/>
              <w:bottom w:val="single" w:sz="2" w:space="0" w:color="000000"/>
              <w:right w:val="single" w:sz="2" w:space="0" w:color="000000"/>
            </w:tcBorders>
            <w:vAlign w:val="center"/>
          </w:tcPr>
          <w:p w14:paraId="543B7C45"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32D72900"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76948F9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Datum končanja posla </w:t>
            </w:r>
            <w:r w:rsidRPr="00BC0052">
              <w:rPr>
                <w:rFonts w:ascii="Tahoma" w:eastAsia="Times New Roman" w:hAnsi="Tahoma" w:cs="Tahoma"/>
                <w:bCs/>
                <w:kern w:val="2"/>
                <w:sz w:val="18"/>
                <w:szCs w:val="18"/>
                <w:lang w:eastAsia="sl-SI"/>
              </w:rPr>
              <w:t>(navesti je potrebno vsaj mesec in leto končanja posla)</w:t>
            </w:r>
          </w:p>
        </w:tc>
        <w:tc>
          <w:tcPr>
            <w:tcW w:w="4395" w:type="dxa"/>
            <w:tcBorders>
              <w:top w:val="nil"/>
              <w:left w:val="single" w:sz="2" w:space="0" w:color="000000"/>
              <w:bottom w:val="single" w:sz="2" w:space="0" w:color="000000"/>
              <w:right w:val="single" w:sz="2" w:space="0" w:color="000000"/>
            </w:tcBorders>
            <w:vAlign w:val="center"/>
          </w:tcPr>
          <w:p w14:paraId="3C556381"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379804FA"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034CB660"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30FD3E64"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Ime in priimek:</w:t>
            </w:r>
          </w:p>
          <w:p w14:paraId="7E4F6109"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E-pošta:</w:t>
            </w:r>
          </w:p>
          <w:p w14:paraId="464A9DE4"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Telefon:</w:t>
            </w:r>
          </w:p>
        </w:tc>
      </w:tr>
    </w:tbl>
    <w:p w14:paraId="3E8DD620" w14:textId="77777777" w:rsidR="00506993" w:rsidRDefault="00506993" w:rsidP="00BC0052">
      <w:pPr>
        <w:suppressAutoHyphens/>
        <w:rPr>
          <w:rFonts w:ascii="Tahoma" w:hAnsi="Tahoma" w:cs="Tahoma"/>
          <w:b/>
          <w:bCs/>
          <w:sz w:val="18"/>
          <w:szCs w:val="18"/>
          <w:lang w:eastAsia="zh-CN"/>
        </w:rPr>
      </w:pPr>
    </w:p>
    <w:p w14:paraId="3D374A6A" w14:textId="43CD85AB" w:rsidR="00BC0052" w:rsidRPr="00BC0052" w:rsidRDefault="00BC0052" w:rsidP="00BC0052">
      <w:pPr>
        <w:suppressAutoHyphens/>
        <w:rPr>
          <w:rFonts w:ascii="Tahoma" w:hAnsi="Tahoma" w:cs="Tahoma"/>
          <w:b/>
          <w:bCs/>
          <w:sz w:val="18"/>
          <w:szCs w:val="18"/>
          <w:lang w:eastAsia="zh-CN"/>
        </w:rPr>
      </w:pPr>
      <w:r w:rsidRPr="00BC0052">
        <w:rPr>
          <w:rFonts w:ascii="Tahoma" w:hAnsi="Tahoma" w:cs="Tahoma"/>
          <w:b/>
          <w:bCs/>
          <w:sz w:val="18"/>
          <w:szCs w:val="18"/>
          <w:lang w:eastAsia="zh-CN"/>
        </w:rPr>
        <w:t xml:space="preserve">* </w:t>
      </w:r>
      <w:r w:rsidRPr="00BC0052">
        <w:rPr>
          <w:rFonts w:ascii="Tahoma" w:hAnsi="Tahoma" w:cs="Tahoma"/>
          <w:bCs/>
          <w:sz w:val="18"/>
          <w:szCs w:val="18"/>
          <w:lang w:eastAsia="zh-CN"/>
        </w:rPr>
        <w:t>kot naročnik referenčnega posla se šteje končni naročnik, kateremu je ponudnik prodal ponujeno opremo.</w:t>
      </w:r>
    </w:p>
    <w:p w14:paraId="0D2E9D87" w14:textId="77777777" w:rsidR="00BC0052" w:rsidRDefault="00BC0052" w:rsidP="00BC0052">
      <w:pPr>
        <w:suppressAutoHyphens/>
        <w:rPr>
          <w:rFonts w:ascii="Tahoma" w:hAnsi="Tahoma" w:cs="Tahoma"/>
          <w:bCs/>
          <w:sz w:val="18"/>
          <w:szCs w:val="18"/>
          <w:lang w:eastAsia="zh-CN"/>
        </w:rPr>
      </w:pPr>
      <w:r w:rsidRPr="00BC0052">
        <w:rPr>
          <w:rFonts w:ascii="Tahoma" w:hAnsi="Tahoma" w:cs="Tahoma"/>
          <w:bCs/>
          <w:sz w:val="18"/>
          <w:szCs w:val="18"/>
          <w:lang w:eastAsia="zh-CN"/>
        </w:rPr>
        <w:t>Za vsako referenco ponudnik izpolni ločeno tabelo (tabelo ustrezno prekopira glede na število referenc in spremeni zaporedno številko!).</w:t>
      </w:r>
    </w:p>
    <w:p w14:paraId="006EC32F" w14:textId="77777777" w:rsidR="00BC0052" w:rsidRPr="00BC0052" w:rsidRDefault="00BC0052" w:rsidP="00BC0052">
      <w:pPr>
        <w:suppressAutoHyphens/>
        <w:rPr>
          <w:rFonts w:ascii="Tahoma" w:hAnsi="Tahoma" w:cs="Tahoma"/>
          <w:bCs/>
          <w:sz w:val="18"/>
          <w:szCs w:val="18"/>
          <w:lang w:eastAsia="zh-CN"/>
        </w:rPr>
      </w:pPr>
    </w:p>
    <w:p w14:paraId="505DEF6D" w14:textId="77777777" w:rsidR="00BC0052" w:rsidRPr="00BC0052" w:rsidRDefault="00BC0052" w:rsidP="00BC0052">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CE47B4" w:rsidRPr="000837C3" w14:paraId="30D48DA8" w14:textId="77777777" w:rsidTr="006E7385">
        <w:tc>
          <w:tcPr>
            <w:tcW w:w="4778" w:type="dxa"/>
            <w:vAlign w:val="center"/>
          </w:tcPr>
          <w:p w14:paraId="6E2F97C8" w14:textId="7A29C0A3" w:rsidR="00CE47B4" w:rsidRPr="000837C3" w:rsidRDefault="007C58C1" w:rsidP="006E7385">
            <w:pPr>
              <w:suppressAutoHyphens/>
              <w:spacing w:line="240" w:lineRule="auto"/>
              <w:jc w:val="left"/>
              <w:rPr>
                <w:rFonts w:cs="Arial"/>
                <w:lang w:eastAsia="zh-CN"/>
              </w:rPr>
            </w:pPr>
            <w:r w:rsidRPr="000837C3">
              <w:rPr>
                <w:rFonts w:ascii="Tahoma" w:hAnsi="Tahoma" w:cs="Tahoma"/>
                <w:sz w:val="18"/>
                <w:szCs w:val="18"/>
              </w:rPr>
              <w:t> </w:t>
            </w:r>
            <w:r w:rsidR="00CE47B4" w:rsidRPr="000837C3">
              <w:rPr>
                <w:rFonts w:cs="Arial"/>
                <w:position w:val="-1"/>
                <w:sz w:val="18"/>
                <w:szCs w:val="18"/>
                <w:lang w:eastAsia="zh-CN"/>
              </w:rPr>
              <w:t>Kraj in datum:</w:t>
            </w:r>
          </w:p>
        </w:tc>
        <w:tc>
          <w:tcPr>
            <w:tcW w:w="4400" w:type="dxa"/>
            <w:vAlign w:val="center"/>
          </w:tcPr>
          <w:p w14:paraId="32DEBA62"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5A11CA4"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61DB871F" w14:textId="77777777" w:rsidTr="006E7385">
        <w:tc>
          <w:tcPr>
            <w:tcW w:w="4778" w:type="dxa"/>
            <w:vAlign w:val="center"/>
          </w:tcPr>
          <w:p w14:paraId="654B23D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0EAB100E"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5393A2DB"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DDB88C1" w14:textId="77777777" w:rsidR="004B2BF8" w:rsidRPr="000837C3" w:rsidRDefault="004B2BF8" w:rsidP="004B2BF8">
      <w:pPr>
        <w:spacing w:before="225" w:after="225" w:line="240" w:lineRule="auto"/>
        <w:rPr>
          <w:rFonts w:ascii="Tahoma" w:hAnsi="Tahoma" w:cs="Tahoma"/>
          <w:sz w:val="18"/>
          <w:szCs w:val="18"/>
        </w:rPr>
        <w:sectPr w:rsidR="004B2BF8" w:rsidRPr="000837C3" w:rsidSect="00743A78">
          <w:headerReference w:type="default" r:id="rId23"/>
          <w:footerReference w:type="default" r:id="rId24"/>
          <w:headerReference w:type="first" r:id="rId25"/>
          <w:footerReference w:type="first" r:id="rId26"/>
          <w:pgSz w:w="11906" w:h="16838"/>
          <w:pgMar w:top="1418" w:right="1418" w:bottom="1418" w:left="1418" w:header="567" w:footer="596" w:gutter="0"/>
          <w:pgNumType w:start="29"/>
          <w:cols w:space="708"/>
          <w:titlePg/>
          <w:docGrid w:linePitch="360"/>
        </w:sectPr>
      </w:pPr>
    </w:p>
    <w:p w14:paraId="2A1A1B72" w14:textId="77777777" w:rsidR="00B461E7" w:rsidRDefault="00B461E7" w:rsidP="00B461E7">
      <w:pPr>
        <w:spacing w:after="120" w:line="240" w:lineRule="auto"/>
        <w:jc w:val="right"/>
        <w:rPr>
          <w:rFonts w:ascii="Tahoma" w:hAnsi="Tahoma" w:cs="Tahoma"/>
          <w:b/>
          <w:i/>
          <w:iCs/>
          <w:sz w:val="18"/>
          <w:szCs w:val="18"/>
        </w:rPr>
      </w:pPr>
      <w:bookmarkStart w:id="176" w:name="_Hlk52368102"/>
      <w:bookmarkStart w:id="177" w:name="_Hlk52367766"/>
      <w:r w:rsidRPr="000837C3">
        <w:rPr>
          <w:rFonts w:ascii="Tahoma" w:hAnsi="Tahoma" w:cs="Tahoma"/>
          <w:b/>
          <w:i/>
          <w:iCs/>
          <w:sz w:val="18"/>
          <w:szCs w:val="18"/>
        </w:rPr>
        <w:lastRenderedPageBreak/>
        <w:t xml:space="preserve">Obrazec </w:t>
      </w:r>
      <w:bookmarkEnd w:id="176"/>
      <w:r w:rsidRPr="000837C3">
        <w:rPr>
          <w:rFonts w:ascii="Tahoma" w:hAnsi="Tahoma" w:cs="Tahoma"/>
          <w:b/>
          <w:i/>
          <w:iCs/>
          <w:sz w:val="18"/>
          <w:szCs w:val="18"/>
        </w:rPr>
        <w:t>10</w:t>
      </w:r>
    </w:p>
    <w:p w14:paraId="677824A7" w14:textId="77777777" w:rsidR="00752B46" w:rsidRDefault="00752B46" w:rsidP="00752B46">
      <w:pPr>
        <w:spacing w:after="120" w:line="240" w:lineRule="auto"/>
        <w:rPr>
          <w:rFonts w:ascii="Tahoma" w:hAnsi="Tahoma" w:cs="Tahoma"/>
          <w:b/>
          <w:i/>
          <w:iCs/>
          <w:sz w:val="18"/>
          <w:szCs w:val="18"/>
        </w:rPr>
      </w:pPr>
    </w:p>
    <w:p w14:paraId="7B04FFF1" w14:textId="77777777" w:rsidR="00752B46" w:rsidRDefault="00752B46" w:rsidP="00752B46">
      <w:pPr>
        <w:spacing w:after="120" w:line="240" w:lineRule="auto"/>
        <w:rPr>
          <w:rFonts w:ascii="Tahoma" w:hAnsi="Tahoma" w:cs="Tahoma"/>
          <w:b/>
          <w:i/>
          <w:iCs/>
          <w:sz w:val="18"/>
          <w:szCs w:val="18"/>
        </w:rPr>
      </w:pPr>
    </w:p>
    <w:p w14:paraId="4ED4B9FB" w14:textId="77777777" w:rsidR="00752B46" w:rsidRPr="00752B46" w:rsidRDefault="00752B46" w:rsidP="00752B46">
      <w:pPr>
        <w:spacing w:after="120" w:line="240" w:lineRule="auto"/>
        <w:rPr>
          <w:rFonts w:ascii="Tahoma" w:hAnsi="Tahoma" w:cs="Tahoma"/>
          <w:b/>
          <w:i/>
          <w:iCs/>
          <w:sz w:val="18"/>
          <w:szCs w:val="18"/>
        </w:rPr>
      </w:pPr>
    </w:p>
    <w:p w14:paraId="54C9915B" w14:textId="77777777" w:rsidR="00752B46" w:rsidRPr="00752B46" w:rsidRDefault="00752B46" w:rsidP="00752B46">
      <w:pPr>
        <w:spacing w:line="240" w:lineRule="auto"/>
        <w:jc w:val="center"/>
        <w:rPr>
          <w:rFonts w:ascii="Tahoma" w:hAnsi="Tahoma" w:cs="Tahoma"/>
          <w:sz w:val="18"/>
          <w:szCs w:val="18"/>
          <w:lang w:eastAsia="sl-SI"/>
        </w:rPr>
      </w:pPr>
      <w:r w:rsidRPr="00752B46">
        <w:rPr>
          <w:rFonts w:ascii="Tahoma" w:hAnsi="Tahoma" w:cs="Tahoma"/>
          <w:b/>
          <w:sz w:val="18"/>
          <w:szCs w:val="18"/>
          <w:lang w:eastAsia="sl-SI"/>
        </w:rPr>
        <w:t>IZJAVA O ZAGOTAVLJANJU LETNIH KOLIČIN</w:t>
      </w:r>
    </w:p>
    <w:p w14:paraId="53DA379C" w14:textId="77777777" w:rsidR="00752B46" w:rsidRPr="00752B46" w:rsidRDefault="00752B46" w:rsidP="00752B46">
      <w:pPr>
        <w:spacing w:line="240" w:lineRule="auto"/>
        <w:rPr>
          <w:rFonts w:ascii="Tahoma" w:hAnsi="Tahoma" w:cs="Tahoma"/>
          <w:sz w:val="18"/>
          <w:szCs w:val="18"/>
          <w:lang w:eastAsia="sl-SI"/>
        </w:rPr>
      </w:pPr>
    </w:p>
    <w:p w14:paraId="7594368F" w14:textId="77777777" w:rsidR="00752B46" w:rsidRPr="00752B46" w:rsidRDefault="00752B46" w:rsidP="00752B46">
      <w:pPr>
        <w:spacing w:line="240" w:lineRule="auto"/>
        <w:rPr>
          <w:rFonts w:ascii="Tahoma" w:hAnsi="Tahoma" w:cs="Tahoma"/>
          <w:sz w:val="18"/>
          <w:szCs w:val="18"/>
          <w:lang w:eastAsia="sl-SI"/>
        </w:rPr>
      </w:pPr>
      <w:r w:rsidRPr="00752B46">
        <w:rPr>
          <w:rFonts w:ascii="Tahoma" w:hAnsi="Tahoma" w:cs="Tahoma"/>
          <w:sz w:val="18"/>
          <w:szCs w:val="18"/>
          <w:lang w:eastAsia="sl-SI"/>
        </w:rPr>
        <w:t xml:space="preserve">Izjavljamo, </w:t>
      </w:r>
    </w:p>
    <w:p w14:paraId="51FDF273" w14:textId="77777777" w:rsidR="00752B46" w:rsidRPr="00752B46" w:rsidRDefault="00752B46" w:rsidP="00752B46">
      <w:pPr>
        <w:spacing w:line="240" w:lineRule="auto"/>
        <w:rPr>
          <w:rFonts w:ascii="Tahoma" w:hAnsi="Tahoma" w:cs="Tahoma"/>
          <w:sz w:val="18"/>
          <w:szCs w:val="18"/>
          <w:lang w:eastAsia="sl-SI"/>
        </w:rPr>
      </w:pPr>
    </w:p>
    <w:p w14:paraId="164B1234" w14:textId="77777777" w:rsidR="00752B46" w:rsidRP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zagotavljamo celoto naslednjih sklopov:</w:t>
      </w:r>
    </w:p>
    <w:p w14:paraId="590601FF" w14:textId="77777777" w:rsidR="00752B46" w:rsidRPr="00752B46" w:rsidRDefault="00752B46" w:rsidP="00752B46">
      <w:pPr>
        <w:spacing w:line="240" w:lineRule="auto"/>
        <w:rPr>
          <w:rFonts w:ascii="Tahoma" w:hAnsi="Tahoma" w:cs="Tahoma"/>
          <w:sz w:val="18"/>
          <w:szCs w:val="18"/>
          <w:lang w:eastAsia="sl-SI"/>
        </w:rPr>
      </w:pPr>
    </w:p>
    <w:p w14:paraId="56877AD0" w14:textId="77777777"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Ponudnik obkroži zaporedno/-e številko/-e sklopa/-ov, na katere se prijavlja</w:t>
      </w:r>
    </w:p>
    <w:p w14:paraId="267F5BF9" w14:textId="77777777" w:rsidR="00752B46" w:rsidRPr="00752B46" w:rsidRDefault="00752B46" w:rsidP="00752B46">
      <w:pPr>
        <w:spacing w:line="240" w:lineRule="auto"/>
        <w:rPr>
          <w:rFonts w:ascii="Tahoma" w:hAnsi="Tahoma" w:cs="Tahoma"/>
          <w:sz w:val="18"/>
          <w:szCs w:val="18"/>
          <w:lang w:eastAsia="sl-SI"/>
        </w:rPr>
      </w:pP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7899"/>
      </w:tblGrid>
      <w:tr w:rsidR="00752B46" w:rsidRPr="00752B46" w14:paraId="3A068522" w14:textId="77777777" w:rsidTr="00614C25">
        <w:trPr>
          <w:trHeight w:val="567"/>
          <w:jc w:val="center"/>
        </w:trPr>
        <w:tc>
          <w:tcPr>
            <w:tcW w:w="816" w:type="dxa"/>
            <w:hideMark/>
          </w:tcPr>
          <w:p w14:paraId="7EF83433" w14:textId="77777777" w:rsidR="00752B46" w:rsidRPr="00752B46" w:rsidRDefault="00752B46">
            <w:pPr>
              <w:rPr>
                <w:rFonts w:ascii="Tahoma" w:eastAsia="Aptos" w:hAnsi="Tahoma" w:cs="Tahoma"/>
                <w:sz w:val="18"/>
                <w:szCs w:val="18"/>
              </w:rPr>
            </w:pPr>
            <w:r w:rsidRPr="00752B46">
              <w:rPr>
                <w:rFonts w:ascii="Tahoma" w:hAnsi="Tahoma" w:cs="Tahoma"/>
                <w:sz w:val="18"/>
                <w:szCs w:val="18"/>
              </w:rPr>
              <w:t>1</w:t>
            </w:r>
          </w:p>
        </w:tc>
        <w:tc>
          <w:tcPr>
            <w:tcW w:w="7899" w:type="dxa"/>
            <w:hideMark/>
          </w:tcPr>
          <w:p w14:paraId="12F77314" w14:textId="77777777" w:rsidR="00752B46" w:rsidRPr="00752B46" w:rsidRDefault="00752B46">
            <w:pPr>
              <w:rPr>
                <w:rFonts w:ascii="Tahoma" w:hAnsi="Tahoma" w:cs="Tahoma"/>
                <w:sz w:val="18"/>
                <w:szCs w:val="18"/>
              </w:rPr>
            </w:pPr>
            <w:r w:rsidRPr="00752B46">
              <w:rPr>
                <w:rFonts w:ascii="Tahoma" w:hAnsi="Tahoma" w:cs="Tahoma"/>
                <w:sz w:val="18"/>
                <w:szCs w:val="18"/>
              </w:rPr>
              <w:t>Reagenti Biokemija in ISE</w:t>
            </w:r>
          </w:p>
        </w:tc>
      </w:tr>
      <w:tr w:rsidR="00752B46" w:rsidRPr="00752B46" w14:paraId="3C53AB22" w14:textId="77777777" w:rsidTr="00614C25">
        <w:trPr>
          <w:trHeight w:val="567"/>
          <w:jc w:val="center"/>
        </w:trPr>
        <w:tc>
          <w:tcPr>
            <w:tcW w:w="816" w:type="dxa"/>
            <w:hideMark/>
          </w:tcPr>
          <w:p w14:paraId="272E2C0A" w14:textId="77777777" w:rsidR="00752B46" w:rsidRPr="00752B46" w:rsidRDefault="00752B46">
            <w:pPr>
              <w:rPr>
                <w:rFonts w:ascii="Tahoma" w:hAnsi="Tahoma" w:cs="Tahoma"/>
                <w:sz w:val="18"/>
                <w:szCs w:val="18"/>
              </w:rPr>
            </w:pPr>
            <w:r w:rsidRPr="00752B46">
              <w:rPr>
                <w:rFonts w:ascii="Tahoma" w:hAnsi="Tahoma" w:cs="Tahoma"/>
                <w:sz w:val="18"/>
                <w:szCs w:val="18"/>
              </w:rPr>
              <w:t>2</w:t>
            </w:r>
          </w:p>
        </w:tc>
        <w:tc>
          <w:tcPr>
            <w:tcW w:w="7899" w:type="dxa"/>
            <w:hideMark/>
          </w:tcPr>
          <w:p w14:paraId="315C486F" w14:textId="77777777" w:rsidR="00752B46" w:rsidRPr="00752B46" w:rsidRDefault="00752B46">
            <w:pPr>
              <w:rPr>
                <w:rFonts w:ascii="Tahoma" w:hAnsi="Tahoma" w:cs="Tahoma"/>
                <w:sz w:val="18"/>
                <w:szCs w:val="18"/>
              </w:rPr>
            </w:pPr>
            <w:r w:rsidRPr="00752B46">
              <w:rPr>
                <w:rFonts w:ascii="Tahoma" w:hAnsi="Tahoma" w:cs="Tahoma"/>
                <w:sz w:val="18"/>
                <w:szCs w:val="18"/>
              </w:rPr>
              <w:t xml:space="preserve">Reagenti </w:t>
            </w:r>
            <w:proofErr w:type="spellStart"/>
            <w:r w:rsidRPr="00752B46">
              <w:rPr>
                <w:rFonts w:ascii="Tahoma" w:hAnsi="Tahoma" w:cs="Tahoma"/>
                <w:sz w:val="18"/>
                <w:szCs w:val="18"/>
              </w:rPr>
              <w:t>Imunokemija</w:t>
            </w:r>
            <w:proofErr w:type="spellEnd"/>
          </w:p>
        </w:tc>
      </w:tr>
      <w:tr w:rsidR="00752B46" w:rsidRPr="00752B46" w14:paraId="5567636D" w14:textId="77777777" w:rsidTr="00614C25">
        <w:trPr>
          <w:trHeight w:val="567"/>
          <w:jc w:val="center"/>
        </w:trPr>
        <w:tc>
          <w:tcPr>
            <w:tcW w:w="816" w:type="dxa"/>
            <w:hideMark/>
          </w:tcPr>
          <w:p w14:paraId="70D904E6" w14:textId="77777777" w:rsidR="00752B46" w:rsidRPr="00752B46" w:rsidRDefault="00752B46">
            <w:pPr>
              <w:rPr>
                <w:rFonts w:ascii="Tahoma" w:hAnsi="Tahoma" w:cs="Tahoma"/>
                <w:sz w:val="18"/>
                <w:szCs w:val="18"/>
              </w:rPr>
            </w:pPr>
            <w:r w:rsidRPr="00752B46">
              <w:rPr>
                <w:rFonts w:ascii="Tahoma" w:hAnsi="Tahoma" w:cs="Tahoma"/>
                <w:sz w:val="18"/>
                <w:szCs w:val="18"/>
              </w:rPr>
              <w:t>3</w:t>
            </w:r>
          </w:p>
        </w:tc>
        <w:tc>
          <w:tcPr>
            <w:tcW w:w="7899" w:type="dxa"/>
            <w:hideMark/>
          </w:tcPr>
          <w:p w14:paraId="509DEBAE" w14:textId="77777777" w:rsidR="00752B46" w:rsidRPr="00752B46" w:rsidRDefault="00752B46">
            <w:pPr>
              <w:rPr>
                <w:rFonts w:ascii="Tahoma" w:hAnsi="Tahoma" w:cs="Tahoma"/>
                <w:sz w:val="18"/>
                <w:szCs w:val="18"/>
              </w:rPr>
            </w:pPr>
            <w:proofErr w:type="spellStart"/>
            <w:r w:rsidRPr="00752B46">
              <w:rPr>
                <w:rFonts w:ascii="Tahoma" w:hAnsi="Tahoma" w:cs="Tahoma"/>
                <w:sz w:val="18"/>
                <w:szCs w:val="18"/>
              </w:rPr>
              <w:t>Kalibratorji</w:t>
            </w:r>
            <w:proofErr w:type="spellEnd"/>
            <w:r w:rsidRPr="00752B46">
              <w:rPr>
                <w:rFonts w:ascii="Tahoma" w:hAnsi="Tahoma" w:cs="Tahoma"/>
                <w:sz w:val="18"/>
                <w:szCs w:val="18"/>
              </w:rPr>
              <w:t xml:space="preserve"> in kontrole</w:t>
            </w:r>
          </w:p>
        </w:tc>
      </w:tr>
      <w:tr w:rsidR="00752B46" w:rsidRPr="00752B46" w14:paraId="04549F32" w14:textId="77777777" w:rsidTr="00614C25">
        <w:trPr>
          <w:trHeight w:val="567"/>
          <w:jc w:val="center"/>
        </w:trPr>
        <w:tc>
          <w:tcPr>
            <w:tcW w:w="816" w:type="dxa"/>
            <w:hideMark/>
          </w:tcPr>
          <w:p w14:paraId="7A5E380B" w14:textId="77777777" w:rsidR="00752B46" w:rsidRPr="00752B46" w:rsidRDefault="00752B46">
            <w:pPr>
              <w:rPr>
                <w:rFonts w:ascii="Tahoma" w:hAnsi="Tahoma" w:cs="Tahoma"/>
                <w:sz w:val="18"/>
                <w:szCs w:val="18"/>
              </w:rPr>
            </w:pPr>
            <w:r w:rsidRPr="00752B46">
              <w:rPr>
                <w:rFonts w:ascii="Tahoma" w:hAnsi="Tahoma" w:cs="Tahoma"/>
                <w:sz w:val="18"/>
                <w:szCs w:val="18"/>
              </w:rPr>
              <w:t>4</w:t>
            </w:r>
          </w:p>
        </w:tc>
        <w:tc>
          <w:tcPr>
            <w:tcW w:w="7899" w:type="dxa"/>
            <w:hideMark/>
          </w:tcPr>
          <w:p w14:paraId="0B98E9F9" w14:textId="77777777" w:rsidR="00752B46" w:rsidRPr="00752B46" w:rsidRDefault="00752B46">
            <w:pPr>
              <w:rPr>
                <w:rFonts w:ascii="Tahoma" w:hAnsi="Tahoma" w:cs="Tahoma"/>
                <w:sz w:val="18"/>
                <w:szCs w:val="18"/>
              </w:rPr>
            </w:pPr>
            <w:r w:rsidRPr="00752B46">
              <w:rPr>
                <w:rFonts w:ascii="Tahoma" w:hAnsi="Tahoma" w:cs="Tahoma"/>
                <w:sz w:val="18"/>
                <w:szCs w:val="18"/>
              </w:rPr>
              <w:t>Potrošni material</w:t>
            </w:r>
          </w:p>
        </w:tc>
      </w:tr>
      <w:tr w:rsidR="00752B46" w:rsidRPr="00752B46" w14:paraId="7587F749" w14:textId="77777777" w:rsidTr="00614C25">
        <w:trPr>
          <w:trHeight w:val="567"/>
          <w:jc w:val="center"/>
        </w:trPr>
        <w:tc>
          <w:tcPr>
            <w:tcW w:w="816" w:type="dxa"/>
            <w:hideMark/>
          </w:tcPr>
          <w:p w14:paraId="591D0500" w14:textId="77777777" w:rsidR="00752B46" w:rsidRPr="00752B46" w:rsidRDefault="00752B46">
            <w:pPr>
              <w:rPr>
                <w:rFonts w:ascii="Tahoma" w:hAnsi="Tahoma" w:cs="Tahoma"/>
                <w:sz w:val="18"/>
                <w:szCs w:val="18"/>
              </w:rPr>
            </w:pPr>
            <w:r w:rsidRPr="00752B46">
              <w:rPr>
                <w:rFonts w:ascii="Tahoma" w:hAnsi="Tahoma" w:cs="Tahoma"/>
                <w:sz w:val="18"/>
                <w:szCs w:val="18"/>
              </w:rPr>
              <w:t>6</w:t>
            </w:r>
          </w:p>
        </w:tc>
        <w:tc>
          <w:tcPr>
            <w:tcW w:w="7899" w:type="dxa"/>
            <w:hideMark/>
          </w:tcPr>
          <w:p w14:paraId="4955A42C" w14:textId="2B3CF878" w:rsidR="00752B46" w:rsidRPr="00752B46" w:rsidRDefault="00752B46">
            <w:pPr>
              <w:rPr>
                <w:rFonts w:ascii="Tahoma" w:hAnsi="Tahoma" w:cs="Tahoma"/>
                <w:sz w:val="18"/>
                <w:szCs w:val="18"/>
              </w:rPr>
            </w:pPr>
            <w:r w:rsidRPr="00752B46">
              <w:rPr>
                <w:rFonts w:ascii="Tahoma" w:hAnsi="Tahoma" w:cs="Tahoma"/>
                <w:sz w:val="18"/>
                <w:szCs w:val="18"/>
              </w:rPr>
              <w:t>Digitaln</w:t>
            </w:r>
            <w:r w:rsidR="00614C25">
              <w:rPr>
                <w:rFonts w:ascii="Tahoma" w:hAnsi="Tahoma" w:cs="Tahoma"/>
                <w:sz w:val="18"/>
                <w:szCs w:val="18"/>
              </w:rPr>
              <w:t>i produkti</w:t>
            </w:r>
          </w:p>
        </w:tc>
      </w:tr>
    </w:tbl>
    <w:p w14:paraId="7C269A69" w14:textId="77777777" w:rsidR="00752B46" w:rsidRPr="00752B46" w:rsidRDefault="00752B46" w:rsidP="00752B46">
      <w:pPr>
        <w:spacing w:line="240" w:lineRule="auto"/>
        <w:rPr>
          <w:rFonts w:ascii="Tahoma" w:hAnsi="Tahoma" w:cs="Tahoma"/>
          <w:sz w:val="18"/>
          <w:szCs w:val="18"/>
          <w:lang w:eastAsia="sl-SI"/>
        </w:rPr>
      </w:pPr>
    </w:p>
    <w:p w14:paraId="6FFEA7C0" w14:textId="77777777" w:rsidR="00752B46" w:rsidRPr="00752B46" w:rsidRDefault="00752B46" w:rsidP="00752B46">
      <w:pPr>
        <w:spacing w:line="240" w:lineRule="auto"/>
        <w:rPr>
          <w:rFonts w:ascii="Tahoma" w:hAnsi="Tahoma" w:cs="Tahoma"/>
          <w:i/>
          <w:sz w:val="18"/>
          <w:szCs w:val="18"/>
          <w:lang w:eastAsia="sl-SI"/>
        </w:rPr>
      </w:pPr>
    </w:p>
    <w:p w14:paraId="17766976" w14:textId="77777777" w:rsidR="00752B46" w:rsidRPr="00752B46" w:rsidRDefault="00752B46" w:rsidP="00752B46">
      <w:pPr>
        <w:spacing w:line="240" w:lineRule="auto"/>
        <w:rPr>
          <w:rFonts w:ascii="Tahoma" w:hAnsi="Tahoma" w:cs="Tahoma"/>
          <w:i/>
          <w:sz w:val="18"/>
          <w:szCs w:val="18"/>
          <w:lang w:eastAsia="sl-SI"/>
        </w:rPr>
      </w:pPr>
    </w:p>
    <w:p w14:paraId="34B89F52" w14:textId="77777777" w:rsidR="00752B46" w:rsidRPr="00752B46" w:rsidRDefault="00752B46" w:rsidP="00752B46">
      <w:pPr>
        <w:spacing w:line="240" w:lineRule="auto"/>
        <w:rPr>
          <w:rFonts w:ascii="Tahoma" w:hAnsi="Tahoma" w:cs="Tahoma"/>
          <w:i/>
          <w:sz w:val="18"/>
          <w:szCs w:val="18"/>
          <w:lang w:eastAsia="sl-SI"/>
        </w:rPr>
      </w:pPr>
    </w:p>
    <w:p w14:paraId="29C4E342" w14:textId="2D90E7E4"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Ta izjava je sestavni del in priloga ponudbe, s katero se prijavljamo na razpis »</w:t>
      </w:r>
      <w:r w:rsidR="00614C25" w:rsidRPr="00614C25">
        <w:rPr>
          <w:rFonts w:ascii="Tahoma" w:hAnsi="Tahoma" w:cs="Tahoma"/>
          <w:i/>
          <w:sz w:val="18"/>
          <w:szCs w:val="18"/>
          <w:lang w:eastAsia="sl-SI"/>
        </w:rPr>
        <w:t xml:space="preserve">NAKUP, DOBAVA IN VZDRŽEVANJE BIOKEMIJSKEGA-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 xml:space="preserve">IMUNOKEMIJSKEGA ANALITSKEGA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SISTEMA</w:t>
      </w:r>
      <w:r w:rsidR="00614C25">
        <w:rPr>
          <w:rFonts w:ascii="Tahoma" w:hAnsi="Tahoma" w:cs="Tahoma"/>
          <w:i/>
          <w:sz w:val="18"/>
          <w:szCs w:val="18"/>
          <w:lang w:eastAsia="sl-SI"/>
        </w:rPr>
        <w:t xml:space="preserve"> IN REAGENTOV</w:t>
      </w:r>
      <w:r w:rsidRPr="00752B46">
        <w:rPr>
          <w:rFonts w:ascii="Tahoma" w:hAnsi="Tahoma" w:cs="Tahoma"/>
          <w:i/>
          <w:sz w:val="18"/>
          <w:szCs w:val="18"/>
          <w:lang w:eastAsia="sl-SI"/>
        </w:rPr>
        <w:t>«, objavljen na Portalu javnih naročil in v Uradnem listu EU.</w:t>
      </w:r>
    </w:p>
    <w:p w14:paraId="014F25FC" w14:textId="77777777" w:rsidR="00752B46" w:rsidRPr="00752B46" w:rsidRDefault="00752B46" w:rsidP="00752B46">
      <w:pPr>
        <w:tabs>
          <w:tab w:val="left" w:pos="426"/>
        </w:tabs>
        <w:spacing w:line="240" w:lineRule="auto"/>
        <w:rPr>
          <w:rFonts w:ascii="Tahoma" w:hAnsi="Tahoma" w:cs="Tahoma"/>
          <w:sz w:val="18"/>
          <w:szCs w:val="18"/>
          <w:lang w:eastAsia="sl-SI"/>
        </w:rPr>
      </w:pPr>
    </w:p>
    <w:p w14:paraId="5470E134" w14:textId="77777777" w:rsidR="00752B46" w:rsidRPr="00752B46" w:rsidRDefault="00752B46" w:rsidP="00752B46">
      <w:pPr>
        <w:tabs>
          <w:tab w:val="left" w:pos="426"/>
        </w:tabs>
        <w:spacing w:line="240" w:lineRule="auto"/>
        <w:rPr>
          <w:rFonts w:ascii="Tahoma" w:hAnsi="Tahoma" w:cs="Tahoma"/>
          <w:sz w:val="18"/>
          <w:szCs w:val="18"/>
          <w:lang w:eastAsia="sl-SI"/>
        </w:rPr>
      </w:pPr>
    </w:p>
    <w:p w14:paraId="4F645532" w14:textId="77777777" w:rsidR="00752B46" w:rsidRPr="00BC0052" w:rsidRDefault="00752B46" w:rsidP="00752B46">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752B46" w:rsidRPr="000837C3" w14:paraId="407A6994" w14:textId="77777777" w:rsidTr="008C6950">
        <w:tc>
          <w:tcPr>
            <w:tcW w:w="4778" w:type="dxa"/>
            <w:vAlign w:val="center"/>
          </w:tcPr>
          <w:p w14:paraId="57254823" w14:textId="77777777" w:rsidR="00752B46" w:rsidRPr="000837C3" w:rsidRDefault="00752B46" w:rsidP="008C6950">
            <w:pPr>
              <w:suppressAutoHyphens/>
              <w:spacing w:line="240" w:lineRule="auto"/>
              <w:jc w:val="left"/>
              <w:rPr>
                <w:rFonts w:cs="Arial"/>
                <w:lang w:eastAsia="zh-CN"/>
              </w:rPr>
            </w:pPr>
            <w:r w:rsidRPr="000837C3">
              <w:rPr>
                <w:rFonts w:ascii="Tahoma" w:hAnsi="Tahoma" w:cs="Tahoma"/>
                <w:sz w:val="18"/>
                <w:szCs w:val="18"/>
              </w:rPr>
              <w:t> </w:t>
            </w:r>
            <w:r w:rsidRPr="000837C3">
              <w:rPr>
                <w:rFonts w:cs="Arial"/>
                <w:position w:val="-1"/>
                <w:sz w:val="18"/>
                <w:szCs w:val="18"/>
                <w:lang w:eastAsia="zh-CN"/>
              </w:rPr>
              <w:t>Kraj in datum:</w:t>
            </w:r>
          </w:p>
        </w:tc>
        <w:tc>
          <w:tcPr>
            <w:tcW w:w="4400" w:type="dxa"/>
            <w:vAlign w:val="center"/>
          </w:tcPr>
          <w:p w14:paraId="4C4D52E9"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4D729993"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752B46" w:rsidRPr="000837C3" w14:paraId="60739BF4" w14:textId="77777777" w:rsidTr="008C6950">
        <w:tc>
          <w:tcPr>
            <w:tcW w:w="4778" w:type="dxa"/>
            <w:vAlign w:val="center"/>
          </w:tcPr>
          <w:p w14:paraId="3331300D" w14:textId="77777777" w:rsidR="00752B46" w:rsidRPr="000837C3" w:rsidRDefault="00752B46" w:rsidP="008C6950">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010D4209" w14:textId="77777777" w:rsidR="00752B46" w:rsidRPr="000837C3" w:rsidRDefault="00752B46" w:rsidP="008C6950">
            <w:pPr>
              <w:suppressAutoHyphens/>
              <w:snapToGrid w:val="0"/>
              <w:spacing w:line="240" w:lineRule="auto"/>
              <w:jc w:val="left"/>
              <w:rPr>
                <w:rFonts w:ascii="Helvetica" w:hAnsi="Helvetica" w:cs="Helvetica"/>
                <w:sz w:val="22"/>
                <w:lang w:eastAsia="zh-CN"/>
              </w:rPr>
            </w:pPr>
          </w:p>
          <w:p w14:paraId="74AB088A" w14:textId="77777777" w:rsidR="00752B46" w:rsidRPr="000837C3" w:rsidRDefault="00752B46" w:rsidP="008C6950">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6625D264" w14:textId="77777777" w:rsidR="00752B46" w:rsidRDefault="00752B46" w:rsidP="00752B46">
      <w:pPr>
        <w:spacing w:after="120" w:line="240" w:lineRule="auto"/>
        <w:rPr>
          <w:rFonts w:ascii="Tahoma" w:hAnsi="Tahoma" w:cs="Tahoma"/>
          <w:b/>
          <w:i/>
          <w:iCs/>
          <w:sz w:val="18"/>
          <w:szCs w:val="18"/>
        </w:rPr>
      </w:pPr>
    </w:p>
    <w:p w14:paraId="5535244A" w14:textId="77777777" w:rsidR="00752B46" w:rsidRDefault="00752B46" w:rsidP="00752B46">
      <w:pPr>
        <w:spacing w:line="240" w:lineRule="auto"/>
        <w:jc w:val="center"/>
        <w:rPr>
          <w:rFonts w:ascii="Verdana" w:hAnsi="Verdana"/>
          <w:b/>
          <w:lang w:eastAsia="sl-SI"/>
        </w:rPr>
      </w:pPr>
    </w:p>
    <w:p w14:paraId="02C750D8" w14:textId="77777777" w:rsidR="00752B46" w:rsidRDefault="00752B46" w:rsidP="00752B46">
      <w:pPr>
        <w:spacing w:line="240" w:lineRule="auto"/>
        <w:jc w:val="center"/>
        <w:rPr>
          <w:rFonts w:ascii="Verdana" w:hAnsi="Verdana"/>
          <w:b/>
          <w:lang w:eastAsia="sl-SI"/>
        </w:rPr>
      </w:pPr>
    </w:p>
    <w:p w14:paraId="2E342325" w14:textId="77777777" w:rsidR="00752B46" w:rsidRDefault="00752B46" w:rsidP="00752B46">
      <w:pPr>
        <w:spacing w:line="240" w:lineRule="auto"/>
        <w:jc w:val="center"/>
        <w:rPr>
          <w:rFonts w:ascii="Verdana" w:hAnsi="Verdana"/>
          <w:b/>
          <w:lang w:eastAsia="sl-SI"/>
        </w:rPr>
      </w:pPr>
    </w:p>
    <w:p w14:paraId="09BC53AC" w14:textId="77777777" w:rsidR="00752B46" w:rsidRDefault="00752B46" w:rsidP="00752B46">
      <w:pPr>
        <w:spacing w:line="240" w:lineRule="auto"/>
        <w:jc w:val="center"/>
        <w:rPr>
          <w:rFonts w:ascii="Verdana" w:hAnsi="Verdana"/>
          <w:b/>
          <w:lang w:eastAsia="sl-SI"/>
        </w:rPr>
      </w:pPr>
    </w:p>
    <w:p w14:paraId="4B98D445" w14:textId="77777777" w:rsidR="00752B46" w:rsidRDefault="00752B46" w:rsidP="00752B46">
      <w:pPr>
        <w:spacing w:line="240" w:lineRule="auto"/>
        <w:jc w:val="center"/>
        <w:rPr>
          <w:rFonts w:ascii="Verdana" w:hAnsi="Verdana"/>
          <w:b/>
          <w:lang w:eastAsia="sl-SI"/>
        </w:rPr>
      </w:pPr>
    </w:p>
    <w:p w14:paraId="3DD16A61" w14:textId="77777777" w:rsidR="00752B46" w:rsidRDefault="00752B46" w:rsidP="00752B46">
      <w:pPr>
        <w:spacing w:line="240" w:lineRule="auto"/>
        <w:jc w:val="center"/>
        <w:rPr>
          <w:rFonts w:ascii="Verdana" w:hAnsi="Verdana"/>
          <w:b/>
          <w:lang w:eastAsia="sl-SI"/>
        </w:rPr>
      </w:pPr>
    </w:p>
    <w:p w14:paraId="0EBED4D5" w14:textId="77777777" w:rsidR="00614C25" w:rsidRDefault="00614C25" w:rsidP="00752B46">
      <w:pPr>
        <w:spacing w:line="240" w:lineRule="auto"/>
        <w:jc w:val="center"/>
        <w:rPr>
          <w:rFonts w:ascii="Verdana" w:hAnsi="Verdana"/>
          <w:b/>
          <w:lang w:eastAsia="sl-SI"/>
        </w:rPr>
      </w:pPr>
    </w:p>
    <w:p w14:paraId="3DF5A8CC" w14:textId="77777777" w:rsidR="00614C25" w:rsidRDefault="00614C25" w:rsidP="00752B46">
      <w:pPr>
        <w:spacing w:line="240" w:lineRule="auto"/>
        <w:jc w:val="center"/>
        <w:rPr>
          <w:rFonts w:ascii="Verdana" w:hAnsi="Verdana"/>
          <w:b/>
          <w:lang w:eastAsia="sl-SI"/>
        </w:rPr>
      </w:pPr>
    </w:p>
    <w:p w14:paraId="3D43BA61" w14:textId="77777777" w:rsidR="00752B46" w:rsidRDefault="00752B46" w:rsidP="00752B46">
      <w:pPr>
        <w:spacing w:line="240" w:lineRule="auto"/>
        <w:jc w:val="center"/>
        <w:rPr>
          <w:rFonts w:ascii="Verdana" w:hAnsi="Verdana"/>
          <w:b/>
          <w:lang w:eastAsia="sl-SI"/>
        </w:rPr>
      </w:pPr>
    </w:p>
    <w:p w14:paraId="66E01EAA" w14:textId="77777777" w:rsidR="00752B46" w:rsidRDefault="00752B46" w:rsidP="00752B46">
      <w:pPr>
        <w:spacing w:line="240" w:lineRule="auto"/>
        <w:jc w:val="center"/>
        <w:rPr>
          <w:rFonts w:ascii="Verdana" w:hAnsi="Verdana"/>
          <w:b/>
          <w:lang w:eastAsia="sl-SI"/>
        </w:rPr>
      </w:pPr>
    </w:p>
    <w:p w14:paraId="4C255334" w14:textId="77777777" w:rsidR="00752B46" w:rsidRDefault="00752B46" w:rsidP="00752B46">
      <w:pPr>
        <w:spacing w:line="240" w:lineRule="auto"/>
        <w:jc w:val="center"/>
        <w:rPr>
          <w:rFonts w:ascii="Verdana" w:hAnsi="Verdana"/>
          <w:b/>
          <w:lang w:eastAsia="sl-SI"/>
        </w:rPr>
      </w:pPr>
    </w:p>
    <w:p w14:paraId="46537994" w14:textId="77777777" w:rsidR="00752B46" w:rsidRDefault="00752B46" w:rsidP="00752B46">
      <w:pPr>
        <w:spacing w:line="240" w:lineRule="auto"/>
        <w:jc w:val="center"/>
        <w:rPr>
          <w:rFonts w:ascii="Verdana" w:hAnsi="Verdana"/>
          <w:b/>
          <w:lang w:eastAsia="sl-SI"/>
        </w:rPr>
      </w:pPr>
    </w:p>
    <w:p w14:paraId="4B6A1997" w14:textId="77777777" w:rsidR="00752B46" w:rsidRDefault="00752B46" w:rsidP="00752B46">
      <w:pPr>
        <w:spacing w:line="240" w:lineRule="auto"/>
        <w:jc w:val="center"/>
        <w:rPr>
          <w:rFonts w:ascii="Verdana" w:hAnsi="Verdana"/>
          <w:b/>
          <w:lang w:eastAsia="sl-SI"/>
        </w:rPr>
      </w:pPr>
    </w:p>
    <w:p w14:paraId="6B70E246" w14:textId="77777777" w:rsidR="00752B46" w:rsidRDefault="00752B46" w:rsidP="00752B46">
      <w:pPr>
        <w:spacing w:line="240" w:lineRule="auto"/>
        <w:jc w:val="center"/>
        <w:rPr>
          <w:rFonts w:ascii="Verdana" w:hAnsi="Verdana"/>
          <w:b/>
          <w:lang w:eastAsia="sl-SI"/>
        </w:rPr>
      </w:pPr>
    </w:p>
    <w:p w14:paraId="40100FAA" w14:textId="77777777" w:rsidR="00752B46" w:rsidRDefault="00752B46" w:rsidP="00752B46">
      <w:pPr>
        <w:spacing w:line="240" w:lineRule="auto"/>
        <w:jc w:val="center"/>
        <w:rPr>
          <w:rFonts w:ascii="Verdana" w:hAnsi="Verdana"/>
          <w:b/>
          <w:lang w:eastAsia="sl-SI"/>
        </w:rPr>
      </w:pPr>
    </w:p>
    <w:p w14:paraId="01304BD6" w14:textId="77777777" w:rsidR="00752B46" w:rsidRDefault="00752B46" w:rsidP="00752B46">
      <w:pPr>
        <w:spacing w:line="240" w:lineRule="auto"/>
        <w:jc w:val="center"/>
        <w:rPr>
          <w:rFonts w:ascii="Verdana" w:hAnsi="Verdana"/>
          <w:b/>
          <w:lang w:eastAsia="sl-SI"/>
        </w:rPr>
      </w:pPr>
    </w:p>
    <w:p w14:paraId="29C416D2" w14:textId="77777777" w:rsidR="00752B46" w:rsidRDefault="00752B46" w:rsidP="00752B46">
      <w:pPr>
        <w:spacing w:line="240" w:lineRule="auto"/>
        <w:jc w:val="center"/>
        <w:rPr>
          <w:rFonts w:ascii="Verdana" w:hAnsi="Verdana"/>
          <w:b/>
          <w:lang w:eastAsia="sl-SI"/>
        </w:rPr>
      </w:pPr>
    </w:p>
    <w:p w14:paraId="071948C6" w14:textId="77777777" w:rsidR="00752B46" w:rsidRDefault="00752B46" w:rsidP="00752B46">
      <w:pPr>
        <w:spacing w:line="240" w:lineRule="auto"/>
        <w:jc w:val="center"/>
        <w:rPr>
          <w:rFonts w:ascii="Verdana" w:hAnsi="Verdana"/>
          <w:b/>
          <w:lang w:eastAsia="sl-SI"/>
        </w:rPr>
      </w:pPr>
    </w:p>
    <w:p w14:paraId="3712A42C" w14:textId="5A25D5A0" w:rsidR="00752B46" w:rsidRPr="00752B46" w:rsidRDefault="00752B46" w:rsidP="00752B46">
      <w:pPr>
        <w:spacing w:line="240" w:lineRule="auto"/>
        <w:jc w:val="right"/>
        <w:rPr>
          <w:rFonts w:ascii="Tahoma" w:hAnsi="Tahoma" w:cs="Tahoma"/>
          <w:b/>
          <w:sz w:val="18"/>
          <w:szCs w:val="18"/>
          <w:lang w:eastAsia="sl-SI"/>
        </w:rPr>
      </w:pPr>
      <w:r w:rsidRPr="00752B46">
        <w:rPr>
          <w:rFonts w:ascii="Tahoma" w:hAnsi="Tahoma" w:cs="Tahoma"/>
          <w:b/>
          <w:sz w:val="18"/>
          <w:szCs w:val="18"/>
          <w:lang w:eastAsia="sl-SI"/>
        </w:rPr>
        <w:lastRenderedPageBreak/>
        <w:t>Obrazec 11</w:t>
      </w:r>
    </w:p>
    <w:p w14:paraId="2F0A14B9" w14:textId="77777777" w:rsidR="00752B46" w:rsidRPr="00752B46" w:rsidRDefault="00752B46" w:rsidP="00752B46">
      <w:pPr>
        <w:spacing w:line="240" w:lineRule="auto"/>
        <w:jc w:val="center"/>
        <w:rPr>
          <w:rFonts w:ascii="Tahoma" w:hAnsi="Tahoma" w:cs="Tahoma"/>
          <w:b/>
          <w:sz w:val="18"/>
          <w:szCs w:val="18"/>
          <w:lang w:eastAsia="sl-SI"/>
        </w:rPr>
      </w:pPr>
    </w:p>
    <w:p w14:paraId="3C6F1D31" w14:textId="77777777" w:rsidR="00752B46" w:rsidRDefault="00752B46" w:rsidP="00752B46">
      <w:pPr>
        <w:spacing w:line="240" w:lineRule="auto"/>
        <w:jc w:val="center"/>
        <w:rPr>
          <w:rFonts w:ascii="Tahoma" w:hAnsi="Tahoma" w:cs="Tahoma"/>
          <w:b/>
          <w:sz w:val="18"/>
          <w:szCs w:val="18"/>
          <w:lang w:eastAsia="sl-SI"/>
        </w:rPr>
      </w:pPr>
    </w:p>
    <w:p w14:paraId="0DB30AE9" w14:textId="77777777" w:rsidR="00752B46" w:rsidRDefault="00752B46" w:rsidP="00752B46">
      <w:pPr>
        <w:spacing w:line="240" w:lineRule="auto"/>
        <w:jc w:val="center"/>
        <w:rPr>
          <w:rFonts w:ascii="Tahoma" w:hAnsi="Tahoma" w:cs="Tahoma"/>
          <w:b/>
          <w:sz w:val="18"/>
          <w:szCs w:val="18"/>
          <w:lang w:eastAsia="sl-SI"/>
        </w:rPr>
      </w:pPr>
    </w:p>
    <w:p w14:paraId="749861FB" w14:textId="77777777" w:rsidR="00752B46" w:rsidRDefault="00752B46" w:rsidP="00752B46">
      <w:pPr>
        <w:spacing w:line="240" w:lineRule="auto"/>
        <w:jc w:val="center"/>
        <w:rPr>
          <w:rFonts w:ascii="Tahoma" w:hAnsi="Tahoma" w:cs="Tahoma"/>
          <w:b/>
          <w:sz w:val="18"/>
          <w:szCs w:val="18"/>
          <w:lang w:eastAsia="sl-SI"/>
        </w:rPr>
      </w:pPr>
    </w:p>
    <w:p w14:paraId="67AC7520" w14:textId="77777777" w:rsidR="00752B46" w:rsidRDefault="00752B46" w:rsidP="00752B46">
      <w:pPr>
        <w:spacing w:line="240" w:lineRule="auto"/>
        <w:jc w:val="center"/>
        <w:rPr>
          <w:rFonts w:ascii="Tahoma" w:hAnsi="Tahoma" w:cs="Tahoma"/>
          <w:b/>
          <w:sz w:val="18"/>
          <w:szCs w:val="18"/>
          <w:lang w:eastAsia="sl-SI"/>
        </w:rPr>
      </w:pPr>
    </w:p>
    <w:p w14:paraId="22BC1961" w14:textId="14F3CA81" w:rsidR="00752B46" w:rsidRPr="00752B46" w:rsidRDefault="00752B46" w:rsidP="00752B46">
      <w:pPr>
        <w:spacing w:line="240" w:lineRule="auto"/>
        <w:jc w:val="center"/>
        <w:rPr>
          <w:rFonts w:ascii="Tahoma" w:hAnsi="Tahoma" w:cs="Tahoma"/>
          <w:sz w:val="18"/>
          <w:szCs w:val="18"/>
          <w:lang w:eastAsia="sl-SI"/>
        </w:rPr>
      </w:pPr>
      <w:r w:rsidRPr="00752B46">
        <w:rPr>
          <w:rFonts w:ascii="Tahoma" w:hAnsi="Tahoma" w:cs="Tahoma"/>
          <w:b/>
          <w:sz w:val="18"/>
          <w:szCs w:val="18"/>
          <w:lang w:eastAsia="sl-SI"/>
        </w:rPr>
        <w:t>IZJAVA O ZAGOTAVLJANJU DOBAVE IN ODZIVNI ČAS</w:t>
      </w:r>
    </w:p>
    <w:p w14:paraId="252667BF" w14:textId="77777777" w:rsidR="00752B46" w:rsidRPr="00752B46" w:rsidRDefault="00752B46" w:rsidP="00752B46">
      <w:pPr>
        <w:spacing w:line="240" w:lineRule="auto"/>
        <w:rPr>
          <w:rFonts w:ascii="Tahoma" w:hAnsi="Tahoma" w:cs="Tahoma"/>
          <w:sz w:val="18"/>
          <w:szCs w:val="18"/>
          <w:lang w:eastAsia="sl-SI"/>
        </w:rPr>
      </w:pPr>
    </w:p>
    <w:p w14:paraId="4D66C521" w14:textId="77777777" w:rsidR="00752B46" w:rsidRPr="00752B46" w:rsidRDefault="00752B46" w:rsidP="00752B46">
      <w:pPr>
        <w:spacing w:line="240" w:lineRule="auto"/>
        <w:rPr>
          <w:rFonts w:ascii="Tahoma" w:hAnsi="Tahoma" w:cs="Tahoma"/>
          <w:sz w:val="18"/>
          <w:szCs w:val="18"/>
          <w:lang w:eastAsia="sl-SI"/>
        </w:rPr>
      </w:pPr>
    </w:p>
    <w:p w14:paraId="7AA56C69" w14:textId="77777777" w:rsidR="00752B46" w:rsidRPr="00752B46" w:rsidRDefault="00752B46" w:rsidP="00752B46">
      <w:pPr>
        <w:spacing w:line="240" w:lineRule="auto"/>
        <w:rPr>
          <w:rFonts w:ascii="Tahoma" w:hAnsi="Tahoma" w:cs="Tahoma"/>
          <w:sz w:val="18"/>
          <w:szCs w:val="18"/>
          <w:lang w:eastAsia="sl-SI"/>
        </w:rPr>
      </w:pPr>
      <w:r w:rsidRPr="00752B46">
        <w:rPr>
          <w:rFonts w:ascii="Tahoma" w:hAnsi="Tahoma" w:cs="Tahoma"/>
          <w:sz w:val="18"/>
          <w:szCs w:val="18"/>
          <w:lang w:eastAsia="sl-SI"/>
        </w:rPr>
        <w:t xml:space="preserve">Izjavljamo, </w:t>
      </w:r>
    </w:p>
    <w:p w14:paraId="373CE7CA" w14:textId="77777777" w:rsidR="00752B46" w:rsidRPr="00752B46" w:rsidRDefault="00752B46" w:rsidP="00752B46">
      <w:pPr>
        <w:spacing w:line="240" w:lineRule="auto"/>
        <w:rPr>
          <w:rFonts w:ascii="Tahoma" w:hAnsi="Tahoma" w:cs="Tahoma"/>
          <w:sz w:val="18"/>
          <w:szCs w:val="18"/>
          <w:lang w:eastAsia="sl-SI"/>
        </w:rPr>
      </w:pPr>
    </w:p>
    <w:p w14:paraId="3694FCBC" w14:textId="77777777" w:rsid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bomo naročeno blago dobavljali v skladišče - laboratorij naročnika – razloženo,</w:t>
      </w:r>
    </w:p>
    <w:p w14:paraId="1B631EE7" w14:textId="77777777" w:rsidR="00614C25" w:rsidRPr="00752B46" w:rsidRDefault="00614C25" w:rsidP="00614C25">
      <w:pPr>
        <w:suppressAutoHyphens/>
        <w:spacing w:line="240" w:lineRule="auto"/>
        <w:ind w:left="720"/>
        <w:rPr>
          <w:rFonts w:ascii="Tahoma" w:hAnsi="Tahoma" w:cs="Tahoma"/>
          <w:sz w:val="18"/>
          <w:szCs w:val="18"/>
          <w:lang w:eastAsia="sl-SI"/>
        </w:rPr>
      </w:pPr>
    </w:p>
    <w:p w14:paraId="0CB095A9" w14:textId="77777777" w:rsid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nudimo odzivni čas maksimalno en delavni dan (24 ur) oziroma v rokih kot je zahtevano v razpisni dokumentaciji,</w:t>
      </w:r>
    </w:p>
    <w:p w14:paraId="155B808D" w14:textId="77777777" w:rsidR="00614C25" w:rsidRPr="00752B46" w:rsidRDefault="00614C25" w:rsidP="00614C25">
      <w:pPr>
        <w:suppressAutoHyphens/>
        <w:spacing w:line="240" w:lineRule="auto"/>
        <w:rPr>
          <w:rFonts w:ascii="Tahoma" w:hAnsi="Tahoma" w:cs="Tahoma"/>
          <w:sz w:val="18"/>
          <w:szCs w:val="18"/>
          <w:lang w:eastAsia="sl-SI"/>
        </w:rPr>
      </w:pPr>
    </w:p>
    <w:p w14:paraId="6D6A344E" w14:textId="77777777" w:rsidR="00752B46" w:rsidRPr="00752B46" w:rsidRDefault="00752B46" w:rsidP="000322AF">
      <w:pPr>
        <w:pStyle w:val="Odstavekseznama"/>
        <w:numPr>
          <w:ilvl w:val="0"/>
          <w:numId w:val="50"/>
        </w:numPr>
        <w:suppressAutoHyphens/>
        <w:spacing w:after="160" w:line="256" w:lineRule="auto"/>
        <w:jc w:val="left"/>
        <w:rPr>
          <w:rFonts w:ascii="Tahoma" w:hAnsi="Tahoma" w:cs="Tahoma"/>
          <w:sz w:val="18"/>
          <w:szCs w:val="18"/>
          <w:lang w:eastAsia="sl-SI"/>
        </w:rPr>
      </w:pPr>
      <w:r w:rsidRPr="00752B46">
        <w:rPr>
          <w:rFonts w:ascii="Tahoma" w:hAnsi="Tahoma" w:cs="Tahoma"/>
          <w:sz w:val="18"/>
          <w:szCs w:val="18"/>
          <w:lang w:eastAsia="sl-SI"/>
        </w:rPr>
        <w:t>Ponudnik mora v primeru nujnosti naročene artikle po dogovoru posredovati naročniku v najkrajšem možnem času (</w:t>
      </w:r>
      <w:proofErr w:type="spellStart"/>
      <w:r w:rsidRPr="00752B46">
        <w:rPr>
          <w:rFonts w:ascii="Tahoma" w:hAnsi="Tahoma" w:cs="Tahoma"/>
          <w:sz w:val="18"/>
          <w:szCs w:val="18"/>
          <w:lang w:eastAsia="sl-SI"/>
        </w:rPr>
        <w:t>max</w:t>
      </w:r>
      <w:proofErr w:type="spellEnd"/>
      <w:r w:rsidRPr="00752B46">
        <w:rPr>
          <w:rFonts w:ascii="Tahoma" w:hAnsi="Tahoma" w:cs="Tahoma"/>
          <w:sz w:val="18"/>
          <w:szCs w:val="18"/>
          <w:lang w:eastAsia="sl-SI"/>
        </w:rPr>
        <w:t>. 8 ur).</w:t>
      </w:r>
    </w:p>
    <w:p w14:paraId="1E659238" w14:textId="5D626201" w:rsidR="00752B46" w:rsidRPr="00752B46" w:rsidRDefault="00752B46" w:rsidP="000322AF">
      <w:pPr>
        <w:numPr>
          <w:ilvl w:val="0"/>
          <w:numId w:val="50"/>
        </w:numPr>
        <w:suppressAutoHyphens/>
        <w:spacing w:line="240" w:lineRule="auto"/>
        <w:contextualSpacing/>
        <w:rPr>
          <w:rFonts w:ascii="Tahoma" w:hAnsi="Tahoma" w:cs="Tahoma"/>
          <w:sz w:val="18"/>
          <w:szCs w:val="18"/>
        </w:rPr>
      </w:pPr>
      <w:r w:rsidRPr="00752B46">
        <w:rPr>
          <w:rFonts w:ascii="Tahoma" w:hAnsi="Tahoma" w:cs="Tahoma"/>
          <w:sz w:val="18"/>
          <w:szCs w:val="18"/>
          <w:lang w:eastAsia="sl-SI"/>
        </w:rPr>
        <w:t xml:space="preserve">da nudimo dobavo blaga v </w:t>
      </w:r>
      <w:r w:rsidR="00857026">
        <w:rPr>
          <w:rFonts w:ascii="Tahoma" w:hAnsi="Tahoma" w:cs="Tahoma"/>
          <w:sz w:val="18"/>
          <w:szCs w:val="18"/>
          <w:lang w:eastAsia="sl-SI"/>
        </w:rPr>
        <w:t>Zdravstveni dom Sevnica</w:t>
      </w:r>
      <w:r w:rsidRPr="00752B46">
        <w:rPr>
          <w:rFonts w:ascii="Tahoma" w:hAnsi="Tahoma" w:cs="Tahoma"/>
          <w:sz w:val="18"/>
          <w:szCs w:val="18"/>
          <w:lang w:eastAsia="sl-SI"/>
        </w:rPr>
        <w:t xml:space="preserve"> od ponedeljka do petka med  7:00  in 14:00 uro. Ponudnik mora v primeru nujnosti naročene artikle po dogovoru posredovati naročniku v najkrajšem možnem času (</w:t>
      </w:r>
      <w:proofErr w:type="spellStart"/>
      <w:r w:rsidRPr="00752B46">
        <w:rPr>
          <w:rFonts w:ascii="Tahoma" w:hAnsi="Tahoma" w:cs="Tahoma"/>
          <w:sz w:val="18"/>
          <w:szCs w:val="18"/>
          <w:lang w:eastAsia="sl-SI"/>
        </w:rPr>
        <w:t>max</w:t>
      </w:r>
      <w:proofErr w:type="spellEnd"/>
      <w:r w:rsidRPr="00752B46">
        <w:rPr>
          <w:rFonts w:ascii="Tahoma" w:hAnsi="Tahoma" w:cs="Tahoma"/>
          <w:sz w:val="18"/>
          <w:szCs w:val="18"/>
          <w:lang w:eastAsia="sl-SI"/>
        </w:rPr>
        <w:t xml:space="preserve">. 8 ur).  </w:t>
      </w:r>
    </w:p>
    <w:p w14:paraId="39A727D1" w14:textId="77777777" w:rsidR="00752B46" w:rsidRPr="00752B46" w:rsidRDefault="00752B46" w:rsidP="00752B46">
      <w:pPr>
        <w:spacing w:line="240" w:lineRule="auto"/>
        <w:rPr>
          <w:rFonts w:ascii="Tahoma" w:hAnsi="Tahoma" w:cs="Tahoma"/>
          <w:sz w:val="18"/>
          <w:szCs w:val="18"/>
          <w:lang w:eastAsia="sl-SI"/>
        </w:rPr>
      </w:pPr>
    </w:p>
    <w:p w14:paraId="5CAF3C9D" w14:textId="77777777" w:rsidR="00752B46" w:rsidRPr="00752B46" w:rsidRDefault="00752B46" w:rsidP="00752B46">
      <w:pPr>
        <w:spacing w:line="240" w:lineRule="auto"/>
        <w:rPr>
          <w:rFonts w:ascii="Tahoma" w:hAnsi="Tahoma" w:cs="Tahoma"/>
          <w:sz w:val="18"/>
          <w:szCs w:val="18"/>
          <w:lang w:eastAsia="sl-SI"/>
        </w:rPr>
      </w:pPr>
    </w:p>
    <w:p w14:paraId="49B53C02" w14:textId="635D4E07"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Ta izjava je sestavni del in priloga ponudbe, s katero se prijavljamo na razpis »</w:t>
      </w:r>
      <w:r w:rsidR="00614C25" w:rsidRPr="00614C25">
        <w:rPr>
          <w:rFonts w:ascii="Tahoma" w:hAnsi="Tahoma" w:cs="Tahoma"/>
          <w:i/>
          <w:sz w:val="18"/>
          <w:szCs w:val="18"/>
          <w:lang w:eastAsia="sl-SI"/>
        </w:rPr>
        <w:t xml:space="preserve">NAKUP, DOBAVA IN VZDRŽEVANJE BIOKEMIJSKEGA-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 xml:space="preserve">IMUNOKEMIJSKEGA ANALITSKEGA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SISTEMA</w:t>
      </w:r>
      <w:r w:rsidR="00614C25">
        <w:rPr>
          <w:rFonts w:ascii="Tahoma" w:hAnsi="Tahoma" w:cs="Tahoma"/>
          <w:i/>
          <w:sz w:val="18"/>
          <w:szCs w:val="18"/>
          <w:lang w:eastAsia="sl-SI"/>
        </w:rPr>
        <w:t xml:space="preserve"> IN REAGENTOV</w:t>
      </w:r>
      <w:r w:rsidRPr="00752B46">
        <w:rPr>
          <w:rFonts w:ascii="Tahoma" w:hAnsi="Tahoma" w:cs="Tahoma"/>
          <w:i/>
          <w:sz w:val="18"/>
          <w:szCs w:val="18"/>
          <w:lang w:eastAsia="sl-SI"/>
        </w:rPr>
        <w:t>«, objavljen na Portalu javnih naročil in v Uradnem listu EU.</w:t>
      </w:r>
    </w:p>
    <w:p w14:paraId="48CC04EC" w14:textId="77777777" w:rsidR="00752B46" w:rsidRPr="00752B46" w:rsidRDefault="00752B46" w:rsidP="00752B46">
      <w:pPr>
        <w:tabs>
          <w:tab w:val="left" w:pos="426"/>
        </w:tabs>
        <w:spacing w:line="240" w:lineRule="auto"/>
        <w:rPr>
          <w:rFonts w:ascii="Tahoma" w:hAnsi="Tahoma" w:cs="Tahoma"/>
          <w:sz w:val="18"/>
          <w:szCs w:val="18"/>
          <w:lang w:eastAsia="sl-SI"/>
        </w:rPr>
      </w:pPr>
    </w:p>
    <w:p w14:paraId="55E5B6A9" w14:textId="77777777" w:rsidR="00752B46" w:rsidRPr="00752B46" w:rsidRDefault="00752B46" w:rsidP="00752B46">
      <w:pPr>
        <w:tabs>
          <w:tab w:val="left" w:pos="426"/>
        </w:tabs>
        <w:spacing w:line="240" w:lineRule="auto"/>
        <w:rPr>
          <w:rFonts w:ascii="Tahoma" w:hAnsi="Tahoma" w:cs="Tahoma"/>
          <w:sz w:val="18"/>
          <w:szCs w:val="18"/>
          <w:lang w:eastAsia="sl-SI"/>
        </w:rPr>
      </w:pPr>
    </w:p>
    <w:p w14:paraId="689D64EF" w14:textId="77777777" w:rsidR="00752B46" w:rsidRPr="00752B46" w:rsidRDefault="00752B46" w:rsidP="00752B46">
      <w:pPr>
        <w:tabs>
          <w:tab w:val="left" w:pos="426"/>
        </w:tabs>
        <w:spacing w:line="240" w:lineRule="auto"/>
        <w:rPr>
          <w:rFonts w:ascii="Tahoma" w:hAnsi="Tahoma" w:cs="Tahoma"/>
          <w:sz w:val="18"/>
          <w:szCs w:val="18"/>
          <w:lang w:eastAsia="sl-SI"/>
        </w:rPr>
      </w:pPr>
    </w:p>
    <w:p w14:paraId="62D60370" w14:textId="77777777" w:rsidR="00752B46" w:rsidRDefault="00752B46" w:rsidP="00752B46">
      <w:pPr>
        <w:spacing w:after="120" w:line="240" w:lineRule="auto"/>
        <w:rPr>
          <w:rFonts w:ascii="Tahoma" w:hAnsi="Tahoma" w:cs="Tahoma"/>
          <w:b/>
          <w:i/>
          <w:iCs/>
          <w:sz w:val="18"/>
          <w:szCs w:val="18"/>
        </w:rPr>
      </w:pPr>
    </w:p>
    <w:p w14:paraId="2B131FE1" w14:textId="77777777" w:rsidR="00752B46" w:rsidRPr="00BC0052" w:rsidRDefault="00752B46" w:rsidP="00752B46">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752B46" w:rsidRPr="000837C3" w14:paraId="69AE7336" w14:textId="77777777" w:rsidTr="008C6950">
        <w:tc>
          <w:tcPr>
            <w:tcW w:w="4778" w:type="dxa"/>
            <w:vAlign w:val="center"/>
          </w:tcPr>
          <w:p w14:paraId="17BAC8F7" w14:textId="77777777" w:rsidR="00752B46" w:rsidRPr="000837C3" w:rsidRDefault="00752B46" w:rsidP="008C6950">
            <w:pPr>
              <w:suppressAutoHyphens/>
              <w:spacing w:line="240" w:lineRule="auto"/>
              <w:jc w:val="left"/>
              <w:rPr>
                <w:rFonts w:cs="Arial"/>
                <w:lang w:eastAsia="zh-CN"/>
              </w:rPr>
            </w:pPr>
            <w:r w:rsidRPr="000837C3">
              <w:rPr>
                <w:rFonts w:ascii="Tahoma" w:hAnsi="Tahoma" w:cs="Tahoma"/>
                <w:sz w:val="18"/>
                <w:szCs w:val="18"/>
              </w:rPr>
              <w:t> </w:t>
            </w:r>
            <w:r w:rsidRPr="000837C3">
              <w:rPr>
                <w:rFonts w:cs="Arial"/>
                <w:position w:val="-1"/>
                <w:sz w:val="18"/>
                <w:szCs w:val="18"/>
                <w:lang w:eastAsia="zh-CN"/>
              </w:rPr>
              <w:t>Kraj in datum:</w:t>
            </w:r>
          </w:p>
        </w:tc>
        <w:tc>
          <w:tcPr>
            <w:tcW w:w="4400" w:type="dxa"/>
            <w:vAlign w:val="center"/>
          </w:tcPr>
          <w:p w14:paraId="73BC777B"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0409C07"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752B46" w:rsidRPr="000837C3" w14:paraId="0CA14535" w14:textId="77777777" w:rsidTr="008C6950">
        <w:tc>
          <w:tcPr>
            <w:tcW w:w="4778" w:type="dxa"/>
            <w:vAlign w:val="center"/>
          </w:tcPr>
          <w:p w14:paraId="6486C112" w14:textId="77777777" w:rsidR="00752B46" w:rsidRPr="000837C3" w:rsidRDefault="00752B46" w:rsidP="008C6950">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20A9C34E" w14:textId="77777777" w:rsidR="00752B46" w:rsidRPr="000837C3" w:rsidRDefault="00752B46" w:rsidP="008C6950">
            <w:pPr>
              <w:suppressAutoHyphens/>
              <w:snapToGrid w:val="0"/>
              <w:spacing w:line="240" w:lineRule="auto"/>
              <w:jc w:val="left"/>
              <w:rPr>
                <w:rFonts w:ascii="Helvetica" w:hAnsi="Helvetica" w:cs="Helvetica"/>
                <w:sz w:val="22"/>
                <w:lang w:eastAsia="zh-CN"/>
              </w:rPr>
            </w:pPr>
          </w:p>
          <w:p w14:paraId="2BB6532A" w14:textId="77777777" w:rsidR="00752B46" w:rsidRPr="000837C3" w:rsidRDefault="00752B46" w:rsidP="008C6950">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497660A" w14:textId="77777777" w:rsidR="00752B46" w:rsidRDefault="00752B46" w:rsidP="00752B46">
      <w:pPr>
        <w:spacing w:after="120" w:line="240" w:lineRule="auto"/>
        <w:rPr>
          <w:rFonts w:ascii="Tahoma" w:hAnsi="Tahoma" w:cs="Tahoma"/>
          <w:b/>
          <w:i/>
          <w:iCs/>
          <w:sz w:val="18"/>
          <w:szCs w:val="18"/>
        </w:rPr>
      </w:pPr>
    </w:p>
    <w:p w14:paraId="3BB85EA1" w14:textId="77777777" w:rsidR="00752B46" w:rsidRDefault="00752B46" w:rsidP="00752B46">
      <w:pPr>
        <w:spacing w:after="120" w:line="240" w:lineRule="auto"/>
        <w:rPr>
          <w:rFonts w:ascii="Tahoma" w:hAnsi="Tahoma" w:cs="Tahoma"/>
          <w:b/>
          <w:i/>
          <w:iCs/>
          <w:sz w:val="18"/>
          <w:szCs w:val="18"/>
        </w:rPr>
      </w:pPr>
    </w:p>
    <w:p w14:paraId="3013110E" w14:textId="77777777" w:rsidR="00752B46" w:rsidRDefault="00752B46" w:rsidP="00752B46">
      <w:pPr>
        <w:spacing w:after="120" w:line="240" w:lineRule="auto"/>
        <w:rPr>
          <w:rFonts w:ascii="Tahoma" w:hAnsi="Tahoma" w:cs="Tahoma"/>
          <w:b/>
          <w:i/>
          <w:iCs/>
          <w:sz w:val="18"/>
          <w:szCs w:val="18"/>
        </w:rPr>
      </w:pPr>
    </w:p>
    <w:p w14:paraId="28EFFA32" w14:textId="77777777" w:rsidR="00752B46" w:rsidRDefault="00752B46" w:rsidP="00752B46">
      <w:pPr>
        <w:spacing w:after="120" w:line="240" w:lineRule="auto"/>
        <w:rPr>
          <w:rFonts w:ascii="Tahoma" w:hAnsi="Tahoma" w:cs="Tahoma"/>
          <w:b/>
          <w:i/>
          <w:iCs/>
          <w:sz w:val="18"/>
          <w:szCs w:val="18"/>
        </w:rPr>
      </w:pPr>
    </w:p>
    <w:p w14:paraId="47B89100" w14:textId="77777777" w:rsidR="00752B46" w:rsidRDefault="00752B46" w:rsidP="00752B46">
      <w:pPr>
        <w:spacing w:after="120" w:line="240" w:lineRule="auto"/>
        <w:rPr>
          <w:rFonts w:ascii="Tahoma" w:hAnsi="Tahoma" w:cs="Tahoma"/>
          <w:b/>
          <w:i/>
          <w:iCs/>
          <w:sz w:val="18"/>
          <w:szCs w:val="18"/>
        </w:rPr>
      </w:pPr>
    </w:p>
    <w:p w14:paraId="16F6AF72" w14:textId="77777777" w:rsidR="00752B46" w:rsidRDefault="00752B46" w:rsidP="00752B46">
      <w:pPr>
        <w:spacing w:after="120" w:line="240" w:lineRule="auto"/>
        <w:rPr>
          <w:rFonts w:ascii="Tahoma" w:hAnsi="Tahoma" w:cs="Tahoma"/>
          <w:b/>
          <w:i/>
          <w:iCs/>
          <w:sz w:val="18"/>
          <w:szCs w:val="18"/>
        </w:rPr>
      </w:pPr>
    </w:p>
    <w:p w14:paraId="1C4A80B2" w14:textId="77777777" w:rsidR="00752B46" w:rsidRDefault="00752B46" w:rsidP="00752B46">
      <w:pPr>
        <w:spacing w:after="120" w:line="240" w:lineRule="auto"/>
        <w:rPr>
          <w:rFonts w:ascii="Tahoma" w:hAnsi="Tahoma" w:cs="Tahoma"/>
          <w:b/>
          <w:i/>
          <w:iCs/>
          <w:sz w:val="18"/>
          <w:szCs w:val="18"/>
        </w:rPr>
      </w:pPr>
    </w:p>
    <w:p w14:paraId="0A19DA2C" w14:textId="77777777" w:rsidR="00752B46" w:rsidRDefault="00752B46" w:rsidP="00752B46">
      <w:pPr>
        <w:spacing w:after="120" w:line="240" w:lineRule="auto"/>
        <w:rPr>
          <w:rFonts w:ascii="Tahoma" w:hAnsi="Tahoma" w:cs="Tahoma"/>
          <w:b/>
          <w:i/>
          <w:iCs/>
          <w:sz w:val="18"/>
          <w:szCs w:val="18"/>
        </w:rPr>
      </w:pPr>
    </w:p>
    <w:p w14:paraId="79F0D8FB" w14:textId="77777777" w:rsidR="00752B46" w:rsidRDefault="00752B46" w:rsidP="00752B46">
      <w:pPr>
        <w:spacing w:after="120" w:line="240" w:lineRule="auto"/>
        <w:rPr>
          <w:rFonts w:ascii="Tahoma" w:hAnsi="Tahoma" w:cs="Tahoma"/>
          <w:b/>
          <w:i/>
          <w:iCs/>
          <w:sz w:val="18"/>
          <w:szCs w:val="18"/>
        </w:rPr>
      </w:pPr>
    </w:p>
    <w:p w14:paraId="36BCF8EF" w14:textId="77777777" w:rsidR="00752B46" w:rsidRDefault="00752B46" w:rsidP="00752B46">
      <w:pPr>
        <w:spacing w:after="120" w:line="240" w:lineRule="auto"/>
        <w:rPr>
          <w:rFonts w:ascii="Tahoma" w:hAnsi="Tahoma" w:cs="Tahoma"/>
          <w:b/>
          <w:i/>
          <w:iCs/>
          <w:sz w:val="18"/>
          <w:szCs w:val="18"/>
        </w:rPr>
      </w:pPr>
    </w:p>
    <w:p w14:paraId="3AE5A12A" w14:textId="77777777" w:rsidR="00752B46" w:rsidRDefault="00752B46" w:rsidP="00752B46">
      <w:pPr>
        <w:spacing w:after="120" w:line="240" w:lineRule="auto"/>
        <w:rPr>
          <w:rFonts w:ascii="Tahoma" w:hAnsi="Tahoma" w:cs="Tahoma"/>
          <w:b/>
          <w:i/>
          <w:iCs/>
          <w:sz w:val="18"/>
          <w:szCs w:val="18"/>
        </w:rPr>
      </w:pPr>
    </w:p>
    <w:p w14:paraId="2A782F9D" w14:textId="77777777" w:rsidR="00752B46" w:rsidRDefault="00752B46" w:rsidP="00752B46">
      <w:pPr>
        <w:spacing w:after="120" w:line="240" w:lineRule="auto"/>
        <w:rPr>
          <w:rFonts w:ascii="Tahoma" w:hAnsi="Tahoma" w:cs="Tahoma"/>
          <w:b/>
          <w:i/>
          <w:iCs/>
          <w:sz w:val="18"/>
          <w:szCs w:val="18"/>
        </w:rPr>
      </w:pPr>
    </w:p>
    <w:p w14:paraId="7F6DA44C" w14:textId="77777777" w:rsidR="00752B46" w:rsidRDefault="00752B46" w:rsidP="00752B46">
      <w:pPr>
        <w:spacing w:after="120" w:line="240" w:lineRule="auto"/>
        <w:rPr>
          <w:rFonts w:ascii="Tahoma" w:hAnsi="Tahoma" w:cs="Tahoma"/>
          <w:b/>
          <w:i/>
          <w:iCs/>
          <w:sz w:val="18"/>
          <w:szCs w:val="18"/>
        </w:rPr>
      </w:pPr>
    </w:p>
    <w:p w14:paraId="6BB5E5F6" w14:textId="77777777" w:rsidR="00752B46" w:rsidRDefault="00752B46" w:rsidP="00752B46">
      <w:pPr>
        <w:spacing w:after="120" w:line="240" w:lineRule="auto"/>
        <w:rPr>
          <w:rFonts w:ascii="Tahoma" w:hAnsi="Tahoma" w:cs="Tahoma"/>
          <w:b/>
          <w:i/>
          <w:iCs/>
          <w:sz w:val="18"/>
          <w:szCs w:val="18"/>
        </w:rPr>
      </w:pPr>
    </w:p>
    <w:p w14:paraId="17D0814E" w14:textId="77777777" w:rsidR="00752B46" w:rsidRDefault="00752B46" w:rsidP="00752B46">
      <w:pPr>
        <w:spacing w:after="120" w:line="240" w:lineRule="auto"/>
        <w:rPr>
          <w:rFonts w:ascii="Tahoma" w:hAnsi="Tahoma" w:cs="Tahoma"/>
          <w:b/>
          <w:i/>
          <w:iCs/>
          <w:sz w:val="18"/>
          <w:szCs w:val="18"/>
        </w:rPr>
      </w:pPr>
    </w:p>
    <w:p w14:paraId="766F31E8" w14:textId="77777777" w:rsidR="00752B46" w:rsidRDefault="00752B46" w:rsidP="00752B46">
      <w:pPr>
        <w:spacing w:after="120" w:line="240" w:lineRule="auto"/>
        <w:rPr>
          <w:rFonts w:ascii="Tahoma" w:hAnsi="Tahoma" w:cs="Tahoma"/>
          <w:b/>
          <w:i/>
          <w:iCs/>
          <w:sz w:val="18"/>
          <w:szCs w:val="18"/>
        </w:rPr>
      </w:pPr>
    </w:p>
    <w:p w14:paraId="360EF397" w14:textId="77777777" w:rsidR="00752B46" w:rsidRDefault="00752B46" w:rsidP="00752B46">
      <w:pPr>
        <w:spacing w:after="120" w:line="240" w:lineRule="auto"/>
        <w:rPr>
          <w:rFonts w:ascii="Tahoma" w:hAnsi="Tahoma" w:cs="Tahoma"/>
          <w:b/>
          <w:i/>
          <w:iCs/>
          <w:sz w:val="18"/>
          <w:szCs w:val="18"/>
        </w:rPr>
      </w:pPr>
    </w:p>
    <w:p w14:paraId="685158B8" w14:textId="30127440" w:rsidR="00752B46" w:rsidRDefault="00752B46" w:rsidP="00B461E7">
      <w:pPr>
        <w:spacing w:after="120" w:line="240" w:lineRule="auto"/>
        <w:jc w:val="right"/>
        <w:rPr>
          <w:rFonts w:ascii="Tahoma" w:hAnsi="Tahoma" w:cs="Tahoma"/>
          <w:b/>
          <w:i/>
          <w:iCs/>
          <w:sz w:val="18"/>
          <w:szCs w:val="18"/>
        </w:rPr>
      </w:pPr>
      <w:r>
        <w:rPr>
          <w:rFonts w:ascii="Tahoma" w:hAnsi="Tahoma" w:cs="Tahoma"/>
          <w:b/>
          <w:i/>
          <w:iCs/>
          <w:sz w:val="18"/>
          <w:szCs w:val="18"/>
        </w:rPr>
        <w:lastRenderedPageBreak/>
        <w:t>Obrazec 12</w:t>
      </w:r>
    </w:p>
    <w:p w14:paraId="19356269" w14:textId="77777777" w:rsidR="00752B46" w:rsidRDefault="00752B46" w:rsidP="00B461E7">
      <w:pPr>
        <w:spacing w:after="120" w:line="240" w:lineRule="auto"/>
        <w:jc w:val="right"/>
        <w:rPr>
          <w:rFonts w:ascii="Tahoma" w:hAnsi="Tahoma" w:cs="Tahoma"/>
          <w:b/>
          <w:i/>
          <w:iCs/>
          <w:sz w:val="18"/>
          <w:szCs w:val="18"/>
        </w:rPr>
      </w:pPr>
    </w:p>
    <w:p w14:paraId="7F67C83B" w14:textId="77777777" w:rsidR="00752B46" w:rsidRPr="000837C3" w:rsidRDefault="00752B46" w:rsidP="00B461E7">
      <w:pPr>
        <w:spacing w:after="120" w:line="240" w:lineRule="auto"/>
        <w:jc w:val="right"/>
        <w:rPr>
          <w:rFonts w:ascii="Tahoma" w:hAnsi="Tahoma" w:cs="Tahoma"/>
          <w:b/>
          <w:i/>
          <w:iCs/>
          <w:sz w:val="18"/>
          <w:szCs w:val="18"/>
        </w:rPr>
      </w:pPr>
    </w:p>
    <w:p w14:paraId="469BBB42" w14:textId="77777777" w:rsidR="00B461E7" w:rsidRPr="00752B46" w:rsidRDefault="00B461E7" w:rsidP="00CE0A90">
      <w:pPr>
        <w:keepNext/>
        <w:keepLines/>
        <w:numPr>
          <w:ilvl w:val="0"/>
          <w:numId w:val="1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ascii="Tahoma" w:eastAsia="Times New Roman" w:hAnsi="Tahoma" w:cs="Tahoma"/>
          <w:b/>
          <w:bCs/>
          <w:sz w:val="18"/>
          <w:szCs w:val="18"/>
          <w:lang w:val="x-none" w:eastAsia="x-none"/>
        </w:rPr>
      </w:pPr>
      <w:r w:rsidRPr="00752B46">
        <w:rPr>
          <w:rFonts w:ascii="Tahoma" w:eastAsia="Times New Roman" w:hAnsi="Tahoma" w:cs="Tahoma"/>
          <w:b/>
          <w:bCs/>
          <w:sz w:val="18"/>
          <w:szCs w:val="18"/>
          <w:lang w:val="x-none" w:eastAsia="x-none"/>
        </w:rPr>
        <w:t>Tehnične specifikacije</w:t>
      </w:r>
    </w:p>
    <w:bookmarkEnd w:id="177"/>
    <w:p w14:paraId="5F6B9A75" w14:textId="77777777" w:rsidR="00B461E7" w:rsidRPr="00752B46" w:rsidRDefault="00B461E7" w:rsidP="00B461E7">
      <w:pPr>
        <w:rPr>
          <w:rFonts w:ascii="Tahoma" w:hAnsi="Tahoma" w:cs="Tahoma"/>
          <w:bCs/>
          <w:sz w:val="18"/>
          <w:szCs w:val="18"/>
          <w:shd w:val="clear" w:color="auto" w:fill="FFFFFF"/>
        </w:rPr>
      </w:pPr>
    </w:p>
    <w:p w14:paraId="7780E736" w14:textId="77777777" w:rsidR="006E358F" w:rsidRPr="00752B46" w:rsidRDefault="006E358F" w:rsidP="006E358F">
      <w:pPr>
        <w:rPr>
          <w:rFonts w:ascii="Tahoma" w:hAnsi="Tahoma" w:cs="Tahoma"/>
          <w:b/>
          <w:sz w:val="18"/>
          <w:szCs w:val="18"/>
        </w:rPr>
      </w:pPr>
      <w:r w:rsidRPr="00752B46">
        <w:rPr>
          <w:rFonts w:ascii="Tahoma" w:hAnsi="Tahoma" w:cs="Tahoma"/>
          <w:b/>
          <w:sz w:val="18"/>
          <w:szCs w:val="18"/>
        </w:rPr>
        <w:t>OZNAKA IN PREDMET JAVNEGA NAROČILA</w:t>
      </w:r>
    </w:p>
    <w:p w14:paraId="2732EB72" w14:textId="77777777" w:rsidR="006E358F" w:rsidRPr="00752B46" w:rsidRDefault="006E358F" w:rsidP="006E358F">
      <w:pPr>
        <w:spacing w:after="160" w:line="259" w:lineRule="auto"/>
        <w:rPr>
          <w:rFonts w:ascii="Tahoma" w:hAnsi="Tahoma" w:cs="Tahoma"/>
          <w:sz w:val="18"/>
          <w:szCs w:val="18"/>
        </w:rPr>
      </w:pPr>
      <w:r w:rsidRPr="00752B46">
        <w:rPr>
          <w:rFonts w:ascii="Tahoma" w:hAnsi="Tahoma" w:cs="Tahoma"/>
          <w:sz w:val="18"/>
          <w:szCs w:val="18"/>
        </w:rPr>
        <w:t>Predmet javnega naročila je:</w:t>
      </w:r>
    </w:p>
    <w:p w14:paraId="677F2C62"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Nakup, dobava in vzdrževanje </w:t>
      </w:r>
      <w:bookmarkStart w:id="178" w:name="_Hlk132103744"/>
      <w:r w:rsidRPr="00752B46">
        <w:rPr>
          <w:rFonts w:ascii="Tahoma" w:hAnsi="Tahoma" w:cs="Tahoma"/>
          <w:sz w:val="18"/>
          <w:szCs w:val="18"/>
        </w:rPr>
        <w:t xml:space="preserve">biokemijsko - </w:t>
      </w:r>
      <w:proofErr w:type="spellStart"/>
      <w:r w:rsidRPr="00752B46">
        <w:rPr>
          <w:rFonts w:ascii="Tahoma" w:hAnsi="Tahoma" w:cs="Tahoma"/>
          <w:sz w:val="18"/>
          <w:szCs w:val="18"/>
        </w:rPr>
        <w:t>imunokemijskega</w:t>
      </w:r>
      <w:proofErr w:type="spellEnd"/>
      <w:r w:rsidRPr="00752B46">
        <w:rPr>
          <w:rFonts w:ascii="Tahoma" w:hAnsi="Tahoma" w:cs="Tahoma"/>
          <w:sz w:val="18"/>
          <w:szCs w:val="18"/>
        </w:rPr>
        <w:t xml:space="preserve"> analitskega sistema </w:t>
      </w:r>
      <w:bookmarkEnd w:id="178"/>
    </w:p>
    <w:p w14:paraId="14D69FBE"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Dobava reagentov,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kontrol in potrošnega materiala ter programske opreme za biokemijsko- </w:t>
      </w:r>
      <w:proofErr w:type="spellStart"/>
      <w:r w:rsidRPr="00752B46">
        <w:rPr>
          <w:rFonts w:ascii="Tahoma" w:hAnsi="Tahoma" w:cs="Tahoma"/>
          <w:sz w:val="18"/>
          <w:szCs w:val="18"/>
        </w:rPr>
        <w:t>imunokemijski</w:t>
      </w:r>
      <w:proofErr w:type="spellEnd"/>
      <w:r w:rsidRPr="00752B46">
        <w:rPr>
          <w:rFonts w:ascii="Tahoma" w:hAnsi="Tahoma" w:cs="Tahoma"/>
          <w:sz w:val="18"/>
          <w:szCs w:val="18"/>
        </w:rPr>
        <w:t xml:space="preserve"> analitski sistem za dobo 7 let </w:t>
      </w:r>
    </w:p>
    <w:p w14:paraId="08BB0455"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proofErr w:type="spellStart"/>
      <w:r w:rsidRPr="00752B46">
        <w:rPr>
          <w:rFonts w:ascii="Tahoma" w:hAnsi="Tahoma" w:cs="Tahoma"/>
          <w:sz w:val="18"/>
          <w:szCs w:val="18"/>
        </w:rPr>
        <w:t>Pogarancijsko</w:t>
      </w:r>
      <w:proofErr w:type="spellEnd"/>
      <w:r w:rsidRPr="00752B46">
        <w:rPr>
          <w:rFonts w:ascii="Tahoma" w:hAnsi="Tahoma" w:cs="Tahoma"/>
          <w:sz w:val="18"/>
          <w:szCs w:val="18"/>
        </w:rPr>
        <w:t xml:space="preserve"> redno in izredno servisno vzdrževanje (rezervni deli, delovne ure, ure na poti, nadgradnje strojne in programske opreme) biokemijsko-</w:t>
      </w:r>
      <w:proofErr w:type="spellStart"/>
      <w:r w:rsidRPr="00752B46">
        <w:rPr>
          <w:rFonts w:ascii="Tahoma" w:hAnsi="Tahoma" w:cs="Tahoma"/>
          <w:sz w:val="18"/>
          <w:szCs w:val="18"/>
        </w:rPr>
        <w:t>imunokemijskega</w:t>
      </w:r>
      <w:proofErr w:type="spellEnd"/>
      <w:r w:rsidRPr="00752B46">
        <w:rPr>
          <w:rFonts w:ascii="Tahoma" w:hAnsi="Tahoma" w:cs="Tahoma"/>
          <w:sz w:val="18"/>
          <w:szCs w:val="18"/>
        </w:rPr>
        <w:t xml:space="preserve"> analitskega sistema za dobo 6 let po izteku garancije</w:t>
      </w:r>
    </w:p>
    <w:p w14:paraId="09A1EF39"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Nakup licenc in naročnine za vse digitalne produkte </w:t>
      </w:r>
      <w:bookmarkStart w:id="179" w:name="_Hlk188959664"/>
      <w:r w:rsidRPr="00752B46">
        <w:rPr>
          <w:rFonts w:ascii="Tahoma" w:hAnsi="Tahoma" w:cs="Tahoma"/>
          <w:sz w:val="18"/>
          <w:szCs w:val="18"/>
        </w:rPr>
        <w:t xml:space="preserve">za </w:t>
      </w:r>
      <w:bookmarkEnd w:id="179"/>
      <w:r w:rsidRPr="00752B46">
        <w:rPr>
          <w:rFonts w:ascii="Tahoma" w:hAnsi="Tahoma" w:cs="Tahoma"/>
          <w:sz w:val="18"/>
          <w:szCs w:val="18"/>
        </w:rPr>
        <w:t>dobo 7 let</w:t>
      </w:r>
    </w:p>
    <w:p w14:paraId="246315FB" w14:textId="77777777" w:rsidR="006E358F" w:rsidRPr="00752B46" w:rsidRDefault="006E358F" w:rsidP="006E358F">
      <w:pPr>
        <w:spacing w:after="160" w:line="259" w:lineRule="auto"/>
        <w:rPr>
          <w:rFonts w:ascii="Tahoma" w:hAnsi="Tahoma" w:cs="Tahoma"/>
          <w:b/>
          <w:sz w:val="18"/>
          <w:szCs w:val="18"/>
        </w:rPr>
      </w:pPr>
    </w:p>
    <w:tbl>
      <w:tblPr>
        <w:tblStyle w:val="TableGrid2"/>
        <w:tblW w:w="9214" w:type="dxa"/>
        <w:tblInd w:w="-34" w:type="dxa"/>
        <w:tblLayout w:type="fixed"/>
        <w:tblLook w:val="04A0" w:firstRow="1" w:lastRow="0" w:firstColumn="1" w:lastColumn="0" w:noHBand="0" w:noVBand="1"/>
      </w:tblPr>
      <w:tblGrid>
        <w:gridCol w:w="709"/>
        <w:gridCol w:w="5274"/>
        <w:gridCol w:w="3231"/>
      </w:tblGrid>
      <w:tr w:rsidR="006E358F" w:rsidRPr="00752B46" w14:paraId="7EB516AE" w14:textId="77777777" w:rsidTr="006E358F">
        <w:tc>
          <w:tcPr>
            <w:tcW w:w="9214" w:type="dxa"/>
            <w:gridSpan w:val="3"/>
          </w:tcPr>
          <w:p w14:paraId="084F0179" w14:textId="77777777" w:rsidR="006E358F" w:rsidRPr="00752B46" w:rsidRDefault="006E358F" w:rsidP="000322AF">
            <w:pPr>
              <w:pStyle w:val="Odstavekseznama"/>
              <w:numPr>
                <w:ilvl w:val="0"/>
                <w:numId w:val="35"/>
              </w:numPr>
              <w:spacing w:after="160" w:line="259" w:lineRule="auto"/>
              <w:rPr>
                <w:rFonts w:ascii="Tahoma" w:hAnsi="Tahoma" w:cs="Tahoma"/>
                <w:b/>
                <w:sz w:val="18"/>
                <w:szCs w:val="18"/>
              </w:rPr>
            </w:pPr>
            <w:r w:rsidRPr="00752B46">
              <w:rPr>
                <w:rFonts w:ascii="Tahoma" w:hAnsi="Tahoma" w:cs="Tahoma"/>
                <w:b/>
                <w:sz w:val="18"/>
                <w:szCs w:val="18"/>
              </w:rPr>
              <w:t>TEHNIČNE ZAHTEVE</w:t>
            </w:r>
          </w:p>
          <w:p w14:paraId="59F836C7" w14:textId="77777777" w:rsidR="006E358F" w:rsidRPr="00752B46" w:rsidRDefault="006E358F" w:rsidP="00A42CC5">
            <w:pPr>
              <w:pStyle w:val="Pripombabesedilo"/>
              <w:spacing w:line="276" w:lineRule="auto"/>
              <w:rPr>
                <w:rFonts w:ascii="Tahoma" w:eastAsia="Times New Roman" w:hAnsi="Tahoma" w:cs="Tahoma"/>
                <w:sz w:val="18"/>
                <w:szCs w:val="18"/>
              </w:rPr>
            </w:pPr>
            <w:r w:rsidRPr="00752B46">
              <w:rPr>
                <w:rFonts w:ascii="Tahoma" w:eastAsia="Times New Roman" w:hAnsi="Tahoma" w:cs="Tahoma"/>
                <w:sz w:val="18"/>
                <w:szCs w:val="18"/>
                <w:lang w:eastAsia="sl-SI"/>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 Ponudnik mora ponuditi analitski sistem, ki ustreza vsem tehničnim zahtevam.</w:t>
            </w:r>
          </w:p>
          <w:p w14:paraId="225A567F" w14:textId="77777777" w:rsidR="006E358F" w:rsidRPr="00752B46" w:rsidRDefault="006E358F" w:rsidP="00A42CC5">
            <w:pPr>
              <w:rPr>
                <w:rFonts w:ascii="Tahoma" w:hAnsi="Tahoma" w:cs="Tahoma"/>
                <w:b/>
                <w:i/>
                <w:sz w:val="18"/>
                <w:szCs w:val="18"/>
              </w:rPr>
            </w:pPr>
          </w:p>
        </w:tc>
      </w:tr>
      <w:tr w:rsidR="006E358F" w:rsidRPr="00752B46" w14:paraId="04F581D4" w14:textId="77777777" w:rsidTr="006E358F">
        <w:tc>
          <w:tcPr>
            <w:tcW w:w="709" w:type="dxa"/>
          </w:tcPr>
          <w:p w14:paraId="04341B88" w14:textId="77777777" w:rsidR="006E358F" w:rsidRPr="00752B46" w:rsidRDefault="006E358F" w:rsidP="00A42CC5">
            <w:pPr>
              <w:pStyle w:val="Odstavekseznama"/>
              <w:ind w:left="0" w:firstLine="15"/>
              <w:jc w:val="left"/>
              <w:rPr>
                <w:rFonts w:ascii="Tahoma" w:hAnsi="Tahoma" w:cs="Tahoma"/>
                <w:bCs/>
                <w:sz w:val="18"/>
                <w:szCs w:val="18"/>
              </w:rPr>
            </w:pPr>
            <w:proofErr w:type="spellStart"/>
            <w:r w:rsidRPr="00752B46">
              <w:rPr>
                <w:rFonts w:ascii="Tahoma" w:hAnsi="Tahoma" w:cs="Tahoma"/>
                <w:b/>
                <w:sz w:val="18"/>
                <w:szCs w:val="18"/>
              </w:rPr>
              <w:t>Zap.št</w:t>
            </w:r>
            <w:proofErr w:type="spellEnd"/>
          </w:p>
        </w:tc>
        <w:tc>
          <w:tcPr>
            <w:tcW w:w="5274" w:type="dxa"/>
          </w:tcPr>
          <w:p w14:paraId="5E10EFDE" w14:textId="77777777" w:rsidR="006E358F" w:rsidRPr="00752B46" w:rsidRDefault="006E358F" w:rsidP="00A42CC5">
            <w:pPr>
              <w:rPr>
                <w:rFonts w:ascii="Tahoma" w:eastAsia="Trebuchet MS" w:hAnsi="Tahoma" w:cs="Tahoma"/>
                <w:b/>
                <w:bCs/>
                <w:sz w:val="18"/>
                <w:szCs w:val="18"/>
              </w:rPr>
            </w:pPr>
            <w:r w:rsidRPr="00752B46">
              <w:rPr>
                <w:rFonts w:ascii="Tahoma" w:hAnsi="Tahoma" w:cs="Tahoma"/>
                <w:b/>
                <w:bCs/>
                <w:sz w:val="18"/>
                <w:szCs w:val="18"/>
              </w:rPr>
              <w:t>Analitski sistem</w:t>
            </w:r>
          </w:p>
        </w:tc>
        <w:tc>
          <w:tcPr>
            <w:tcW w:w="3231" w:type="dxa"/>
          </w:tcPr>
          <w:p w14:paraId="4ACF1215" w14:textId="77777777" w:rsidR="006E358F" w:rsidRPr="00752B46" w:rsidRDefault="006E358F" w:rsidP="00A42CC5">
            <w:pPr>
              <w:jc w:val="left"/>
              <w:rPr>
                <w:rFonts w:ascii="Tahoma" w:hAnsi="Tahoma" w:cs="Tahoma"/>
                <w:b/>
                <w:sz w:val="18"/>
                <w:szCs w:val="18"/>
              </w:rPr>
            </w:pPr>
            <w:r w:rsidRPr="00752B46">
              <w:rPr>
                <w:rFonts w:ascii="Tahoma" w:hAnsi="Tahoma" w:cs="Tahoma"/>
                <w:b/>
                <w:sz w:val="18"/>
                <w:szCs w:val="18"/>
              </w:rPr>
              <w:t xml:space="preserve">Dokazilo v ponudbi iz katerega je razvidno izpolnjevanje zahteve </w:t>
            </w:r>
          </w:p>
        </w:tc>
      </w:tr>
      <w:tr w:rsidR="006E358F" w:rsidRPr="00752B46" w14:paraId="7E03022D" w14:textId="77777777" w:rsidTr="006E358F">
        <w:tc>
          <w:tcPr>
            <w:tcW w:w="709" w:type="dxa"/>
          </w:tcPr>
          <w:p w14:paraId="59825F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994E33E" w14:textId="77777777" w:rsidR="006E358F" w:rsidRPr="00752B46" w:rsidRDefault="006E358F" w:rsidP="00A42CC5">
            <w:pPr>
              <w:rPr>
                <w:rFonts w:ascii="Tahoma" w:eastAsia="Trebuchet MS" w:hAnsi="Tahoma" w:cs="Tahoma"/>
                <w:sz w:val="18"/>
                <w:szCs w:val="18"/>
              </w:rPr>
            </w:pPr>
            <w:r w:rsidRPr="00752B46">
              <w:rPr>
                <w:rFonts w:ascii="Tahoma" w:eastAsia="Trebuchet MS" w:hAnsi="Tahoma" w:cs="Tahoma"/>
                <w:sz w:val="18"/>
                <w:szCs w:val="18"/>
              </w:rPr>
              <w:t xml:space="preserve">Popolnoma avtomatiziran nov enovit analitski sistem za biokemijo z ISE (ion selektivne elektrode) in </w:t>
            </w:r>
            <w:proofErr w:type="spellStart"/>
            <w:r w:rsidRPr="00752B46">
              <w:rPr>
                <w:rFonts w:ascii="Tahoma" w:eastAsia="Trebuchet MS" w:hAnsi="Tahoma" w:cs="Tahoma"/>
                <w:sz w:val="18"/>
                <w:szCs w:val="18"/>
              </w:rPr>
              <w:t>imunokemijo</w:t>
            </w:r>
            <w:proofErr w:type="spellEnd"/>
            <w:r w:rsidRPr="00752B46">
              <w:rPr>
                <w:rFonts w:ascii="Tahoma" w:eastAsia="Trebuchet MS" w:hAnsi="Tahoma" w:cs="Tahoma"/>
                <w:sz w:val="18"/>
                <w:szCs w:val="18"/>
              </w:rPr>
              <w:t>, ki ga je mogoče upravljati preko ene kontrolne   postaje.</w:t>
            </w:r>
          </w:p>
        </w:tc>
        <w:tc>
          <w:tcPr>
            <w:tcW w:w="3231" w:type="dxa"/>
          </w:tcPr>
          <w:p w14:paraId="5FDEB643" w14:textId="77777777" w:rsidR="006E358F" w:rsidRPr="00752B46" w:rsidRDefault="006E358F" w:rsidP="00A42CC5">
            <w:pPr>
              <w:rPr>
                <w:rFonts w:ascii="Tahoma" w:hAnsi="Tahoma" w:cs="Tahoma"/>
                <w:b/>
                <w:sz w:val="18"/>
                <w:szCs w:val="18"/>
              </w:rPr>
            </w:pPr>
          </w:p>
        </w:tc>
      </w:tr>
      <w:tr w:rsidR="006E358F" w:rsidRPr="00752B46" w14:paraId="3FF66C09" w14:textId="77777777" w:rsidTr="006E358F">
        <w:tc>
          <w:tcPr>
            <w:tcW w:w="709" w:type="dxa"/>
          </w:tcPr>
          <w:p w14:paraId="54777062"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51F3925" w14:textId="77777777" w:rsidR="006E358F" w:rsidRPr="00752B46" w:rsidRDefault="006E358F" w:rsidP="00A42CC5">
            <w:pPr>
              <w:pStyle w:val="Pripombabesedilo"/>
              <w:spacing w:line="276" w:lineRule="auto"/>
              <w:rPr>
                <w:rFonts w:ascii="Tahoma" w:eastAsia="Times New Roman" w:hAnsi="Tahoma" w:cs="Tahoma"/>
                <w:color w:val="FF0000"/>
                <w:sz w:val="18"/>
                <w:szCs w:val="18"/>
              </w:rPr>
            </w:pPr>
            <w:r w:rsidRPr="00752B46">
              <w:rPr>
                <w:rFonts w:ascii="Tahoma" w:eastAsia="Times New Roman" w:hAnsi="Tahoma" w:cs="Tahoma"/>
                <w:sz w:val="18"/>
                <w:szCs w:val="18"/>
              </w:rPr>
              <w:t xml:space="preserve">Tloris analitskega sistema skupaj s servisnim prostorom in prostorom predvidenim za operaterja </w:t>
            </w:r>
            <w:r w:rsidRPr="00752B46">
              <w:rPr>
                <w:rFonts w:ascii="Tahoma" w:eastAsia="Trebuchet MS" w:hAnsi="Tahoma" w:cs="Tahoma"/>
                <w:sz w:val="18"/>
                <w:szCs w:val="18"/>
              </w:rPr>
              <w:t xml:space="preserve">ne sme presegati razpoložljivega prostora dolžine 3,6 m in </w:t>
            </w:r>
            <w:r w:rsidRPr="00752B46">
              <w:rPr>
                <w:rFonts w:ascii="Tahoma" w:eastAsia="Trebuchet MS" w:hAnsi="Tahoma" w:cs="Tahoma"/>
                <w:sz w:val="18"/>
                <w:szCs w:val="18"/>
                <w:shd w:val="clear" w:color="auto" w:fill="FFFFFF"/>
              </w:rPr>
              <w:t>širine 2,8 m.</w:t>
            </w:r>
            <w:r w:rsidRPr="00752B46">
              <w:rPr>
                <w:rFonts w:ascii="Tahoma" w:eastAsia="Trebuchet MS" w:hAnsi="Tahoma" w:cs="Tahoma"/>
                <w:sz w:val="18"/>
                <w:szCs w:val="18"/>
              </w:rPr>
              <w:t xml:space="preserve"> </w:t>
            </w:r>
          </w:p>
        </w:tc>
        <w:tc>
          <w:tcPr>
            <w:tcW w:w="3231" w:type="dxa"/>
          </w:tcPr>
          <w:p w14:paraId="19DFF63E" w14:textId="77777777" w:rsidR="006E358F" w:rsidRPr="00752B46" w:rsidRDefault="006E358F" w:rsidP="00A42CC5">
            <w:pPr>
              <w:rPr>
                <w:rFonts w:ascii="Tahoma" w:hAnsi="Tahoma" w:cs="Tahoma"/>
                <w:b/>
                <w:color w:val="FF0000"/>
                <w:sz w:val="18"/>
                <w:szCs w:val="18"/>
              </w:rPr>
            </w:pPr>
          </w:p>
        </w:tc>
      </w:tr>
      <w:tr w:rsidR="006E358F" w:rsidRPr="00752B46" w14:paraId="01F0538A" w14:textId="77777777" w:rsidTr="006E358F">
        <w:tc>
          <w:tcPr>
            <w:tcW w:w="709" w:type="dxa"/>
          </w:tcPr>
          <w:p w14:paraId="6B9B61F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30B4D7A" w14:textId="77777777" w:rsidR="006E358F" w:rsidRPr="00752B46" w:rsidRDefault="006E358F" w:rsidP="00A42CC5">
            <w:pPr>
              <w:pStyle w:val="Pripombabesedilo"/>
              <w:spacing w:line="276" w:lineRule="auto"/>
              <w:rPr>
                <w:rFonts w:ascii="Tahoma" w:hAnsi="Tahoma" w:cs="Tahoma"/>
                <w:sz w:val="18"/>
                <w:szCs w:val="18"/>
              </w:rPr>
            </w:pPr>
            <w:r w:rsidRPr="00752B46">
              <w:rPr>
                <w:rFonts w:ascii="Tahoma" w:eastAsia="Times New Roman" w:hAnsi="Tahoma" w:cs="Tahoma"/>
                <w:sz w:val="18"/>
                <w:szCs w:val="18"/>
              </w:rPr>
              <w:t xml:space="preserve">Analitski sistem, reagenti, kontrole kakovosti in </w:t>
            </w:r>
            <w:proofErr w:type="spellStart"/>
            <w:r w:rsidRPr="00752B46">
              <w:rPr>
                <w:rFonts w:ascii="Tahoma" w:eastAsia="Times New Roman" w:hAnsi="Tahoma" w:cs="Tahoma"/>
                <w:sz w:val="18"/>
                <w:szCs w:val="18"/>
              </w:rPr>
              <w:t>kalibratorji</w:t>
            </w:r>
            <w:proofErr w:type="spellEnd"/>
            <w:r w:rsidRPr="00752B46">
              <w:rPr>
                <w:rFonts w:ascii="Tahoma" w:eastAsia="Times New Roman" w:hAnsi="Tahoma" w:cs="Tahoma"/>
                <w:sz w:val="18"/>
                <w:szCs w:val="18"/>
              </w:rPr>
              <w:t xml:space="preserve"> morajo biti morajo biti skladni z IVD direktivo (</w:t>
            </w:r>
            <w:proofErr w:type="spellStart"/>
            <w:r w:rsidRPr="00752B46">
              <w:rPr>
                <w:rFonts w:ascii="Tahoma" w:eastAsia="Times New Roman" w:hAnsi="Tahoma" w:cs="Tahoma"/>
                <w:sz w:val="18"/>
                <w:szCs w:val="18"/>
              </w:rPr>
              <w:t>Directive</w:t>
            </w:r>
            <w:proofErr w:type="spellEnd"/>
            <w:r w:rsidRPr="00752B46">
              <w:rPr>
                <w:rFonts w:ascii="Tahoma" w:eastAsia="Times New Roman" w:hAnsi="Tahoma" w:cs="Tahoma"/>
                <w:sz w:val="18"/>
                <w:szCs w:val="18"/>
              </w:rPr>
              <w:t xml:space="preserve"> 98/79/EC </w:t>
            </w:r>
            <w:proofErr w:type="spellStart"/>
            <w:r w:rsidRPr="00752B46">
              <w:rPr>
                <w:rFonts w:ascii="Tahoma" w:eastAsia="Times New Roman" w:hAnsi="Tahoma" w:cs="Tahoma"/>
                <w:sz w:val="18"/>
                <w:szCs w:val="18"/>
              </w:rPr>
              <w:t>of</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the</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European</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Parliaments</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and</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Council</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of</w:t>
            </w:r>
            <w:proofErr w:type="spellEnd"/>
            <w:r w:rsidRPr="00752B46">
              <w:rPr>
                <w:rFonts w:ascii="Tahoma" w:eastAsia="Times New Roman" w:hAnsi="Tahoma" w:cs="Tahoma"/>
                <w:sz w:val="18"/>
                <w:szCs w:val="18"/>
              </w:rPr>
              <w:t xml:space="preserve"> 27 </w:t>
            </w:r>
            <w:proofErr w:type="spellStart"/>
            <w:r w:rsidRPr="00752B46">
              <w:rPr>
                <w:rFonts w:ascii="Tahoma" w:eastAsia="Times New Roman" w:hAnsi="Tahoma" w:cs="Tahoma"/>
                <w:sz w:val="18"/>
                <w:szCs w:val="18"/>
              </w:rPr>
              <w:t>October</w:t>
            </w:r>
            <w:proofErr w:type="spellEnd"/>
            <w:r w:rsidRPr="00752B46">
              <w:rPr>
                <w:rFonts w:ascii="Tahoma" w:eastAsia="Times New Roman" w:hAnsi="Tahoma" w:cs="Tahoma"/>
                <w:sz w:val="18"/>
                <w:szCs w:val="18"/>
              </w:rPr>
              <w:t xml:space="preserve"> 1998) ali IVD uredbo (</w:t>
            </w:r>
            <w:proofErr w:type="spellStart"/>
            <w:r w:rsidRPr="00752B46">
              <w:rPr>
                <w:rFonts w:ascii="Tahoma" w:eastAsia="Times New Roman" w:hAnsi="Tahoma" w:cs="Tahoma"/>
                <w:sz w:val="18"/>
                <w:szCs w:val="18"/>
              </w:rPr>
              <w:t>Regulation</w:t>
            </w:r>
            <w:proofErr w:type="spellEnd"/>
            <w:r w:rsidRPr="00752B46">
              <w:rPr>
                <w:rFonts w:ascii="Tahoma" w:eastAsia="Times New Roman" w:hAnsi="Tahoma" w:cs="Tahoma"/>
                <w:sz w:val="18"/>
                <w:szCs w:val="18"/>
              </w:rPr>
              <w:t xml:space="preserve"> EU 2017/746 on in-vitro  </w:t>
            </w:r>
            <w:proofErr w:type="spellStart"/>
            <w:r w:rsidRPr="00752B46">
              <w:rPr>
                <w:rFonts w:ascii="Tahoma" w:eastAsia="Times New Roman" w:hAnsi="Tahoma" w:cs="Tahoma"/>
                <w:sz w:val="18"/>
                <w:szCs w:val="18"/>
              </w:rPr>
              <w:t>diagnostic</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medical</w:t>
            </w:r>
            <w:proofErr w:type="spellEnd"/>
            <w:r w:rsidRPr="00752B46">
              <w:rPr>
                <w:rFonts w:ascii="Tahoma" w:eastAsia="Times New Roman" w:hAnsi="Tahoma" w:cs="Tahoma"/>
                <w:sz w:val="18"/>
                <w:szCs w:val="18"/>
              </w:rPr>
              <w:t xml:space="preserve"> device).</w:t>
            </w:r>
          </w:p>
        </w:tc>
        <w:tc>
          <w:tcPr>
            <w:tcW w:w="3231" w:type="dxa"/>
          </w:tcPr>
          <w:p w14:paraId="23A81312" w14:textId="77777777" w:rsidR="006E358F" w:rsidRPr="00752B46" w:rsidRDefault="006E358F" w:rsidP="00A42CC5">
            <w:pPr>
              <w:rPr>
                <w:rFonts w:ascii="Tahoma" w:hAnsi="Tahoma" w:cs="Tahoma"/>
                <w:b/>
                <w:color w:val="FF0000"/>
                <w:sz w:val="18"/>
                <w:szCs w:val="18"/>
              </w:rPr>
            </w:pPr>
          </w:p>
        </w:tc>
      </w:tr>
      <w:tr w:rsidR="006E358F" w:rsidRPr="00752B46" w14:paraId="2B1E543C" w14:textId="77777777" w:rsidTr="006E358F">
        <w:tc>
          <w:tcPr>
            <w:tcW w:w="709" w:type="dxa"/>
          </w:tcPr>
          <w:p w14:paraId="7BC178D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846F581" w14:textId="77777777" w:rsidR="006E358F" w:rsidRPr="00752B46" w:rsidRDefault="006E358F" w:rsidP="00A42CC5">
            <w:pPr>
              <w:rPr>
                <w:rFonts w:ascii="Tahoma" w:hAnsi="Tahoma" w:cs="Tahoma"/>
                <w:sz w:val="18"/>
                <w:szCs w:val="18"/>
              </w:rPr>
            </w:pPr>
            <w:r w:rsidRPr="00752B46">
              <w:rPr>
                <w:rFonts w:ascii="Tahoma" w:hAnsi="Tahoma" w:cs="Tahoma"/>
                <w:sz w:val="18"/>
                <w:szCs w:val="18"/>
              </w:rPr>
              <w:t>Analitski sistem mora imeti skupno mesto za vstavljanje vzorcev, ki omogoča dodajanje in zbiranje vzorcev na enem mestu. Omogočeno mora biti tudi dodajanje STAT vzorcev.</w:t>
            </w:r>
          </w:p>
        </w:tc>
        <w:tc>
          <w:tcPr>
            <w:tcW w:w="3231" w:type="dxa"/>
          </w:tcPr>
          <w:p w14:paraId="65453565" w14:textId="77777777" w:rsidR="006E358F" w:rsidRPr="00752B46" w:rsidRDefault="006E358F" w:rsidP="00A42CC5">
            <w:pPr>
              <w:rPr>
                <w:rFonts w:ascii="Tahoma" w:hAnsi="Tahoma" w:cs="Tahoma"/>
                <w:b/>
                <w:sz w:val="18"/>
                <w:szCs w:val="18"/>
              </w:rPr>
            </w:pPr>
          </w:p>
        </w:tc>
      </w:tr>
      <w:tr w:rsidR="006E358F" w:rsidRPr="00752B46" w14:paraId="423633C6" w14:textId="77777777" w:rsidTr="006E358F">
        <w:tc>
          <w:tcPr>
            <w:tcW w:w="709" w:type="dxa"/>
          </w:tcPr>
          <w:p w14:paraId="459254E4"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CF9987"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Analitski sistem mora omogočati uporabo različnih velikosti standardnih epruvet s premerom 13 mm in višino 75 mm ali 100 mm z mrtvim volumnom ne več kot  500 µl, s premerom 16 mm in višino 75 mm ali 100 mm z mrtvim volumnom ne več kot 1000 µl in standardnih posodic za vzorce z mrtvim volumnom ne več kot 100 µl ter posodic za pediatrične vzorce z mrtvim volumnom ne več kot 50 µl. </w:t>
            </w:r>
          </w:p>
          <w:p w14:paraId="4C419CB2" w14:textId="77777777" w:rsidR="006E358F" w:rsidRPr="00752B46" w:rsidRDefault="006E358F" w:rsidP="00A42CC5">
            <w:pPr>
              <w:rPr>
                <w:rFonts w:ascii="Tahoma" w:hAnsi="Tahoma" w:cs="Tahoma"/>
                <w:sz w:val="18"/>
                <w:szCs w:val="18"/>
              </w:rPr>
            </w:pPr>
          </w:p>
          <w:p w14:paraId="0C252B8A"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V ponudbi mora biti vključenih 70.000 vsebnikov z mrtvim volumnom manj kot 100 µl, 7.000 vsebnikov z mrtvim volumnom manj kot 50 µl, 7.000 vsebnikov z dvignjenim dnom. </w:t>
            </w:r>
          </w:p>
          <w:p w14:paraId="0903FC91" w14:textId="77777777" w:rsidR="006E358F" w:rsidRPr="00752B46" w:rsidRDefault="006E358F" w:rsidP="00A42CC5">
            <w:pPr>
              <w:rPr>
                <w:rFonts w:ascii="Tahoma" w:hAnsi="Tahoma" w:cs="Tahoma"/>
                <w:sz w:val="18"/>
                <w:szCs w:val="18"/>
              </w:rPr>
            </w:pPr>
          </w:p>
          <w:p w14:paraId="78FCF953" w14:textId="77777777" w:rsidR="006E358F" w:rsidRPr="00752B46" w:rsidRDefault="006E358F" w:rsidP="00A42CC5">
            <w:pPr>
              <w:rPr>
                <w:rFonts w:ascii="Tahoma" w:hAnsi="Tahoma" w:cs="Tahoma"/>
                <w:sz w:val="18"/>
                <w:szCs w:val="18"/>
              </w:rPr>
            </w:pPr>
            <w:r w:rsidRPr="00752B46">
              <w:rPr>
                <w:rFonts w:ascii="Tahoma" w:hAnsi="Tahoma" w:cs="Tahoma"/>
                <w:sz w:val="18"/>
                <w:szCs w:val="18"/>
              </w:rPr>
              <w:lastRenderedPageBreak/>
              <w:t xml:space="preserve">Za </w:t>
            </w:r>
            <w:proofErr w:type="spellStart"/>
            <w:r w:rsidRPr="00752B46">
              <w:rPr>
                <w:rFonts w:ascii="Tahoma" w:hAnsi="Tahoma" w:cs="Tahoma"/>
                <w:sz w:val="18"/>
                <w:szCs w:val="18"/>
              </w:rPr>
              <w:t>alikvotiranje</w:t>
            </w:r>
            <w:proofErr w:type="spellEnd"/>
            <w:r w:rsidRPr="00752B46">
              <w:rPr>
                <w:rFonts w:ascii="Tahoma" w:hAnsi="Tahoma" w:cs="Tahoma"/>
                <w:sz w:val="18"/>
                <w:szCs w:val="18"/>
              </w:rPr>
              <w:t xml:space="preserve">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vključite 3.000 vsebnikov in za </w:t>
            </w:r>
            <w:proofErr w:type="spellStart"/>
            <w:r w:rsidRPr="00752B46">
              <w:rPr>
                <w:rFonts w:ascii="Tahoma" w:hAnsi="Tahoma" w:cs="Tahoma"/>
                <w:sz w:val="18"/>
                <w:szCs w:val="18"/>
              </w:rPr>
              <w:t>alikvotiranje</w:t>
            </w:r>
            <w:proofErr w:type="spellEnd"/>
            <w:r w:rsidRPr="00752B46">
              <w:rPr>
                <w:rFonts w:ascii="Tahoma" w:hAnsi="Tahoma" w:cs="Tahoma"/>
                <w:sz w:val="18"/>
                <w:szCs w:val="18"/>
              </w:rPr>
              <w:t xml:space="preserve"> kontrolnega materiala vključite 6.000 vsebnikov.</w:t>
            </w:r>
          </w:p>
        </w:tc>
        <w:tc>
          <w:tcPr>
            <w:tcW w:w="3231" w:type="dxa"/>
          </w:tcPr>
          <w:p w14:paraId="1BF5DD44" w14:textId="77777777" w:rsidR="006E358F" w:rsidRPr="00752B46" w:rsidRDefault="006E358F" w:rsidP="00A42CC5">
            <w:pPr>
              <w:rPr>
                <w:rFonts w:ascii="Tahoma" w:hAnsi="Tahoma" w:cs="Tahoma"/>
                <w:b/>
                <w:sz w:val="18"/>
                <w:szCs w:val="18"/>
              </w:rPr>
            </w:pPr>
          </w:p>
        </w:tc>
      </w:tr>
      <w:tr w:rsidR="006E358F" w:rsidRPr="00752B46" w14:paraId="4EC6BBB9" w14:textId="77777777" w:rsidTr="006E358F">
        <w:tc>
          <w:tcPr>
            <w:tcW w:w="709" w:type="dxa"/>
          </w:tcPr>
          <w:p w14:paraId="346D0401"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553F625E"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Obstojnost reagentov po odprtju na biokemijskem delu analitskega sistema mora biti vsaj 28 dni (4 tedne), na </w:t>
            </w:r>
            <w:proofErr w:type="spellStart"/>
            <w:r w:rsidRPr="00752B46">
              <w:rPr>
                <w:rFonts w:ascii="Tahoma" w:hAnsi="Tahoma" w:cs="Tahoma"/>
                <w:sz w:val="18"/>
                <w:szCs w:val="18"/>
              </w:rPr>
              <w:t>imunokemijskem</w:t>
            </w:r>
            <w:proofErr w:type="spellEnd"/>
            <w:r w:rsidRPr="00752B46">
              <w:rPr>
                <w:rFonts w:ascii="Tahoma" w:hAnsi="Tahoma" w:cs="Tahoma"/>
                <w:sz w:val="18"/>
                <w:szCs w:val="18"/>
              </w:rPr>
              <w:t xml:space="preserve"> delu pa vsaj 70 dni (10 tednov). Seznam reagentov je v dokumentu </w:t>
            </w:r>
            <w:r w:rsidRPr="00752B46">
              <w:rPr>
                <w:rFonts w:ascii="Tahoma" w:hAnsi="Tahoma" w:cs="Tahoma"/>
                <w:bCs/>
                <w:sz w:val="18"/>
                <w:szCs w:val="18"/>
              </w:rPr>
              <w:t xml:space="preserve">»Seznam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v prvem in drugem zavihku »Reagenti - biokemija in ISE« in »Reagenti - </w:t>
            </w:r>
            <w:proofErr w:type="spellStart"/>
            <w:r w:rsidRPr="00752B46">
              <w:rPr>
                <w:rFonts w:ascii="Tahoma" w:hAnsi="Tahoma" w:cs="Tahoma"/>
                <w:bCs/>
                <w:sz w:val="18"/>
                <w:szCs w:val="18"/>
              </w:rPr>
              <w:t>imunokemija</w:t>
            </w:r>
            <w:proofErr w:type="spellEnd"/>
            <w:r w:rsidRPr="00752B46">
              <w:rPr>
                <w:rFonts w:ascii="Tahoma" w:hAnsi="Tahoma" w:cs="Tahoma"/>
                <w:bCs/>
                <w:sz w:val="18"/>
                <w:szCs w:val="18"/>
              </w:rPr>
              <w:t>«.</w:t>
            </w:r>
          </w:p>
        </w:tc>
        <w:tc>
          <w:tcPr>
            <w:tcW w:w="3231" w:type="dxa"/>
          </w:tcPr>
          <w:p w14:paraId="7BAD9F57" w14:textId="77777777" w:rsidR="006E358F" w:rsidRPr="00752B46" w:rsidRDefault="006E358F" w:rsidP="00A42CC5">
            <w:pPr>
              <w:rPr>
                <w:rFonts w:ascii="Tahoma" w:hAnsi="Tahoma" w:cs="Tahoma"/>
                <w:b/>
                <w:sz w:val="18"/>
                <w:szCs w:val="18"/>
              </w:rPr>
            </w:pPr>
          </w:p>
        </w:tc>
      </w:tr>
      <w:tr w:rsidR="006E358F" w:rsidRPr="00752B46" w14:paraId="72754CC3" w14:textId="77777777" w:rsidTr="006E358F">
        <w:tc>
          <w:tcPr>
            <w:tcW w:w="709" w:type="dxa"/>
          </w:tcPr>
          <w:p w14:paraId="391C906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7DDBF34" w14:textId="77777777" w:rsidR="006E358F" w:rsidRPr="00752B46" w:rsidRDefault="006E358F" w:rsidP="00A42CC5">
            <w:pPr>
              <w:rPr>
                <w:rFonts w:ascii="Tahoma" w:hAnsi="Tahoma" w:cs="Tahoma"/>
                <w:bCs/>
                <w:sz w:val="18"/>
                <w:szCs w:val="18"/>
              </w:rPr>
            </w:pPr>
            <w:r w:rsidRPr="00752B46">
              <w:rPr>
                <w:rFonts w:ascii="Tahoma" w:hAnsi="Tahoma" w:cs="Tahoma"/>
                <w:sz w:val="18"/>
                <w:szCs w:val="18"/>
              </w:rPr>
              <w:t xml:space="preserve">Analitski sistem mora biti povezan s programom (proizvajalca ali ustrezno programsko opremo drugih ponudnikov), ki omogoča prenos dnevne kontrole kakovosti v program za </w:t>
            </w:r>
            <w:proofErr w:type="spellStart"/>
            <w:r w:rsidRPr="00752B46">
              <w:rPr>
                <w:rFonts w:ascii="Tahoma" w:hAnsi="Tahoma" w:cs="Tahoma"/>
                <w:sz w:val="18"/>
                <w:szCs w:val="18"/>
              </w:rPr>
              <w:t>medlaboratorijsko</w:t>
            </w:r>
            <w:proofErr w:type="spellEnd"/>
            <w:r w:rsidRPr="00752B46">
              <w:rPr>
                <w:rFonts w:ascii="Tahoma" w:hAnsi="Tahoma" w:cs="Tahoma"/>
                <w:sz w:val="18"/>
                <w:szCs w:val="18"/>
              </w:rPr>
              <w:t xml:space="preserve"> primerjavo kontrole kakovosti s </w:t>
            </w:r>
            <w:proofErr w:type="spellStart"/>
            <w:r w:rsidRPr="00752B46">
              <w:rPr>
                <w:rFonts w:ascii="Tahoma" w:hAnsi="Tahoma" w:cs="Tahoma"/>
                <w:sz w:val="18"/>
                <w:szCs w:val="18"/>
              </w:rPr>
              <w:t>t.i</w:t>
            </w:r>
            <w:proofErr w:type="spellEnd"/>
            <w:r w:rsidRPr="00752B46">
              <w:rPr>
                <w:rFonts w:ascii="Tahoma" w:hAnsi="Tahoma" w:cs="Tahoma"/>
                <w:sz w:val="18"/>
                <w:szCs w:val="18"/>
              </w:rPr>
              <w:t>. ˝</w:t>
            </w:r>
            <w:proofErr w:type="spellStart"/>
            <w:r w:rsidRPr="00752B46">
              <w:rPr>
                <w:rFonts w:ascii="Tahoma" w:hAnsi="Tahoma" w:cs="Tahoma"/>
                <w:sz w:val="18"/>
                <w:szCs w:val="18"/>
              </w:rPr>
              <w:t>peer</w:t>
            </w:r>
            <w:proofErr w:type="spellEnd"/>
            <w:r w:rsidRPr="00752B46">
              <w:rPr>
                <w:rFonts w:ascii="Tahoma" w:hAnsi="Tahoma" w:cs="Tahoma"/>
                <w:sz w:val="18"/>
                <w:szCs w:val="18"/>
              </w:rPr>
              <w:t xml:space="preserve"> </w:t>
            </w:r>
            <w:proofErr w:type="spellStart"/>
            <w:r w:rsidRPr="00752B46">
              <w:rPr>
                <w:rFonts w:ascii="Tahoma" w:hAnsi="Tahoma" w:cs="Tahoma"/>
                <w:sz w:val="18"/>
                <w:szCs w:val="18"/>
              </w:rPr>
              <w:t>group</w:t>
            </w:r>
            <w:proofErr w:type="spellEnd"/>
            <w:r w:rsidRPr="00752B46">
              <w:rPr>
                <w:rFonts w:ascii="Tahoma" w:hAnsi="Tahoma" w:cs="Tahoma"/>
                <w:sz w:val="18"/>
                <w:szCs w:val="18"/>
              </w:rPr>
              <w:t xml:space="preserve">˝ primerjalno skupino. </w:t>
            </w:r>
          </w:p>
        </w:tc>
        <w:tc>
          <w:tcPr>
            <w:tcW w:w="3231" w:type="dxa"/>
          </w:tcPr>
          <w:p w14:paraId="30FCEF4E" w14:textId="77777777" w:rsidR="006E358F" w:rsidRPr="00752B46" w:rsidRDefault="006E358F" w:rsidP="00A42CC5">
            <w:pPr>
              <w:rPr>
                <w:rFonts w:ascii="Tahoma" w:hAnsi="Tahoma" w:cs="Tahoma"/>
                <w:b/>
                <w:sz w:val="18"/>
                <w:szCs w:val="18"/>
              </w:rPr>
            </w:pPr>
          </w:p>
        </w:tc>
      </w:tr>
      <w:tr w:rsidR="006E358F" w:rsidRPr="00752B46" w14:paraId="0170A785" w14:textId="77777777" w:rsidTr="006E358F">
        <w:tc>
          <w:tcPr>
            <w:tcW w:w="709" w:type="dxa"/>
          </w:tcPr>
          <w:p w14:paraId="190ED558"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91B5839" w14:textId="77777777" w:rsidR="006E358F" w:rsidRPr="00752B46" w:rsidRDefault="006E358F" w:rsidP="00A42CC5">
            <w:pPr>
              <w:rPr>
                <w:rFonts w:ascii="Tahoma" w:hAnsi="Tahoma" w:cs="Tahoma"/>
                <w:bCs/>
                <w:sz w:val="18"/>
                <w:szCs w:val="18"/>
              </w:rPr>
            </w:pPr>
            <w:r w:rsidRPr="00752B46">
              <w:rPr>
                <w:rFonts w:ascii="Tahoma" w:hAnsi="Tahoma" w:cs="Tahoma"/>
                <w:sz w:val="18"/>
                <w:szCs w:val="18"/>
              </w:rPr>
              <w:t xml:space="preserve">Analitski sistem mora omogočati avtomatsko nalaganje aplikacij reagentov, vrednosti različnih lotov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in vrednosti različnih lotov kontrol kakovosti neposredno s spletnega omrežja (brez uporabe zunanjih enot za shranjevanje in prenašanje podatkov).</w:t>
            </w:r>
          </w:p>
        </w:tc>
        <w:tc>
          <w:tcPr>
            <w:tcW w:w="3231" w:type="dxa"/>
          </w:tcPr>
          <w:p w14:paraId="591478F1" w14:textId="77777777" w:rsidR="006E358F" w:rsidRPr="00752B46" w:rsidRDefault="006E358F" w:rsidP="00A42CC5">
            <w:pPr>
              <w:rPr>
                <w:rFonts w:ascii="Tahoma" w:hAnsi="Tahoma" w:cs="Tahoma"/>
                <w:b/>
                <w:sz w:val="18"/>
                <w:szCs w:val="18"/>
              </w:rPr>
            </w:pPr>
          </w:p>
        </w:tc>
      </w:tr>
      <w:tr w:rsidR="006E358F" w:rsidRPr="00752B46" w14:paraId="6D714C5E" w14:textId="77777777" w:rsidTr="006E358F">
        <w:tc>
          <w:tcPr>
            <w:tcW w:w="709" w:type="dxa"/>
          </w:tcPr>
          <w:p w14:paraId="59D7575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53F272F" w14:textId="77777777" w:rsidR="006E358F" w:rsidRPr="00752B46" w:rsidRDefault="006E358F" w:rsidP="00A42CC5">
            <w:pPr>
              <w:rPr>
                <w:rFonts w:ascii="Tahoma" w:hAnsi="Tahoma" w:cs="Tahoma"/>
                <w:sz w:val="18"/>
                <w:szCs w:val="18"/>
              </w:rPr>
            </w:pPr>
            <w:r w:rsidRPr="00752B46">
              <w:rPr>
                <w:rFonts w:ascii="Tahoma" w:hAnsi="Tahoma" w:cs="Tahoma"/>
                <w:sz w:val="18"/>
                <w:szCs w:val="18"/>
              </w:rPr>
              <w:t>Analitski sistem mora omogočati nastavitev časa za avtomatski zagon sistema brez posega uporabnika, ob zagonu se morajo vzdrževalna izbrana opravila izvesti avtomatsko.</w:t>
            </w:r>
          </w:p>
        </w:tc>
        <w:tc>
          <w:tcPr>
            <w:tcW w:w="3231" w:type="dxa"/>
          </w:tcPr>
          <w:p w14:paraId="52CF154F" w14:textId="77777777" w:rsidR="006E358F" w:rsidRPr="00752B46" w:rsidRDefault="006E358F" w:rsidP="00A42CC5">
            <w:pPr>
              <w:rPr>
                <w:rFonts w:ascii="Tahoma" w:hAnsi="Tahoma" w:cs="Tahoma"/>
                <w:b/>
                <w:sz w:val="18"/>
                <w:szCs w:val="18"/>
              </w:rPr>
            </w:pPr>
          </w:p>
        </w:tc>
      </w:tr>
      <w:tr w:rsidR="006E358F" w:rsidRPr="00752B46" w14:paraId="1CD2C3CB" w14:textId="77777777" w:rsidTr="006E358F">
        <w:trPr>
          <w:trHeight w:val="356"/>
        </w:trPr>
        <w:tc>
          <w:tcPr>
            <w:tcW w:w="709" w:type="dxa"/>
          </w:tcPr>
          <w:p w14:paraId="2E8B95B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BFBE9D8" w14:textId="77777777" w:rsidR="006E358F" w:rsidRPr="00752B46" w:rsidRDefault="006E358F" w:rsidP="00A42CC5">
            <w:pPr>
              <w:rPr>
                <w:rFonts w:ascii="Tahoma" w:hAnsi="Tahoma" w:cs="Tahoma"/>
                <w:sz w:val="18"/>
                <w:szCs w:val="18"/>
                <w:lang w:val="pl-PL"/>
              </w:rPr>
            </w:pPr>
            <w:r w:rsidRPr="00752B46">
              <w:rPr>
                <w:rFonts w:ascii="Tahoma" w:hAnsi="Tahoma" w:cs="Tahoma"/>
                <w:sz w:val="18"/>
                <w:szCs w:val="18"/>
              </w:rPr>
              <w:t>Analitski sistem mora omogočati zavarovan oddaljeni dostop za servisne potrebe.</w:t>
            </w:r>
          </w:p>
        </w:tc>
        <w:tc>
          <w:tcPr>
            <w:tcW w:w="3231" w:type="dxa"/>
          </w:tcPr>
          <w:p w14:paraId="4A46E52D" w14:textId="77777777" w:rsidR="006E358F" w:rsidRPr="00752B46" w:rsidRDefault="006E358F" w:rsidP="00A42CC5">
            <w:pPr>
              <w:rPr>
                <w:rFonts w:ascii="Tahoma" w:hAnsi="Tahoma" w:cs="Tahoma"/>
                <w:b/>
                <w:sz w:val="18"/>
                <w:szCs w:val="18"/>
              </w:rPr>
            </w:pPr>
          </w:p>
        </w:tc>
      </w:tr>
      <w:tr w:rsidR="006E358F" w:rsidRPr="00752B46" w14:paraId="4FEB2A2B" w14:textId="77777777" w:rsidTr="006E358F">
        <w:tc>
          <w:tcPr>
            <w:tcW w:w="709" w:type="dxa"/>
          </w:tcPr>
          <w:p w14:paraId="5CAE116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CDF2B70"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Ponudnik mora preko spleta z uporabo uporabniškega imena in gesla zagotoviti:</w:t>
            </w:r>
          </w:p>
          <w:p w14:paraId="38921AF0"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dostop in pregled vseh zabeleženih zahtev za podporo,</w:t>
            </w:r>
          </w:p>
          <w:p w14:paraId="58204C51"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ustvarjanje novih zahtev za servisno/aplikativno podporo,   vezanih na serijsko številko analizatorja,</w:t>
            </w:r>
          </w:p>
          <w:p w14:paraId="6A1CA52D"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xml:space="preserve">- spremljanje stanja posamezne zahteve, </w:t>
            </w:r>
          </w:p>
          <w:p w14:paraId="67F9A2CF" w14:textId="77777777" w:rsidR="006E358F" w:rsidRPr="00752B46" w:rsidRDefault="006E358F" w:rsidP="00A42CC5">
            <w:pPr>
              <w:rPr>
                <w:rFonts w:ascii="Tahoma" w:hAnsi="Tahoma" w:cs="Tahoma"/>
                <w:sz w:val="18"/>
                <w:szCs w:val="18"/>
              </w:rPr>
            </w:pPr>
            <w:r w:rsidRPr="00752B46">
              <w:rPr>
                <w:rFonts w:ascii="Tahoma" w:hAnsi="Tahoma" w:cs="Tahoma"/>
                <w:sz w:val="18"/>
                <w:szCs w:val="18"/>
              </w:rPr>
              <w:t>- arhiviranje delovnih nalogov in njihov izpis v digitalni obliki.</w:t>
            </w:r>
          </w:p>
        </w:tc>
        <w:tc>
          <w:tcPr>
            <w:tcW w:w="3231" w:type="dxa"/>
          </w:tcPr>
          <w:p w14:paraId="6EE7DBE1" w14:textId="77777777" w:rsidR="006E358F" w:rsidRPr="00752B46" w:rsidRDefault="006E358F" w:rsidP="00A42CC5">
            <w:pPr>
              <w:rPr>
                <w:rFonts w:ascii="Tahoma" w:hAnsi="Tahoma" w:cs="Tahoma"/>
                <w:b/>
                <w:sz w:val="18"/>
                <w:szCs w:val="18"/>
              </w:rPr>
            </w:pPr>
          </w:p>
        </w:tc>
      </w:tr>
      <w:tr w:rsidR="006E358F" w:rsidRPr="00752B46" w14:paraId="099D72F7" w14:textId="77777777" w:rsidTr="006E358F">
        <w:tc>
          <w:tcPr>
            <w:tcW w:w="709" w:type="dxa"/>
          </w:tcPr>
          <w:p w14:paraId="0BBD8EF6"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22236F5" w14:textId="77777777" w:rsidR="006E358F" w:rsidRPr="00752B46" w:rsidRDefault="006E358F" w:rsidP="00A42CC5">
            <w:pPr>
              <w:widowControl w:val="0"/>
              <w:autoSpaceDE w:val="0"/>
              <w:autoSpaceDN w:val="0"/>
              <w:rPr>
                <w:rFonts w:ascii="Tahoma" w:hAnsi="Tahoma" w:cs="Tahoma"/>
                <w:sz w:val="18"/>
                <w:szCs w:val="18"/>
              </w:rPr>
            </w:pPr>
            <w:r w:rsidRPr="00752B46">
              <w:rPr>
                <w:rFonts w:ascii="Tahoma" w:hAnsi="Tahoma" w:cs="Tahoma"/>
                <w:sz w:val="18"/>
                <w:szCs w:val="18"/>
              </w:rPr>
              <w:t xml:space="preserve">Ponudnik mora zagotoviti spletno storitev, ki omogoča časovno neomejen dostop do navodil za uporabo, varnostnih listov, dokumentov s tarčnimi vrednostmi, dokumentov o sledljivosti, dokumentov o skladnosti reagentov, kontrol kakovosti in </w:t>
            </w:r>
            <w:proofErr w:type="spellStart"/>
            <w:r w:rsidRPr="00752B46">
              <w:rPr>
                <w:rFonts w:ascii="Tahoma" w:hAnsi="Tahoma" w:cs="Tahoma"/>
                <w:sz w:val="18"/>
                <w:szCs w:val="18"/>
              </w:rPr>
              <w:t>kalibratorjev</w:t>
            </w:r>
            <w:proofErr w:type="spellEnd"/>
            <w:r w:rsidRPr="00752B46">
              <w:rPr>
                <w:rFonts w:ascii="Tahoma" w:hAnsi="Tahoma" w:cs="Tahoma"/>
                <w:sz w:val="18"/>
                <w:szCs w:val="18"/>
              </w:rPr>
              <w:t>.</w:t>
            </w:r>
          </w:p>
        </w:tc>
        <w:tc>
          <w:tcPr>
            <w:tcW w:w="3231" w:type="dxa"/>
          </w:tcPr>
          <w:p w14:paraId="75A30255" w14:textId="77777777" w:rsidR="006E358F" w:rsidRPr="00752B46" w:rsidRDefault="006E358F" w:rsidP="00A42CC5">
            <w:pPr>
              <w:rPr>
                <w:rFonts w:ascii="Tahoma" w:hAnsi="Tahoma" w:cs="Tahoma"/>
                <w:b/>
                <w:sz w:val="18"/>
                <w:szCs w:val="18"/>
              </w:rPr>
            </w:pPr>
          </w:p>
        </w:tc>
      </w:tr>
      <w:tr w:rsidR="006E358F" w:rsidRPr="00752B46" w14:paraId="4533F2BE" w14:textId="77777777" w:rsidTr="006E358F">
        <w:tc>
          <w:tcPr>
            <w:tcW w:w="709" w:type="dxa"/>
          </w:tcPr>
          <w:p w14:paraId="7850307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761258B" w14:textId="77777777" w:rsidR="006E358F" w:rsidRPr="00752B46" w:rsidRDefault="006E358F" w:rsidP="00A42CC5">
            <w:pPr>
              <w:rPr>
                <w:rFonts w:ascii="Tahoma" w:hAnsi="Tahoma" w:cs="Tahoma"/>
                <w:sz w:val="18"/>
                <w:szCs w:val="18"/>
              </w:rPr>
            </w:pPr>
            <w:r w:rsidRPr="00752B46">
              <w:rPr>
                <w:rFonts w:ascii="Tahoma" w:hAnsi="Tahoma" w:cs="Tahoma"/>
                <w:sz w:val="18"/>
                <w:szCs w:val="18"/>
              </w:rPr>
              <w:t>Rezultati preiskovancev, ki se avtomatsko shranjujejo izven analitskega sistema, morajo biti sledljivi po lotih reagentov.</w:t>
            </w:r>
          </w:p>
        </w:tc>
        <w:tc>
          <w:tcPr>
            <w:tcW w:w="3231" w:type="dxa"/>
          </w:tcPr>
          <w:p w14:paraId="24EA2256" w14:textId="77777777" w:rsidR="006E358F" w:rsidRPr="00752B46" w:rsidRDefault="006E358F" w:rsidP="00A42CC5">
            <w:pPr>
              <w:rPr>
                <w:rFonts w:ascii="Tahoma" w:hAnsi="Tahoma" w:cs="Tahoma"/>
                <w:b/>
                <w:sz w:val="18"/>
                <w:szCs w:val="18"/>
              </w:rPr>
            </w:pPr>
          </w:p>
        </w:tc>
      </w:tr>
      <w:tr w:rsidR="006E358F" w:rsidRPr="00752B46" w14:paraId="6B8C93E1" w14:textId="77777777" w:rsidTr="006E358F">
        <w:tc>
          <w:tcPr>
            <w:tcW w:w="9214" w:type="dxa"/>
            <w:gridSpan w:val="3"/>
          </w:tcPr>
          <w:p w14:paraId="74F43105" w14:textId="77777777" w:rsidR="006E358F" w:rsidRPr="00752B46" w:rsidRDefault="006E358F" w:rsidP="00A42CC5">
            <w:pPr>
              <w:rPr>
                <w:rFonts w:ascii="Tahoma" w:hAnsi="Tahoma" w:cs="Tahoma"/>
                <w:b/>
                <w:sz w:val="18"/>
                <w:szCs w:val="18"/>
              </w:rPr>
            </w:pPr>
          </w:p>
          <w:p w14:paraId="57099064" w14:textId="77777777" w:rsidR="006E358F" w:rsidRPr="00752B46" w:rsidRDefault="006E358F" w:rsidP="00A42CC5">
            <w:pPr>
              <w:rPr>
                <w:rFonts w:ascii="Tahoma" w:hAnsi="Tahoma" w:cs="Tahoma"/>
                <w:b/>
                <w:sz w:val="18"/>
                <w:szCs w:val="18"/>
              </w:rPr>
            </w:pPr>
          </w:p>
          <w:p w14:paraId="24F524AC" w14:textId="77777777" w:rsidR="006E358F" w:rsidRPr="00752B46" w:rsidRDefault="006E358F" w:rsidP="00A42CC5">
            <w:pPr>
              <w:rPr>
                <w:rFonts w:ascii="Tahoma" w:hAnsi="Tahoma" w:cs="Tahoma"/>
                <w:b/>
                <w:sz w:val="18"/>
                <w:szCs w:val="18"/>
              </w:rPr>
            </w:pPr>
            <w:r w:rsidRPr="00752B46">
              <w:rPr>
                <w:rFonts w:ascii="Tahoma" w:hAnsi="Tahoma" w:cs="Tahoma"/>
                <w:b/>
                <w:sz w:val="18"/>
                <w:szCs w:val="18"/>
              </w:rPr>
              <w:t>Biokemijski in ISE (ion selektivne elektrode) del analitskega sistema</w:t>
            </w:r>
          </w:p>
        </w:tc>
      </w:tr>
      <w:tr w:rsidR="006E358F" w:rsidRPr="00752B46" w14:paraId="3EDB0E93" w14:textId="77777777" w:rsidTr="006E358F">
        <w:tc>
          <w:tcPr>
            <w:tcW w:w="709" w:type="dxa"/>
          </w:tcPr>
          <w:p w14:paraId="0B11FDD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C434E76"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Principi merjenja: spektrofotometrija, </w:t>
            </w:r>
            <w:proofErr w:type="spellStart"/>
            <w:r w:rsidRPr="00752B46">
              <w:rPr>
                <w:rFonts w:ascii="Tahoma" w:hAnsi="Tahoma" w:cs="Tahoma"/>
                <w:sz w:val="18"/>
                <w:szCs w:val="18"/>
              </w:rPr>
              <w:t>potenciometrija</w:t>
            </w:r>
            <w:proofErr w:type="spellEnd"/>
            <w:r w:rsidRPr="00752B46">
              <w:rPr>
                <w:rFonts w:ascii="Tahoma" w:hAnsi="Tahoma" w:cs="Tahoma"/>
                <w:sz w:val="18"/>
                <w:szCs w:val="18"/>
              </w:rPr>
              <w:t xml:space="preserve"> (ISE - ion selektivne elektrode) ter </w:t>
            </w:r>
            <w:proofErr w:type="spellStart"/>
            <w:r w:rsidRPr="00752B46">
              <w:rPr>
                <w:rFonts w:ascii="Tahoma" w:hAnsi="Tahoma" w:cs="Tahoma"/>
                <w:sz w:val="18"/>
                <w:szCs w:val="18"/>
              </w:rPr>
              <w:t>turbidimetrija</w:t>
            </w:r>
            <w:proofErr w:type="spellEnd"/>
            <w:r w:rsidRPr="00752B46">
              <w:rPr>
                <w:rFonts w:ascii="Tahoma" w:hAnsi="Tahoma" w:cs="Tahoma"/>
                <w:sz w:val="18"/>
                <w:szCs w:val="18"/>
              </w:rPr>
              <w:t>.</w:t>
            </w:r>
          </w:p>
        </w:tc>
        <w:tc>
          <w:tcPr>
            <w:tcW w:w="3231" w:type="dxa"/>
          </w:tcPr>
          <w:p w14:paraId="4D25D14B" w14:textId="77777777" w:rsidR="006E358F" w:rsidRPr="00752B46" w:rsidRDefault="006E358F" w:rsidP="00A42CC5">
            <w:pPr>
              <w:rPr>
                <w:rFonts w:ascii="Tahoma" w:hAnsi="Tahoma" w:cs="Tahoma"/>
                <w:b/>
                <w:sz w:val="18"/>
                <w:szCs w:val="18"/>
              </w:rPr>
            </w:pPr>
          </w:p>
        </w:tc>
      </w:tr>
      <w:tr w:rsidR="006E358F" w:rsidRPr="00752B46" w14:paraId="4D802630" w14:textId="77777777" w:rsidTr="006E358F">
        <w:tc>
          <w:tcPr>
            <w:tcW w:w="709" w:type="dxa"/>
          </w:tcPr>
          <w:p w14:paraId="74CAFF8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ABAE8D7" w14:textId="77777777" w:rsidR="006E358F" w:rsidRPr="00752B46" w:rsidRDefault="006E358F" w:rsidP="00A42CC5">
            <w:pPr>
              <w:rPr>
                <w:rFonts w:ascii="Tahoma" w:hAnsi="Tahoma" w:cs="Tahoma"/>
                <w:sz w:val="18"/>
                <w:szCs w:val="18"/>
              </w:rPr>
            </w:pPr>
            <w:r w:rsidRPr="00752B46">
              <w:rPr>
                <w:rFonts w:ascii="Tahoma" w:hAnsi="Tahoma" w:cs="Tahoma"/>
                <w:sz w:val="18"/>
                <w:szCs w:val="18"/>
              </w:rPr>
              <w:t>Mora omogočati najmanj 700 fotometričnih in ISE testov na uro.</w:t>
            </w:r>
          </w:p>
        </w:tc>
        <w:tc>
          <w:tcPr>
            <w:tcW w:w="3231" w:type="dxa"/>
          </w:tcPr>
          <w:p w14:paraId="5F835C7E" w14:textId="77777777" w:rsidR="006E358F" w:rsidRPr="00752B46" w:rsidRDefault="006E358F" w:rsidP="00A42CC5">
            <w:pPr>
              <w:rPr>
                <w:rFonts w:ascii="Tahoma" w:hAnsi="Tahoma" w:cs="Tahoma"/>
                <w:b/>
                <w:sz w:val="18"/>
                <w:szCs w:val="18"/>
              </w:rPr>
            </w:pPr>
          </w:p>
        </w:tc>
      </w:tr>
      <w:tr w:rsidR="006E358F" w:rsidRPr="00752B46" w14:paraId="7214D4DC" w14:textId="77777777" w:rsidTr="006E358F">
        <w:tc>
          <w:tcPr>
            <w:tcW w:w="709" w:type="dxa"/>
          </w:tcPr>
          <w:p w14:paraId="4845E62A"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C9BB439"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 xml:space="preserve">Mora omogočati preiskave s seznama »Seznam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Priložite originalna proizvajalčeva navodila za uporabo (spremni listi).</w:t>
            </w:r>
          </w:p>
        </w:tc>
        <w:tc>
          <w:tcPr>
            <w:tcW w:w="3231" w:type="dxa"/>
          </w:tcPr>
          <w:p w14:paraId="3C5DB5D1" w14:textId="77777777" w:rsidR="006E358F" w:rsidRPr="00752B46" w:rsidRDefault="006E358F" w:rsidP="00A42CC5">
            <w:pPr>
              <w:rPr>
                <w:rFonts w:ascii="Tahoma" w:hAnsi="Tahoma" w:cs="Tahoma"/>
                <w:b/>
                <w:sz w:val="18"/>
                <w:szCs w:val="18"/>
              </w:rPr>
            </w:pPr>
          </w:p>
        </w:tc>
      </w:tr>
      <w:tr w:rsidR="006E358F" w:rsidRPr="00752B46" w14:paraId="3506820C" w14:textId="77777777" w:rsidTr="006E358F">
        <w:tc>
          <w:tcPr>
            <w:tcW w:w="709" w:type="dxa"/>
          </w:tcPr>
          <w:p w14:paraId="2436F622"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B8D33B7"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Absolutni volumen vzorca potreben za vse preiskave v plazmi ne sme presegati 100 µL. Mrtvi volumen in dodatni (</w:t>
            </w:r>
            <w:proofErr w:type="spellStart"/>
            <w:r w:rsidRPr="00752B46">
              <w:rPr>
                <w:rFonts w:ascii="Tahoma" w:hAnsi="Tahoma" w:cs="Tahoma"/>
                <w:bCs/>
                <w:sz w:val="18"/>
                <w:szCs w:val="18"/>
              </w:rPr>
              <w:t>dummy</w:t>
            </w:r>
            <w:proofErr w:type="spellEnd"/>
            <w:r w:rsidRPr="00752B46">
              <w:rPr>
                <w:rFonts w:ascii="Tahoma" w:hAnsi="Tahoma" w:cs="Tahoma"/>
                <w:bCs/>
                <w:sz w:val="18"/>
                <w:szCs w:val="18"/>
              </w:rPr>
              <w:t xml:space="preserve">) volumen pri </w:t>
            </w:r>
            <w:proofErr w:type="spellStart"/>
            <w:r w:rsidRPr="00752B46">
              <w:rPr>
                <w:rFonts w:ascii="Tahoma" w:hAnsi="Tahoma" w:cs="Tahoma"/>
                <w:bCs/>
                <w:sz w:val="18"/>
                <w:szCs w:val="18"/>
              </w:rPr>
              <w:t>pipetiranju</w:t>
            </w:r>
            <w:proofErr w:type="spellEnd"/>
            <w:r w:rsidRPr="00752B46">
              <w:rPr>
                <w:rFonts w:ascii="Tahoma" w:hAnsi="Tahoma" w:cs="Tahoma"/>
                <w:bCs/>
                <w:sz w:val="18"/>
                <w:szCs w:val="18"/>
              </w:rPr>
              <w:t xml:space="preserve"> se ne upoštevata. Za izračun upoštevajte  samo volumen normalnega (</w:t>
            </w:r>
            <w:proofErr w:type="spellStart"/>
            <w:r w:rsidRPr="00752B46">
              <w:rPr>
                <w:rFonts w:ascii="Tahoma" w:hAnsi="Tahoma" w:cs="Tahoma"/>
                <w:bCs/>
                <w:sz w:val="18"/>
                <w:szCs w:val="18"/>
              </w:rPr>
              <w:t>nativnega</w:t>
            </w:r>
            <w:proofErr w:type="spellEnd"/>
            <w:r w:rsidRPr="00752B46">
              <w:rPr>
                <w:rFonts w:ascii="Tahoma" w:hAnsi="Tahoma" w:cs="Tahoma"/>
                <w:bCs/>
                <w:sz w:val="18"/>
                <w:szCs w:val="18"/>
              </w:rPr>
              <w:t xml:space="preserve">) vzorca in ne </w:t>
            </w:r>
            <w:proofErr w:type="spellStart"/>
            <w:r w:rsidRPr="00752B46">
              <w:rPr>
                <w:rFonts w:ascii="Tahoma" w:hAnsi="Tahoma" w:cs="Tahoma"/>
                <w:bCs/>
                <w:sz w:val="18"/>
                <w:szCs w:val="18"/>
              </w:rPr>
              <w:t>t.i</w:t>
            </w:r>
            <w:proofErr w:type="spellEnd"/>
            <w:r w:rsidRPr="00752B46">
              <w:rPr>
                <w:rFonts w:ascii="Tahoma" w:hAnsi="Tahoma" w:cs="Tahoma"/>
                <w:bCs/>
                <w:sz w:val="18"/>
                <w:szCs w:val="18"/>
              </w:rPr>
              <w:t>. povečan / zmanjšan volumen.</w:t>
            </w:r>
          </w:p>
        </w:tc>
        <w:tc>
          <w:tcPr>
            <w:tcW w:w="3231" w:type="dxa"/>
          </w:tcPr>
          <w:p w14:paraId="2305EA9E" w14:textId="77777777" w:rsidR="006E358F" w:rsidRPr="00752B46" w:rsidRDefault="006E358F" w:rsidP="00A42CC5">
            <w:pPr>
              <w:rPr>
                <w:rFonts w:ascii="Tahoma" w:hAnsi="Tahoma" w:cs="Tahoma"/>
                <w:b/>
                <w:sz w:val="18"/>
                <w:szCs w:val="18"/>
              </w:rPr>
            </w:pPr>
          </w:p>
        </w:tc>
      </w:tr>
      <w:tr w:rsidR="006E358F" w:rsidRPr="00752B46" w14:paraId="0DB12114" w14:textId="77777777" w:rsidTr="006E358F">
        <w:tc>
          <w:tcPr>
            <w:tcW w:w="709" w:type="dxa"/>
          </w:tcPr>
          <w:p w14:paraId="55B7C73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663A145" w14:textId="77777777" w:rsidR="006E358F" w:rsidRPr="00752B46" w:rsidRDefault="006E358F" w:rsidP="00A42CC5">
            <w:pPr>
              <w:rPr>
                <w:rFonts w:ascii="Tahoma" w:eastAsia="Times New Roman" w:hAnsi="Tahoma" w:cs="Tahoma"/>
                <w:sz w:val="18"/>
                <w:szCs w:val="18"/>
                <w:lang w:eastAsia="sl-SI"/>
              </w:rPr>
            </w:pPr>
            <w:r w:rsidRPr="00752B46">
              <w:rPr>
                <w:rFonts w:ascii="Tahoma" w:hAnsi="Tahoma" w:cs="Tahoma"/>
                <w:bCs/>
                <w:sz w:val="18"/>
                <w:szCs w:val="18"/>
              </w:rPr>
              <w:t xml:space="preserve">Mora imeti merilne kivete za večkratno uporabo z lastno pralno </w:t>
            </w:r>
            <w:r w:rsidRPr="00752B46">
              <w:rPr>
                <w:rFonts w:ascii="Tahoma" w:hAnsi="Tahoma" w:cs="Tahoma"/>
                <w:bCs/>
                <w:sz w:val="18"/>
                <w:szCs w:val="18"/>
              </w:rPr>
              <w:lastRenderedPageBreak/>
              <w:t>enoto.</w:t>
            </w:r>
          </w:p>
        </w:tc>
        <w:tc>
          <w:tcPr>
            <w:tcW w:w="3231" w:type="dxa"/>
          </w:tcPr>
          <w:p w14:paraId="372E7E54" w14:textId="77777777" w:rsidR="006E358F" w:rsidRPr="00752B46" w:rsidRDefault="006E358F" w:rsidP="00A42CC5">
            <w:pPr>
              <w:rPr>
                <w:rFonts w:ascii="Tahoma" w:hAnsi="Tahoma" w:cs="Tahoma"/>
                <w:b/>
                <w:sz w:val="18"/>
                <w:szCs w:val="18"/>
              </w:rPr>
            </w:pPr>
          </w:p>
        </w:tc>
      </w:tr>
      <w:tr w:rsidR="006E358F" w:rsidRPr="00752B46" w14:paraId="69BDE1E5" w14:textId="77777777" w:rsidTr="006E358F">
        <w:tc>
          <w:tcPr>
            <w:tcW w:w="709" w:type="dxa"/>
          </w:tcPr>
          <w:p w14:paraId="5F4EB7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9E0F05F"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brezkontaktno mešanje reakcijske mešanice vzorca v kivetah. </w:t>
            </w:r>
          </w:p>
          <w:p w14:paraId="757269CA"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Mora omogočati nastavitev dodatnega čiščenja vzorčne igle.</w:t>
            </w:r>
          </w:p>
        </w:tc>
        <w:tc>
          <w:tcPr>
            <w:tcW w:w="3231" w:type="dxa"/>
          </w:tcPr>
          <w:p w14:paraId="41515F32" w14:textId="77777777" w:rsidR="006E358F" w:rsidRPr="00752B46" w:rsidRDefault="006E358F" w:rsidP="00A42CC5">
            <w:pPr>
              <w:rPr>
                <w:rFonts w:ascii="Tahoma" w:hAnsi="Tahoma" w:cs="Tahoma"/>
                <w:b/>
                <w:sz w:val="18"/>
                <w:szCs w:val="18"/>
              </w:rPr>
            </w:pPr>
          </w:p>
        </w:tc>
      </w:tr>
      <w:tr w:rsidR="006E358F" w:rsidRPr="00752B46" w14:paraId="4F627C66" w14:textId="77777777" w:rsidTr="006E358F">
        <w:tc>
          <w:tcPr>
            <w:tcW w:w="709" w:type="dxa"/>
          </w:tcPr>
          <w:p w14:paraId="348FFB2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2A24B9A"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Mora pri vzorcu v primeru zaznavanja strdka, avtomatsko sprati pipeto za vzorce. </w:t>
            </w:r>
          </w:p>
          <w:p w14:paraId="773B1D45" w14:textId="77777777" w:rsidR="006E358F" w:rsidRPr="00752B46" w:rsidRDefault="006E358F" w:rsidP="00A42CC5">
            <w:pPr>
              <w:rPr>
                <w:rFonts w:ascii="Tahoma" w:hAnsi="Tahoma" w:cs="Tahoma"/>
                <w:sz w:val="18"/>
                <w:szCs w:val="18"/>
              </w:rPr>
            </w:pPr>
            <w:r w:rsidRPr="00752B46">
              <w:rPr>
                <w:rFonts w:ascii="Tahoma" w:hAnsi="Tahoma" w:cs="Tahoma"/>
                <w:sz w:val="18"/>
                <w:szCs w:val="18"/>
              </w:rPr>
              <w:t>Mora omogočati zaznavanje nivoja tekočine, strdkov in zračnih mehurčkov (pene).</w:t>
            </w:r>
          </w:p>
        </w:tc>
        <w:tc>
          <w:tcPr>
            <w:tcW w:w="3231" w:type="dxa"/>
          </w:tcPr>
          <w:p w14:paraId="31DEE777" w14:textId="77777777" w:rsidR="006E358F" w:rsidRPr="00752B46" w:rsidRDefault="006E358F" w:rsidP="00A42CC5">
            <w:pPr>
              <w:rPr>
                <w:rFonts w:ascii="Tahoma" w:hAnsi="Tahoma" w:cs="Tahoma"/>
                <w:b/>
                <w:sz w:val="18"/>
                <w:szCs w:val="18"/>
              </w:rPr>
            </w:pPr>
          </w:p>
        </w:tc>
      </w:tr>
      <w:tr w:rsidR="006E358F" w:rsidRPr="00752B46" w14:paraId="10D650B9" w14:textId="77777777" w:rsidTr="006E358F">
        <w:tc>
          <w:tcPr>
            <w:tcW w:w="709" w:type="dxa"/>
          </w:tcPr>
          <w:p w14:paraId="104B296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E81024E"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Reagenti morajo biti pripravljeni za uporabo (brez predhodne priprave, brez čakanja, brez predhodnega odpiranja, brez prelivanja). Previdno obračanje zaprtega reagenčnega vsebnika in odstranjevanje zaščitne embalaže (folija, plastika/guma in podobno), se ne šteje kot ročna priprava reagenta. </w:t>
            </w:r>
          </w:p>
          <w:p w14:paraId="26423DA8" w14:textId="77777777" w:rsidR="006E358F" w:rsidRPr="00752B46" w:rsidRDefault="006E358F" w:rsidP="00A42CC5">
            <w:pPr>
              <w:rPr>
                <w:rFonts w:ascii="Tahoma" w:eastAsia="Times New Roman" w:hAnsi="Tahoma" w:cs="Tahoma"/>
                <w:sz w:val="18"/>
                <w:szCs w:val="18"/>
                <w:lang w:eastAsia="sl-SI"/>
              </w:rPr>
            </w:pPr>
            <w:r w:rsidRPr="00752B46">
              <w:rPr>
                <w:rFonts w:ascii="Tahoma" w:hAnsi="Tahoma" w:cs="Tahoma"/>
                <w:sz w:val="18"/>
                <w:szCs w:val="18"/>
              </w:rPr>
              <w:t xml:space="preserve">Seznam reagentov je v dokumentu »Seznam </w:t>
            </w:r>
            <w:proofErr w:type="spellStart"/>
            <w:r w:rsidRPr="00752B46">
              <w:rPr>
                <w:rFonts w:ascii="Tahoma" w:hAnsi="Tahoma" w:cs="Tahoma"/>
                <w:sz w:val="18"/>
                <w:szCs w:val="18"/>
              </w:rPr>
              <w:t>preiskav_ZD</w:t>
            </w:r>
            <w:proofErr w:type="spellEnd"/>
            <w:r w:rsidRPr="00752B46">
              <w:rPr>
                <w:rFonts w:ascii="Tahoma" w:hAnsi="Tahoma" w:cs="Tahoma"/>
                <w:sz w:val="18"/>
                <w:szCs w:val="18"/>
              </w:rPr>
              <w:t xml:space="preserve"> Sevnica_2026« v prvem zavihku »Reagenti - biokemija in ISE«. ISE (Ion Selektivne Elektrode) se ne štejejo kot reagent.</w:t>
            </w:r>
          </w:p>
        </w:tc>
        <w:tc>
          <w:tcPr>
            <w:tcW w:w="3231" w:type="dxa"/>
          </w:tcPr>
          <w:p w14:paraId="56442F45" w14:textId="77777777" w:rsidR="006E358F" w:rsidRPr="00752B46" w:rsidRDefault="006E358F" w:rsidP="00A42CC5">
            <w:pPr>
              <w:rPr>
                <w:rFonts w:ascii="Tahoma" w:hAnsi="Tahoma" w:cs="Tahoma"/>
                <w:b/>
                <w:sz w:val="18"/>
                <w:szCs w:val="18"/>
              </w:rPr>
            </w:pPr>
          </w:p>
        </w:tc>
      </w:tr>
      <w:tr w:rsidR="006E358F" w:rsidRPr="00752B46" w14:paraId="3995E3CA" w14:textId="77777777" w:rsidTr="006E358F">
        <w:tc>
          <w:tcPr>
            <w:tcW w:w="709" w:type="dxa"/>
          </w:tcPr>
          <w:p w14:paraId="08E376D8"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52E156"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pri vsakem vzorcu merjenje serumskega HIL indeksa (hemoliza, </w:t>
            </w:r>
            <w:proofErr w:type="spellStart"/>
            <w:r w:rsidRPr="00752B46">
              <w:rPr>
                <w:rFonts w:ascii="Tahoma" w:hAnsi="Tahoma" w:cs="Tahoma"/>
                <w:bCs/>
                <w:sz w:val="18"/>
                <w:szCs w:val="18"/>
              </w:rPr>
              <w:t>ikteričnost</w:t>
            </w:r>
            <w:proofErr w:type="spellEnd"/>
            <w:r w:rsidRPr="00752B46">
              <w:rPr>
                <w:rFonts w:ascii="Tahoma" w:hAnsi="Tahoma" w:cs="Tahoma"/>
                <w:bCs/>
                <w:sz w:val="18"/>
                <w:szCs w:val="18"/>
              </w:rPr>
              <w:t xml:space="preserve"> in </w:t>
            </w:r>
            <w:proofErr w:type="spellStart"/>
            <w:r w:rsidRPr="00752B46">
              <w:rPr>
                <w:rFonts w:ascii="Tahoma" w:hAnsi="Tahoma" w:cs="Tahoma"/>
                <w:bCs/>
                <w:sz w:val="18"/>
                <w:szCs w:val="18"/>
              </w:rPr>
              <w:t>lipemija</w:t>
            </w:r>
            <w:proofErr w:type="spellEnd"/>
            <w:r w:rsidRPr="00752B46">
              <w:rPr>
                <w:rFonts w:ascii="Tahoma" w:hAnsi="Tahoma" w:cs="Tahoma"/>
                <w:bCs/>
                <w:sz w:val="18"/>
                <w:szCs w:val="18"/>
              </w:rPr>
              <w:t>).</w:t>
            </w:r>
          </w:p>
          <w:p w14:paraId="1B9B61CF"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naj pri izračunu potrebnega materiala za določanje HIL-a upošteva 210.000 v 7-ih letih, pri določanju ISE (elektrolitov) naj upošteva 65.000 vzorcev v 7-ih letih.</w:t>
            </w:r>
          </w:p>
        </w:tc>
        <w:tc>
          <w:tcPr>
            <w:tcW w:w="3231" w:type="dxa"/>
          </w:tcPr>
          <w:p w14:paraId="3303F334" w14:textId="77777777" w:rsidR="006E358F" w:rsidRPr="00752B46" w:rsidRDefault="006E358F" w:rsidP="00A42CC5">
            <w:pPr>
              <w:rPr>
                <w:rFonts w:ascii="Tahoma" w:hAnsi="Tahoma" w:cs="Tahoma"/>
                <w:b/>
                <w:sz w:val="18"/>
                <w:szCs w:val="18"/>
              </w:rPr>
            </w:pPr>
          </w:p>
        </w:tc>
      </w:tr>
      <w:tr w:rsidR="006E358F" w:rsidRPr="00752B46" w14:paraId="26C5B419" w14:textId="77777777" w:rsidTr="006E358F">
        <w:tc>
          <w:tcPr>
            <w:tcW w:w="709" w:type="dxa"/>
          </w:tcPr>
          <w:p w14:paraId="4650845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F0D94A" w14:textId="77777777" w:rsidR="006E358F" w:rsidRPr="00752B46" w:rsidRDefault="006E358F" w:rsidP="00A42CC5">
            <w:pPr>
              <w:rPr>
                <w:rFonts w:ascii="Tahoma" w:hAnsi="Tahoma" w:cs="Tahoma"/>
                <w:sz w:val="18"/>
                <w:szCs w:val="18"/>
              </w:rPr>
            </w:pPr>
            <w:r w:rsidRPr="00752B46">
              <w:rPr>
                <w:rFonts w:ascii="Tahoma" w:hAnsi="Tahoma" w:cs="Tahoma"/>
                <w:sz w:val="18"/>
                <w:szCs w:val="18"/>
              </w:rPr>
              <w:t>Metoda za določanje:</w:t>
            </w:r>
          </w:p>
          <w:p w14:paraId="47CCB8C2"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AST in ALT mora biti po priporočilih IFCC s PP</w:t>
            </w:r>
          </w:p>
          <w:p w14:paraId="13D8D241"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 xml:space="preserve">HbA1c mora omogočati določanje direktno iz polne krvi </w:t>
            </w:r>
          </w:p>
          <w:p w14:paraId="0006D10C"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P-CRP mora omogočati tudi določanje iz EDTA plazme</w:t>
            </w:r>
          </w:p>
          <w:p w14:paraId="208E6D23"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 xml:space="preserve">Kreatinin mora biti </w:t>
            </w:r>
            <w:proofErr w:type="spellStart"/>
            <w:r w:rsidRPr="00752B46">
              <w:rPr>
                <w:rFonts w:ascii="Tahoma" w:hAnsi="Tahoma" w:cs="Tahoma"/>
                <w:sz w:val="18"/>
                <w:szCs w:val="18"/>
              </w:rPr>
              <w:t>Jaffejeva</w:t>
            </w:r>
            <w:proofErr w:type="spellEnd"/>
            <w:r w:rsidRPr="00752B46">
              <w:rPr>
                <w:rFonts w:ascii="Tahoma" w:hAnsi="Tahoma" w:cs="Tahoma"/>
                <w:sz w:val="18"/>
                <w:szCs w:val="18"/>
              </w:rPr>
              <w:t xml:space="preserve"> kinetična, sledljiva do IDMS</w:t>
            </w:r>
          </w:p>
        </w:tc>
        <w:tc>
          <w:tcPr>
            <w:tcW w:w="3231" w:type="dxa"/>
          </w:tcPr>
          <w:p w14:paraId="12FD9EE7" w14:textId="77777777" w:rsidR="006E358F" w:rsidRPr="00752B46" w:rsidRDefault="006E358F" w:rsidP="00A42CC5">
            <w:pPr>
              <w:rPr>
                <w:rFonts w:ascii="Tahoma" w:hAnsi="Tahoma" w:cs="Tahoma"/>
                <w:b/>
                <w:sz w:val="18"/>
                <w:szCs w:val="18"/>
              </w:rPr>
            </w:pPr>
          </w:p>
        </w:tc>
      </w:tr>
      <w:tr w:rsidR="006E358F" w:rsidRPr="00752B46" w14:paraId="4803A6EB" w14:textId="77777777" w:rsidTr="006E358F">
        <w:trPr>
          <w:trHeight w:val="252"/>
        </w:trPr>
        <w:tc>
          <w:tcPr>
            <w:tcW w:w="9214" w:type="dxa"/>
            <w:gridSpan w:val="3"/>
          </w:tcPr>
          <w:p w14:paraId="099AF50F" w14:textId="77777777" w:rsidR="006E358F" w:rsidRPr="00752B46" w:rsidRDefault="006E358F" w:rsidP="00A42CC5">
            <w:pPr>
              <w:rPr>
                <w:rFonts w:ascii="Tahoma" w:hAnsi="Tahoma" w:cs="Tahoma"/>
                <w:b/>
                <w:sz w:val="18"/>
                <w:szCs w:val="18"/>
              </w:rPr>
            </w:pPr>
          </w:p>
          <w:p w14:paraId="18B7E8FD" w14:textId="77777777" w:rsidR="006E358F" w:rsidRPr="00752B46" w:rsidRDefault="006E358F" w:rsidP="00A42CC5">
            <w:pPr>
              <w:rPr>
                <w:rFonts w:ascii="Tahoma" w:hAnsi="Tahoma" w:cs="Tahoma"/>
                <w:b/>
                <w:sz w:val="18"/>
                <w:szCs w:val="18"/>
              </w:rPr>
            </w:pPr>
          </w:p>
          <w:p w14:paraId="6271EFA6" w14:textId="77777777" w:rsidR="006E358F" w:rsidRPr="00752B46" w:rsidRDefault="006E358F" w:rsidP="00A42CC5">
            <w:pPr>
              <w:rPr>
                <w:rFonts w:ascii="Tahoma" w:hAnsi="Tahoma" w:cs="Tahoma"/>
                <w:b/>
                <w:sz w:val="18"/>
                <w:szCs w:val="18"/>
              </w:rPr>
            </w:pPr>
            <w:proofErr w:type="spellStart"/>
            <w:r w:rsidRPr="00752B46">
              <w:rPr>
                <w:rFonts w:ascii="Tahoma" w:hAnsi="Tahoma" w:cs="Tahoma"/>
                <w:b/>
                <w:sz w:val="18"/>
                <w:szCs w:val="18"/>
              </w:rPr>
              <w:t>Imunokemijski</w:t>
            </w:r>
            <w:proofErr w:type="spellEnd"/>
            <w:r w:rsidRPr="00752B46">
              <w:rPr>
                <w:rFonts w:ascii="Tahoma" w:hAnsi="Tahoma" w:cs="Tahoma"/>
                <w:b/>
                <w:sz w:val="18"/>
                <w:szCs w:val="18"/>
              </w:rPr>
              <w:t xml:space="preserve"> del analitskega sistema</w:t>
            </w:r>
          </w:p>
        </w:tc>
      </w:tr>
      <w:tr w:rsidR="006E358F" w:rsidRPr="00752B46" w14:paraId="7045D3D6" w14:textId="77777777" w:rsidTr="006E358F">
        <w:trPr>
          <w:trHeight w:val="234"/>
        </w:trPr>
        <w:tc>
          <w:tcPr>
            <w:tcW w:w="709" w:type="dxa"/>
          </w:tcPr>
          <w:p w14:paraId="4F2769A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60BFA50"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Princip detekcije: </w:t>
            </w:r>
            <w:proofErr w:type="spellStart"/>
            <w:r w:rsidRPr="00752B46">
              <w:rPr>
                <w:rFonts w:ascii="Tahoma" w:hAnsi="Tahoma" w:cs="Tahoma"/>
                <w:bCs/>
                <w:sz w:val="18"/>
                <w:szCs w:val="18"/>
              </w:rPr>
              <w:t>elektrokemiluminiscenca</w:t>
            </w:r>
            <w:proofErr w:type="spellEnd"/>
            <w:r w:rsidRPr="00752B46">
              <w:rPr>
                <w:rFonts w:ascii="Tahoma" w:hAnsi="Tahoma" w:cs="Tahoma"/>
                <w:bCs/>
                <w:sz w:val="18"/>
                <w:szCs w:val="18"/>
              </w:rPr>
              <w:t xml:space="preserve"> ali kemiluminiscenca.</w:t>
            </w:r>
          </w:p>
        </w:tc>
        <w:tc>
          <w:tcPr>
            <w:tcW w:w="3231" w:type="dxa"/>
          </w:tcPr>
          <w:p w14:paraId="048EAB14" w14:textId="77777777" w:rsidR="006E358F" w:rsidRPr="00752B46" w:rsidRDefault="006E358F" w:rsidP="00A42CC5">
            <w:pPr>
              <w:rPr>
                <w:rFonts w:ascii="Tahoma" w:hAnsi="Tahoma" w:cs="Tahoma"/>
                <w:bCs/>
                <w:sz w:val="18"/>
                <w:szCs w:val="18"/>
              </w:rPr>
            </w:pPr>
          </w:p>
        </w:tc>
      </w:tr>
      <w:tr w:rsidR="006E358F" w:rsidRPr="00752B46" w14:paraId="5D9C5EED" w14:textId="77777777" w:rsidTr="006E358F">
        <w:trPr>
          <w:trHeight w:val="274"/>
        </w:trPr>
        <w:tc>
          <w:tcPr>
            <w:tcW w:w="709" w:type="dxa"/>
          </w:tcPr>
          <w:p w14:paraId="41DCB41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AF51624"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Mora omogočati najmanj 110 testov na uro.</w:t>
            </w:r>
          </w:p>
        </w:tc>
        <w:tc>
          <w:tcPr>
            <w:tcW w:w="3231" w:type="dxa"/>
          </w:tcPr>
          <w:p w14:paraId="375F49BB" w14:textId="77777777" w:rsidR="006E358F" w:rsidRPr="00752B46" w:rsidRDefault="006E358F" w:rsidP="00A42CC5">
            <w:pPr>
              <w:rPr>
                <w:rFonts w:ascii="Tahoma" w:hAnsi="Tahoma" w:cs="Tahoma"/>
                <w:b/>
                <w:sz w:val="18"/>
                <w:szCs w:val="18"/>
              </w:rPr>
            </w:pPr>
          </w:p>
        </w:tc>
      </w:tr>
      <w:tr w:rsidR="006E358F" w:rsidRPr="00752B46" w14:paraId="004C9F92" w14:textId="77777777" w:rsidTr="006E358F">
        <w:trPr>
          <w:trHeight w:val="274"/>
        </w:trPr>
        <w:tc>
          <w:tcPr>
            <w:tcW w:w="709" w:type="dxa"/>
          </w:tcPr>
          <w:p w14:paraId="52F29BB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04B96DD"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 xml:space="preserve">Mora omogočati preiskave s seznama »Seznam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w:t>
            </w:r>
            <w:r w:rsidRPr="00752B46">
              <w:rPr>
                <w:rFonts w:ascii="Tahoma" w:hAnsi="Tahoma" w:cs="Tahoma"/>
                <w:sz w:val="18"/>
                <w:szCs w:val="18"/>
              </w:rPr>
              <w:t xml:space="preserve">. </w:t>
            </w:r>
            <w:r w:rsidRPr="00752B46">
              <w:rPr>
                <w:rFonts w:ascii="Tahoma" w:hAnsi="Tahoma" w:cs="Tahoma"/>
                <w:bCs/>
                <w:sz w:val="18"/>
                <w:szCs w:val="18"/>
              </w:rPr>
              <w:t>Priložite originalna proizvajalčeva navodila za uporabo (spremni listi).</w:t>
            </w:r>
          </w:p>
        </w:tc>
        <w:tc>
          <w:tcPr>
            <w:tcW w:w="3231" w:type="dxa"/>
          </w:tcPr>
          <w:p w14:paraId="2EE773A7" w14:textId="77777777" w:rsidR="006E358F" w:rsidRPr="00752B46" w:rsidRDefault="006E358F" w:rsidP="00A42CC5">
            <w:pPr>
              <w:rPr>
                <w:rFonts w:ascii="Tahoma" w:hAnsi="Tahoma" w:cs="Tahoma"/>
                <w:b/>
                <w:sz w:val="18"/>
                <w:szCs w:val="18"/>
              </w:rPr>
            </w:pPr>
          </w:p>
        </w:tc>
      </w:tr>
      <w:tr w:rsidR="006E358F" w:rsidRPr="00752B46" w14:paraId="5B1C5FEB" w14:textId="77777777" w:rsidTr="006E358F">
        <w:trPr>
          <w:trHeight w:val="274"/>
        </w:trPr>
        <w:tc>
          <w:tcPr>
            <w:tcW w:w="709" w:type="dxa"/>
          </w:tcPr>
          <w:p w14:paraId="1692459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485338A"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Absolutni volumen vzorca potreben za vse preiskave v plazmi ne sme presegati 150 µL. Mrtvi volumen in dodatni (</w:t>
            </w:r>
            <w:proofErr w:type="spellStart"/>
            <w:r w:rsidRPr="00752B46">
              <w:rPr>
                <w:rFonts w:ascii="Tahoma" w:hAnsi="Tahoma" w:cs="Tahoma"/>
                <w:bCs/>
                <w:sz w:val="18"/>
                <w:szCs w:val="18"/>
              </w:rPr>
              <w:t>dummy</w:t>
            </w:r>
            <w:proofErr w:type="spellEnd"/>
            <w:r w:rsidRPr="00752B46">
              <w:rPr>
                <w:rFonts w:ascii="Tahoma" w:hAnsi="Tahoma" w:cs="Tahoma"/>
                <w:bCs/>
                <w:sz w:val="18"/>
                <w:szCs w:val="18"/>
              </w:rPr>
              <w:t xml:space="preserve">) volumen pri </w:t>
            </w:r>
            <w:proofErr w:type="spellStart"/>
            <w:r w:rsidRPr="00752B46">
              <w:rPr>
                <w:rFonts w:ascii="Tahoma" w:hAnsi="Tahoma" w:cs="Tahoma"/>
                <w:bCs/>
                <w:sz w:val="18"/>
                <w:szCs w:val="18"/>
              </w:rPr>
              <w:t>pipetiranju</w:t>
            </w:r>
            <w:proofErr w:type="spellEnd"/>
            <w:r w:rsidRPr="00752B46">
              <w:rPr>
                <w:rFonts w:ascii="Tahoma" w:hAnsi="Tahoma" w:cs="Tahoma"/>
                <w:bCs/>
                <w:sz w:val="18"/>
                <w:szCs w:val="18"/>
              </w:rPr>
              <w:t xml:space="preserve"> se ne upoštevata. Za izračun upoštevajte  samo volumen normalnega (</w:t>
            </w:r>
            <w:proofErr w:type="spellStart"/>
            <w:r w:rsidRPr="00752B46">
              <w:rPr>
                <w:rFonts w:ascii="Tahoma" w:hAnsi="Tahoma" w:cs="Tahoma"/>
                <w:bCs/>
                <w:sz w:val="18"/>
                <w:szCs w:val="18"/>
              </w:rPr>
              <w:t>nativnega</w:t>
            </w:r>
            <w:proofErr w:type="spellEnd"/>
            <w:r w:rsidRPr="00752B46">
              <w:rPr>
                <w:rFonts w:ascii="Tahoma" w:hAnsi="Tahoma" w:cs="Tahoma"/>
                <w:bCs/>
                <w:sz w:val="18"/>
                <w:szCs w:val="18"/>
              </w:rPr>
              <w:t xml:space="preserve">) vzorca in ne </w:t>
            </w:r>
            <w:proofErr w:type="spellStart"/>
            <w:r w:rsidRPr="00752B46">
              <w:rPr>
                <w:rFonts w:ascii="Tahoma" w:hAnsi="Tahoma" w:cs="Tahoma"/>
                <w:bCs/>
                <w:sz w:val="18"/>
                <w:szCs w:val="18"/>
              </w:rPr>
              <w:t>t.i</w:t>
            </w:r>
            <w:proofErr w:type="spellEnd"/>
            <w:r w:rsidRPr="00752B46">
              <w:rPr>
                <w:rFonts w:ascii="Tahoma" w:hAnsi="Tahoma" w:cs="Tahoma"/>
                <w:bCs/>
                <w:sz w:val="18"/>
                <w:szCs w:val="18"/>
              </w:rPr>
              <w:t>. povečan / zmanjšan volumen..</w:t>
            </w:r>
          </w:p>
        </w:tc>
        <w:tc>
          <w:tcPr>
            <w:tcW w:w="3231" w:type="dxa"/>
          </w:tcPr>
          <w:p w14:paraId="0516EA04" w14:textId="77777777" w:rsidR="006E358F" w:rsidRPr="00752B46" w:rsidRDefault="006E358F" w:rsidP="00A42CC5">
            <w:pPr>
              <w:rPr>
                <w:rFonts w:ascii="Tahoma" w:hAnsi="Tahoma" w:cs="Tahoma"/>
                <w:b/>
                <w:sz w:val="18"/>
                <w:szCs w:val="18"/>
              </w:rPr>
            </w:pPr>
          </w:p>
        </w:tc>
      </w:tr>
      <w:tr w:rsidR="006E358F" w:rsidRPr="00752B46" w14:paraId="457ADE78" w14:textId="77777777" w:rsidTr="006E358F">
        <w:trPr>
          <w:trHeight w:val="274"/>
        </w:trPr>
        <w:tc>
          <w:tcPr>
            <w:tcW w:w="709" w:type="dxa"/>
          </w:tcPr>
          <w:p w14:paraId="6A989CC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BC48677"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Mora omogočati popolno zaščito pred navzkrižno kontaminacijo med vzorci (</w:t>
            </w:r>
            <w:proofErr w:type="spellStart"/>
            <w:r w:rsidRPr="00752B46">
              <w:rPr>
                <w:rFonts w:ascii="Tahoma" w:hAnsi="Tahoma" w:cs="Tahoma"/>
                <w:bCs/>
                <w:sz w:val="18"/>
                <w:szCs w:val="18"/>
              </w:rPr>
              <w:t>carry</w:t>
            </w:r>
            <w:proofErr w:type="spellEnd"/>
            <w:r w:rsidRPr="00752B46">
              <w:rPr>
                <w:rFonts w:ascii="Tahoma" w:hAnsi="Tahoma" w:cs="Tahoma"/>
                <w:bCs/>
                <w:sz w:val="18"/>
                <w:szCs w:val="18"/>
              </w:rPr>
              <w:t xml:space="preserve"> </w:t>
            </w:r>
            <w:proofErr w:type="spellStart"/>
            <w:r w:rsidRPr="00752B46">
              <w:rPr>
                <w:rFonts w:ascii="Tahoma" w:hAnsi="Tahoma" w:cs="Tahoma"/>
                <w:bCs/>
                <w:sz w:val="18"/>
                <w:szCs w:val="18"/>
              </w:rPr>
              <w:t>over</w:t>
            </w:r>
            <w:proofErr w:type="spellEnd"/>
            <w:r w:rsidRPr="00752B46">
              <w:rPr>
                <w:rFonts w:ascii="Tahoma" w:hAnsi="Tahoma" w:cs="Tahoma"/>
                <w:bCs/>
                <w:sz w:val="18"/>
                <w:szCs w:val="18"/>
              </w:rPr>
              <w:t xml:space="preserve">) z uporabo </w:t>
            </w:r>
            <w:proofErr w:type="spellStart"/>
            <w:r w:rsidRPr="00752B46">
              <w:rPr>
                <w:rFonts w:ascii="Tahoma" w:hAnsi="Tahoma" w:cs="Tahoma"/>
                <w:bCs/>
                <w:sz w:val="18"/>
                <w:szCs w:val="18"/>
              </w:rPr>
              <w:t>pipetnih</w:t>
            </w:r>
            <w:proofErr w:type="spellEnd"/>
            <w:r w:rsidRPr="00752B46">
              <w:rPr>
                <w:rFonts w:ascii="Tahoma" w:hAnsi="Tahoma" w:cs="Tahoma"/>
                <w:bCs/>
                <w:sz w:val="18"/>
                <w:szCs w:val="18"/>
              </w:rPr>
              <w:t xml:space="preserve"> nastavkov in reakcijskih posodic za enkratno uporabo. Vseeno pa mora imeti opozorilo za </w:t>
            </w:r>
            <w:proofErr w:type="spellStart"/>
            <w:r w:rsidRPr="00752B46">
              <w:rPr>
                <w:rFonts w:ascii="Tahoma" w:hAnsi="Tahoma" w:cs="Tahoma"/>
                <w:bCs/>
                <w:sz w:val="18"/>
                <w:szCs w:val="18"/>
              </w:rPr>
              <w:t>carry</w:t>
            </w:r>
            <w:proofErr w:type="spellEnd"/>
            <w:r w:rsidRPr="00752B46">
              <w:rPr>
                <w:rFonts w:ascii="Tahoma" w:hAnsi="Tahoma" w:cs="Tahoma"/>
                <w:bCs/>
                <w:sz w:val="18"/>
                <w:szCs w:val="18"/>
              </w:rPr>
              <w:t xml:space="preserve"> </w:t>
            </w:r>
            <w:proofErr w:type="spellStart"/>
            <w:r w:rsidRPr="00752B46">
              <w:rPr>
                <w:rFonts w:ascii="Tahoma" w:hAnsi="Tahoma" w:cs="Tahoma"/>
                <w:bCs/>
                <w:sz w:val="18"/>
                <w:szCs w:val="18"/>
              </w:rPr>
              <w:t>over</w:t>
            </w:r>
            <w:proofErr w:type="spellEnd"/>
            <w:r w:rsidRPr="00752B46">
              <w:rPr>
                <w:rFonts w:ascii="Tahoma" w:hAnsi="Tahoma" w:cs="Tahoma"/>
                <w:bCs/>
                <w:sz w:val="18"/>
                <w:szCs w:val="18"/>
              </w:rPr>
              <w:t xml:space="preserve"> za primere, kjer vzrok ni </w:t>
            </w:r>
            <w:proofErr w:type="spellStart"/>
            <w:r w:rsidRPr="00752B46">
              <w:rPr>
                <w:rFonts w:ascii="Tahoma" w:hAnsi="Tahoma" w:cs="Tahoma"/>
                <w:bCs/>
                <w:sz w:val="18"/>
                <w:szCs w:val="18"/>
              </w:rPr>
              <w:t>pipetiranje</w:t>
            </w:r>
            <w:proofErr w:type="spellEnd"/>
            <w:r w:rsidRPr="00752B46">
              <w:rPr>
                <w:rFonts w:ascii="Tahoma" w:hAnsi="Tahoma" w:cs="Tahoma"/>
                <w:bCs/>
                <w:sz w:val="18"/>
                <w:szCs w:val="18"/>
              </w:rPr>
              <w:t xml:space="preserve"> vzorcev.</w:t>
            </w:r>
          </w:p>
        </w:tc>
        <w:tc>
          <w:tcPr>
            <w:tcW w:w="3231" w:type="dxa"/>
          </w:tcPr>
          <w:p w14:paraId="3D677832" w14:textId="77777777" w:rsidR="006E358F" w:rsidRPr="00752B46" w:rsidRDefault="006E358F" w:rsidP="00A42CC5">
            <w:pPr>
              <w:rPr>
                <w:rFonts w:ascii="Tahoma" w:hAnsi="Tahoma" w:cs="Tahoma"/>
                <w:b/>
                <w:sz w:val="18"/>
                <w:szCs w:val="18"/>
              </w:rPr>
            </w:pPr>
          </w:p>
        </w:tc>
      </w:tr>
      <w:tr w:rsidR="006E358F" w:rsidRPr="00752B46" w14:paraId="59DDCA51" w14:textId="77777777" w:rsidTr="006E358F">
        <w:trPr>
          <w:trHeight w:val="274"/>
        </w:trPr>
        <w:tc>
          <w:tcPr>
            <w:tcW w:w="709" w:type="dxa"/>
          </w:tcPr>
          <w:p w14:paraId="15B5864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FEDF03E"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prilagoditev večtočkovne kalibracijske krivulje proizvajalca z uporabo največ dveh </w:t>
            </w:r>
            <w:proofErr w:type="spellStart"/>
            <w:r w:rsidRPr="00752B46">
              <w:rPr>
                <w:rFonts w:ascii="Tahoma" w:hAnsi="Tahoma" w:cs="Tahoma"/>
                <w:bCs/>
                <w:sz w:val="18"/>
                <w:szCs w:val="18"/>
              </w:rPr>
              <w:t>kalibratorjev</w:t>
            </w:r>
            <w:proofErr w:type="spellEnd"/>
            <w:r w:rsidRPr="00752B46">
              <w:rPr>
                <w:rFonts w:ascii="Tahoma" w:hAnsi="Tahoma" w:cs="Tahoma"/>
                <w:bCs/>
                <w:sz w:val="18"/>
                <w:szCs w:val="18"/>
              </w:rPr>
              <w:t>.</w:t>
            </w:r>
          </w:p>
        </w:tc>
        <w:tc>
          <w:tcPr>
            <w:tcW w:w="3231" w:type="dxa"/>
          </w:tcPr>
          <w:p w14:paraId="1626642D" w14:textId="77777777" w:rsidR="006E358F" w:rsidRPr="00752B46" w:rsidRDefault="006E358F" w:rsidP="00A42CC5">
            <w:pPr>
              <w:rPr>
                <w:rFonts w:ascii="Tahoma" w:hAnsi="Tahoma" w:cs="Tahoma"/>
                <w:b/>
                <w:sz w:val="18"/>
                <w:szCs w:val="18"/>
              </w:rPr>
            </w:pPr>
          </w:p>
        </w:tc>
      </w:tr>
      <w:tr w:rsidR="006E358F" w:rsidRPr="00752B46" w14:paraId="66B2D31E" w14:textId="77777777" w:rsidTr="006E358F">
        <w:trPr>
          <w:trHeight w:val="274"/>
        </w:trPr>
        <w:tc>
          <w:tcPr>
            <w:tcW w:w="709" w:type="dxa"/>
          </w:tcPr>
          <w:p w14:paraId="2CA77991"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FEF77FC"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Reagenti morajo biti pripravljeni za uporabo (brez predhodne </w:t>
            </w:r>
            <w:r w:rsidRPr="00752B46">
              <w:rPr>
                <w:rFonts w:ascii="Tahoma" w:hAnsi="Tahoma" w:cs="Tahoma"/>
                <w:sz w:val="18"/>
                <w:szCs w:val="18"/>
              </w:rPr>
              <w:lastRenderedPageBreak/>
              <w:t xml:space="preserve">priprave, brez čakanja, brez predhodnega odpiranja, brez prelivanja). </w:t>
            </w:r>
          </w:p>
          <w:p w14:paraId="10DABCE4"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Odstranjevanje zaščitne embalaže (folija, plastika/guma in podobno) se ne šteje kot ročna priprava reagenta. </w:t>
            </w:r>
          </w:p>
          <w:p w14:paraId="328D2F1A" w14:textId="77777777" w:rsidR="006E358F" w:rsidRPr="00752B46" w:rsidRDefault="006E358F" w:rsidP="00A42CC5">
            <w:pPr>
              <w:rPr>
                <w:rFonts w:ascii="Tahoma" w:hAnsi="Tahoma" w:cs="Tahoma"/>
                <w:bCs/>
                <w:sz w:val="18"/>
                <w:szCs w:val="18"/>
                <w:highlight w:val="yellow"/>
              </w:rPr>
            </w:pPr>
            <w:r w:rsidRPr="00752B46">
              <w:rPr>
                <w:rFonts w:ascii="Tahoma" w:hAnsi="Tahoma" w:cs="Tahoma"/>
                <w:sz w:val="18"/>
                <w:szCs w:val="18"/>
              </w:rPr>
              <w:t xml:space="preserve">Seznam reagentov je v dokumentu </w:t>
            </w:r>
            <w:r w:rsidRPr="00752B46">
              <w:rPr>
                <w:rFonts w:ascii="Tahoma" w:hAnsi="Tahoma" w:cs="Tahoma"/>
                <w:bCs/>
                <w:sz w:val="18"/>
                <w:szCs w:val="18"/>
              </w:rPr>
              <w:t xml:space="preserve">»Seznam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v drugem zavihku »Reagenti - </w:t>
            </w:r>
            <w:proofErr w:type="spellStart"/>
            <w:r w:rsidRPr="00752B46">
              <w:rPr>
                <w:rFonts w:ascii="Tahoma" w:hAnsi="Tahoma" w:cs="Tahoma"/>
                <w:bCs/>
                <w:sz w:val="18"/>
                <w:szCs w:val="18"/>
              </w:rPr>
              <w:t>imunokemija</w:t>
            </w:r>
            <w:proofErr w:type="spellEnd"/>
            <w:r w:rsidRPr="00752B46">
              <w:rPr>
                <w:rFonts w:ascii="Tahoma" w:hAnsi="Tahoma" w:cs="Tahoma"/>
                <w:bCs/>
                <w:sz w:val="18"/>
                <w:szCs w:val="18"/>
              </w:rPr>
              <w:t xml:space="preserve">«. </w:t>
            </w:r>
          </w:p>
        </w:tc>
        <w:tc>
          <w:tcPr>
            <w:tcW w:w="3231" w:type="dxa"/>
          </w:tcPr>
          <w:p w14:paraId="6D54BBBA" w14:textId="77777777" w:rsidR="006E358F" w:rsidRPr="00752B46" w:rsidRDefault="006E358F" w:rsidP="00A42CC5">
            <w:pPr>
              <w:rPr>
                <w:rFonts w:ascii="Tahoma" w:hAnsi="Tahoma" w:cs="Tahoma"/>
                <w:b/>
                <w:sz w:val="18"/>
                <w:szCs w:val="18"/>
              </w:rPr>
            </w:pPr>
          </w:p>
        </w:tc>
      </w:tr>
      <w:tr w:rsidR="006E358F" w:rsidRPr="00752B46" w14:paraId="5B47A530" w14:textId="77777777" w:rsidTr="006E358F">
        <w:trPr>
          <w:trHeight w:val="274"/>
        </w:trPr>
        <w:tc>
          <w:tcPr>
            <w:tcW w:w="5983" w:type="dxa"/>
            <w:gridSpan w:val="2"/>
          </w:tcPr>
          <w:p w14:paraId="755A0C2C" w14:textId="77777777" w:rsidR="006E358F" w:rsidRPr="00752B46" w:rsidRDefault="006E358F" w:rsidP="00A42CC5">
            <w:pPr>
              <w:widowControl w:val="0"/>
              <w:rPr>
                <w:rFonts w:ascii="Tahoma" w:hAnsi="Tahoma" w:cs="Tahoma"/>
                <w:sz w:val="18"/>
                <w:szCs w:val="18"/>
              </w:rPr>
            </w:pPr>
          </w:p>
          <w:p w14:paraId="1A91F1DE" w14:textId="77777777" w:rsidR="006E358F" w:rsidRPr="00752B46" w:rsidRDefault="006E358F" w:rsidP="00A42CC5">
            <w:pPr>
              <w:widowControl w:val="0"/>
              <w:rPr>
                <w:rFonts w:ascii="Tahoma" w:hAnsi="Tahoma" w:cs="Tahoma"/>
                <w:sz w:val="18"/>
                <w:szCs w:val="18"/>
              </w:rPr>
            </w:pPr>
          </w:p>
          <w:p w14:paraId="6BF88B1E" w14:textId="77777777" w:rsidR="006E358F" w:rsidRPr="00752B46" w:rsidRDefault="006E358F" w:rsidP="000322AF">
            <w:pPr>
              <w:pStyle w:val="Odstavekseznama"/>
              <w:widowControl w:val="0"/>
              <w:numPr>
                <w:ilvl w:val="0"/>
                <w:numId w:val="35"/>
              </w:numPr>
              <w:spacing w:after="200" w:line="276" w:lineRule="auto"/>
              <w:rPr>
                <w:rFonts w:ascii="Tahoma" w:hAnsi="Tahoma" w:cs="Tahoma"/>
                <w:sz w:val="18"/>
                <w:szCs w:val="18"/>
              </w:rPr>
            </w:pPr>
            <w:r w:rsidRPr="00752B46">
              <w:rPr>
                <w:rFonts w:ascii="Tahoma" w:hAnsi="Tahoma" w:cs="Tahoma"/>
                <w:b/>
                <w:sz w:val="18"/>
                <w:szCs w:val="18"/>
              </w:rPr>
              <w:t>SPLOŠNE ZAHTEVE</w:t>
            </w:r>
          </w:p>
          <w:p w14:paraId="38FDE3F4" w14:textId="77777777" w:rsidR="006E358F" w:rsidRPr="00752B46" w:rsidRDefault="006E358F" w:rsidP="00A42CC5">
            <w:pPr>
              <w:pStyle w:val="Odstavekseznama"/>
              <w:widowControl w:val="0"/>
              <w:ind w:left="164"/>
              <w:rPr>
                <w:rFonts w:ascii="Tahoma" w:hAnsi="Tahoma" w:cs="Tahoma"/>
                <w:bCs/>
                <w:sz w:val="18"/>
                <w:szCs w:val="18"/>
              </w:rPr>
            </w:pPr>
            <w:r w:rsidRPr="00752B46">
              <w:rPr>
                <w:rFonts w:ascii="Tahoma" w:hAnsi="Tahoma" w:cs="Tahoma"/>
                <w:bCs/>
                <w:sz w:val="18"/>
                <w:szCs w:val="18"/>
              </w:rPr>
              <w:t>Za izpolnjevanje splošnih zahtev ponudnik za točke, kjer ni posebej določeno dokazilo, priloži lastno izjavo, s katero potrjuje izpolnjevanje zahtev.</w:t>
            </w:r>
          </w:p>
        </w:tc>
        <w:tc>
          <w:tcPr>
            <w:tcW w:w="3231" w:type="dxa"/>
          </w:tcPr>
          <w:p w14:paraId="7F1ECA66" w14:textId="77777777" w:rsidR="006E358F" w:rsidRPr="00752B46" w:rsidRDefault="006E358F" w:rsidP="00A42CC5">
            <w:pPr>
              <w:jc w:val="left"/>
              <w:rPr>
                <w:rFonts w:ascii="Tahoma" w:hAnsi="Tahoma" w:cs="Tahoma"/>
                <w:sz w:val="18"/>
                <w:szCs w:val="18"/>
              </w:rPr>
            </w:pPr>
            <w:r w:rsidRPr="00752B46">
              <w:rPr>
                <w:rFonts w:ascii="Tahoma" w:hAnsi="Tahoma" w:cs="Tahoma"/>
                <w:b/>
                <w:sz w:val="18"/>
                <w:szCs w:val="18"/>
              </w:rPr>
              <w:t>IZJAVA</w:t>
            </w:r>
          </w:p>
        </w:tc>
      </w:tr>
      <w:tr w:rsidR="006E358F" w:rsidRPr="00752B46" w14:paraId="22B3291A" w14:textId="77777777" w:rsidTr="006E358F">
        <w:trPr>
          <w:trHeight w:val="274"/>
        </w:trPr>
        <w:tc>
          <w:tcPr>
            <w:tcW w:w="709" w:type="dxa"/>
          </w:tcPr>
          <w:p w14:paraId="6698FF46"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685FC4B" w14:textId="77777777" w:rsidR="006E358F" w:rsidRPr="00752B46" w:rsidRDefault="006E358F" w:rsidP="00A42CC5">
            <w:pPr>
              <w:widowControl w:val="0"/>
              <w:rPr>
                <w:rFonts w:ascii="Tahoma" w:hAnsi="Tahoma" w:cs="Tahoma"/>
                <w:bCs/>
                <w:sz w:val="18"/>
                <w:szCs w:val="18"/>
              </w:rPr>
            </w:pPr>
            <w:r w:rsidRPr="00752B46">
              <w:rPr>
                <w:rFonts w:ascii="Tahoma" w:hAnsi="Tahoma" w:cs="Tahoma"/>
                <w:bCs/>
                <w:sz w:val="18"/>
                <w:szCs w:val="18"/>
              </w:rPr>
              <w:t>Ponudnik mora izdati potrdilo o usposobljenosti za delo na analitskem sistemu za zaposlene.</w:t>
            </w:r>
          </w:p>
        </w:tc>
        <w:tc>
          <w:tcPr>
            <w:tcW w:w="3231" w:type="dxa"/>
          </w:tcPr>
          <w:p w14:paraId="2D2C973F" w14:textId="77777777" w:rsidR="006E358F" w:rsidRPr="00752B46" w:rsidRDefault="006E358F" w:rsidP="00A42CC5">
            <w:pPr>
              <w:rPr>
                <w:rFonts w:ascii="Tahoma" w:hAnsi="Tahoma" w:cs="Tahoma"/>
                <w:b/>
                <w:sz w:val="18"/>
                <w:szCs w:val="18"/>
              </w:rPr>
            </w:pPr>
          </w:p>
        </w:tc>
      </w:tr>
      <w:tr w:rsidR="006E358F" w:rsidRPr="00752B46" w14:paraId="3749CD28" w14:textId="77777777" w:rsidTr="006E358F">
        <w:trPr>
          <w:trHeight w:val="274"/>
        </w:trPr>
        <w:tc>
          <w:tcPr>
            <w:tcW w:w="709" w:type="dxa"/>
          </w:tcPr>
          <w:p w14:paraId="4E3C7C6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17E1AFF" w14:textId="77777777" w:rsidR="006E358F" w:rsidRPr="00752B46" w:rsidRDefault="006E358F" w:rsidP="00A42CC5">
            <w:pPr>
              <w:widowControl w:val="0"/>
              <w:rPr>
                <w:rFonts w:ascii="Tahoma" w:hAnsi="Tahoma" w:cs="Tahoma"/>
                <w:sz w:val="18"/>
                <w:szCs w:val="18"/>
              </w:rPr>
            </w:pPr>
            <w:r w:rsidRPr="00752B46">
              <w:rPr>
                <w:rFonts w:ascii="Tahoma" w:hAnsi="Tahoma" w:cs="Tahoma"/>
                <w:bCs/>
                <w:sz w:val="18"/>
                <w:szCs w:val="18"/>
              </w:rPr>
              <w:t xml:space="preserve">Ponudnik mora zagotoviti dostavo, montažo in zagon ter preizkus delovanja analitskega sistema </w:t>
            </w:r>
            <w:r w:rsidRPr="00752B46">
              <w:rPr>
                <w:rFonts w:ascii="Tahoma" w:hAnsi="Tahoma" w:cs="Tahoma"/>
                <w:b/>
                <w:sz w:val="18"/>
                <w:szCs w:val="18"/>
              </w:rPr>
              <w:t>v 90 dneh</w:t>
            </w:r>
            <w:r w:rsidRPr="00752B46">
              <w:rPr>
                <w:rFonts w:ascii="Tahoma" w:hAnsi="Tahoma" w:cs="Tahoma"/>
                <w:bCs/>
                <w:sz w:val="18"/>
                <w:szCs w:val="18"/>
              </w:rPr>
              <w:t xml:space="preserve"> od datuma veljavnosti (podpisa) pogodbe.</w:t>
            </w:r>
            <w:r w:rsidRPr="00752B46">
              <w:rPr>
                <w:rFonts w:ascii="Tahoma" w:eastAsia="Times New Roman" w:hAnsi="Tahoma" w:cs="Tahoma"/>
                <w:sz w:val="18"/>
                <w:szCs w:val="18"/>
                <w:lang w:eastAsia="sl-SI"/>
              </w:rPr>
              <w:t xml:space="preserve"> </w:t>
            </w:r>
          </w:p>
        </w:tc>
        <w:tc>
          <w:tcPr>
            <w:tcW w:w="3231" w:type="dxa"/>
          </w:tcPr>
          <w:p w14:paraId="5DDE615B" w14:textId="77777777" w:rsidR="006E358F" w:rsidRPr="00752B46" w:rsidRDefault="006E358F" w:rsidP="00A42CC5">
            <w:pPr>
              <w:rPr>
                <w:rFonts w:ascii="Tahoma" w:hAnsi="Tahoma" w:cs="Tahoma"/>
                <w:b/>
                <w:sz w:val="18"/>
                <w:szCs w:val="18"/>
              </w:rPr>
            </w:pPr>
          </w:p>
        </w:tc>
      </w:tr>
      <w:tr w:rsidR="006E358F" w:rsidRPr="00752B46" w14:paraId="4D24C253" w14:textId="77777777" w:rsidTr="006E358F">
        <w:trPr>
          <w:trHeight w:val="274"/>
        </w:trPr>
        <w:tc>
          <w:tcPr>
            <w:tcW w:w="709" w:type="dxa"/>
          </w:tcPr>
          <w:p w14:paraId="255048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3F86A94" w14:textId="77777777" w:rsidR="006E358F" w:rsidRPr="00752B46" w:rsidRDefault="006E358F" w:rsidP="00A42CC5">
            <w:pPr>
              <w:contextualSpacing/>
              <w:rPr>
                <w:rFonts w:ascii="Tahoma" w:hAnsi="Tahoma" w:cs="Tahoma"/>
                <w:bCs/>
                <w:sz w:val="18"/>
                <w:szCs w:val="18"/>
              </w:rPr>
            </w:pPr>
            <w:r w:rsidRPr="00752B46">
              <w:rPr>
                <w:rFonts w:ascii="Tahoma" w:hAnsi="Tahoma" w:cs="Tahoma"/>
                <w:b/>
                <w:sz w:val="18"/>
                <w:szCs w:val="18"/>
              </w:rPr>
              <w:t>Izbrani</w:t>
            </w:r>
            <w:r w:rsidRPr="00752B46">
              <w:rPr>
                <w:rFonts w:ascii="Tahoma" w:hAnsi="Tahoma" w:cs="Tahoma"/>
                <w:bCs/>
                <w:sz w:val="18"/>
                <w:szCs w:val="18"/>
              </w:rPr>
              <w:t xml:space="preserve"> ponudnik mora pripraviti načrt za izvedbo vseh potrebnih priključkov za: električno energijo, vodo, demineralizirano vodo, odtoke, mrežno povezavo, LIS in morebitne druge priključke.</w:t>
            </w:r>
          </w:p>
        </w:tc>
        <w:tc>
          <w:tcPr>
            <w:tcW w:w="3231" w:type="dxa"/>
          </w:tcPr>
          <w:p w14:paraId="3C1D5A7A" w14:textId="77777777" w:rsidR="006E358F" w:rsidRPr="00752B46" w:rsidRDefault="006E358F" w:rsidP="00A42CC5">
            <w:pPr>
              <w:rPr>
                <w:rFonts w:ascii="Tahoma" w:hAnsi="Tahoma" w:cs="Tahoma"/>
                <w:b/>
                <w:sz w:val="18"/>
                <w:szCs w:val="18"/>
              </w:rPr>
            </w:pPr>
          </w:p>
        </w:tc>
      </w:tr>
      <w:tr w:rsidR="006E358F" w:rsidRPr="00752B46" w14:paraId="34D9C95A" w14:textId="77777777" w:rsidTr="006E358F">
        <w:trPr>
          <w:trHeight w:val="274"/>
        </w:trPr>
        <w:tc>
          <w:tcPr>
            <w:tcW w:w="709" w:type="dxa"/>
          </w:tcPr>
          <w:p w14:paraId="163FD959"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bookmarkStart w:id="180" w:name="_Hlk114560222"/>
          </w:p>
        </w:tc>
        <w:tc>
          <w:tcPr>
            <w:tcW w:w="5274" w:type="dxa"/>
          </w:tcPr>
          <w:p w14:paraId="2A81F417"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 xml:space="preserve">V ponudbeno vrednost mora biti vključen ves potrebni material (reagenti, </w:t>
            </w:r>
            <w:proofErr w:type="spellStart"/>
            <w:r w:rsidRPr="00752B46">
              <w:rPr>
                <w:rFonts w:ascii="Tahoma" w:hAnsi="Tahoma" w:cs="Tahoma"/>
                <w:bCs/>
                <w:sz w:val="18"/>
                <w:szCs w:val="18"/>
              </w:rPr>
              <w:t>kalibratorji</w:t>
            </w:r>
            <w:proofErr w:type="spellEnd"/>
            <w:r w:rsidRPr="00752B46">
              <w:rPr>
                <w:rFonts w:ascii="Tahoma" w:hAnsi="Tahoma" w:cs="Tahoma"/>
                <w:bCs/>
                <w:sz w:val="18"/>
                <w:szCs w:val="18"/>
              </w:rPr>
              <w:t>, kontrole, sistemski reagenti, čistilne raztopine) za zagon ob postavitvi analitskih sistemov in šolanje laboratorijskega osebja ter verifikacijo metod (100 določitev na preiskavo).</w:t>
            </w:r>
          </w:p>
        </w:tc>
        <w:tc>
          <w:tcPr>
            <w:tcW w:w="3231" w:type="dxa"/>
          </w:tcPr>
          <w:p w14:paraId="567DD824" w14:textId="77777777" w:rsidR="006E358F" w:rsidRPr="00752B46" w:rsidRDefault="006E358F" w:rsidP="00A42CC5">
            <w:pPr>
              <w:rPr>
                <w:rFonts w:ascii="Tahoma" w:hAnsi="Tahoma" w:cs="Tahoma"/>
                <w:b/>
                <w:sz w:val="18"/>
                <w:szCs w:val="18"/>
              </w:rPr>
            </w:pPr>
          </w:p>
        </w:tc>
      </w:tr>
      <w:bookmarkEnd w:id="180"/>
      <w:tr w:rsidR="006E358F" w:rsidRPr="00752B46" w14:paraId="181A2654" w14:textId="77777777" w:rsidTr="006E358F">
        <w:trPr>
          <w:trHeight w:val="274"/>
        </w:trPr>
        <w:tc>
          <w:tcPr>
            <w:tcW w:w="709" w:type="dxa"/>
          </w:tcPr>
          <w:p w14:paraId="220E473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8CF6B7E"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v okviru ponudbene vrednosti zagotoviti priklop analitskega sistema na obstoječi LIS (</w:t>
            </w:r>
            <w:proofErr w:type="spellStart"/>
            <w:r w:rsidRPr="00752B46">
              <w:rPr>
                <w:rFonts w:ascii="Tahoma" w:hAnsi="Tahoma" w:cs="Tahoma"/>
                <w:bCs/>
                <w:sz w:val="18"/>
                <w:szCs w:val="18"/>
              </w:rPr>
              <w:t>Labis</w:t>
            </w:r>
            <w:proofErr w:type="spellEnd"/>
            <w:r w:rsidRPr="00752B46">
              <w:rPr>
                <w:rFonts w:ascii="Tahoma" w:hAnsi="Tahoma" w:cs="Tahoma"/>
                <w:bCs/>
                <w:sz w:val="18"/>
                <w:szCs w:val="18"/>
              </w:rPr>
              <w:t xml:space="preserve">) ter nadgradnja z modulom kritične vrednosti, modul </w:t>
            </w:r>
            <w:proofErr w:type="spellStart"/>
            <w:r w:rsidRPr="00752B46">
              <w:rPr>
                <w:rFonts w:ascii="Tahoma" w:hAnsi="Tahoma" w:cs="Tahoma"/>
                <w:bCs/>
                <w:sz w:val="18"/>
                <w:szCs w:val="18"/>
              </w:rPr>
              <w:t>flagi</w:t>
            </w:r>
            <w:proofErr w:type="spellEnd"/>
            <w:r w:rsidRPr="00752B46">
              <w:rPr>
                <w:rFonts w:ascii="Tahoma" w:hAnsi="Tahoma" w:cs="Tahoma"/>
                <w:bCs/>
                <w:sz w:val="18"/>
                <w:szCs w:val="18"/>
              </w:rPr>
              <w:t xml:space="preserve"> in modul HIL.</w:t>
            </w:r>
          </w:p>
        </w:tc>
        <w:tc>
          <w:tcPr>
            <w:tcW w:w="3231" w:type="dxa"/>
          </w:tcPr>
          <w:p w14:paraId="685B7812" w14:textId="77777777" w:rsidR="006E358F" w:rsidRPr="00752B46" w:rsidRDefault="006E358F" w:rsidP="00A42CC5">
            <w:pPr>
              <w:rPr>
                <w:rFonts w:ascii="Tahoma" w:hAnsi="Tahoma" w:cs="Tahoma"/>
                <w:sz w:val="18"/>
                <w:szCs w:val="18"/>
              </w:rPr>
            </w:pPr>
          </w:p>
        </w:tc>
      </w:tr>
      <w:tr w:rsidR="006E358F" w:rsidRPr="00752B46" w14:paraId="5344E87B" w14:textId="77777777" w:rsidTr="006E358F">
        <w:trPr>
          <w:trHeight w:val="274"/>
        </w:trPr>
        <w:tc>
          <w:tcPr>
            <w:tcW w:w="709" w:type="dxa"/>
          </w:tcPr>
          <w:p w14:paraId="3E3D2B8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BBC7B31" w14:textId="77777777" w:rsidR="006E358F" w:rsidRPr="00752B46" w:rsidRDefault="006E358F" w:rsidP="00A42CC5">
            <w:pPr>
              <w:rPr>
                <w:rFonts w:ascii="Tahoma" w:hAnsi="Tahoma" w:cs="Tahoma"/>
                <w:sz w:val="18"/>
                <w:szCs w:val="18"/>
              </w:rPr>
            </w:pPr>
            <w:r w:rsidRPr="00752B46">
              <w:rPr>
                <w:rFonts w:ascii="Tahoma" w:hAnsi="Tahoma" w:cs="Tahoma"/>
                <w:b/>
                <w:sz w:val="18"/>
                <w:szCs w:val="18"/>
              </w:rPr>
              <w:t>Izbrani</w:t>
            </w:r>
            <w:r w:rsidRPr="00752B46">
              <w:rPr>
                <w:rFonts w:ascii="Tahoma" w:hAnsi="Tahoma" w:cs="Tahoma"/>
                <w:bCs/>
                <w:sz w:val="18"/>
                <w:szCs w:val="18"/>
              </w:rPr>
              <w:t xml:space="preserve"> ponudnik mora ob postavitvi analitskega sistema priskrbeti kratka navodila za delo in redno vzdrževanje analitskega sistema v slovenskem jeziku.</w:t>
            </w:r>
          </w:p>
        </w:tc>
        <w:tc>
          <w:tcPr>
            <w:tcW w:w="3231" w:type="dxa"/>
          </w:tcPr>
          <w:p w14:paraId="18CEDEC5" w14:textId="77777777" w:rsidR="006E358F" w:rsidRPr="00752B46" w:rsidRDefault="006E358F" w:rsidP="00A42CC5">
            <w:pPr>
              <w:rPr>
                <w:rFonts w:ascii="Tahoma" w:hAnsi="Tahoma" w:cs="Tahoma"/>
                <w:b/>
                <w:sz w:val="18"/>
                <w:szCs w:val="18"/>
              </w:rPr>
            </w:pPr>
          </w:p>
        </w:tc>
      </w:tr>
      <w:tr w:rsidR="006E358F" w:rsidRPr="00752B46" w14:paraId="0355D453" w14:textId="77777777" w:rsidTr="006E358F">
        <w:trPr>
          <w:trHeight w:val="274"/>
        </w:trPr>
        <w:tc>
          <w:tcPr>
            <w:tcW w:w="709" w:type="dxa"/>
          </w:tcPr>
          <w:p w14:paraId="1597AA6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66FE9BB"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 xml:space="preserve">Dobavljena oprema mora biti nova in nerabljena. </w:t>
            </w:r>
          </w:p>
        </w:tc>
        <w:tc>
          <w:tcPr>
            <w:tcW w:w="3231" w:type="dxa"/>
          </w:tcPr>
          <w:p w14:paraId="3E66A85D" w14:textId="77777777" w:rsidR="006E358F" w:rsidRPr="00752B46" w:rsidRDefault="006E358F" w:rsidP="00A42CC5">
            <w:pPr>
              <w:rPr>
                <w:rFonts w:ascii="Tahoma" w:hAnsi="Tahoma" w:cs="Tahoma"/>
                <w:b/>
                <w:sz w:val="18"/>
                <w:szCs w:val="18"/>
              </w:rPr>
            </w:pPr>
          </w:p>
        </w:tc>
      </w:tr>
      <w:tr w:rsidR="006E358F" w:rsidRPr="00752B46" w14:paraId="535A1B9B" w14:textId="77777777" w:rsidTr="006E358F">
        <w:trPr>
          <w:trHeight w:val="1107"/>
        </w:trPr>
        <w:tc>
          <w:tcPr>
            <w:tcW w:w="709" w:type="dxa"/>
          </w:tcPr>
          <w:p w14:paraId="0EBF342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bookmarkStart w:id="181" w:name="_Hlk109377235"/>
          </w:p>
        </w:tc>
        <w:tc>
          <w:tcPr>
            <w:tcW w:w="5274" w:type="dxa"/>
          </w:tcPr>
          <w:p w14:paraId="58402790"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Ponudnik mora poskrbeti za odvoz in ustrezno uničenje obstoječega analizatorja (</w:t>
            </w:r>
            <w:proofErr w:type="spellStart"/>
            <w:r w:rsidRPr="00752B46">
              <w:rPr>
                <w:rFonts w:ascii="Tahoma" w:hAnsi="Tahoma" w:cs="Tahoma"/>
                <w:bCs/>
                <w:sz w:val="18"/>
                <w:szCs w:val="18"/>
              </w:rPr>
              <w:t>Roche</w:t>
            </w:r>
            <w:proofErr w:type="spellEnd"/>
            <w:r w:rsidRPr="00752B46">
              <w:rPr>
                <w:rFonts w:ascii="Tahoma" w:hAnsi="Tahoma" w:cs="Tahoma"/>
                <w:bCs/>
                <w:sz w:val="18"/>
                <w:szCs w:val="18"/>
              </w:rPr>
              <w:t xml:space="preserve"> – </w:t>
            </w:r>
            <w:proofErr w:type="spellStart"/>
            <w:r w:rsidRPr="00752B46">
              <w:rPr>
                <w:rFonts w:ascii="Tahoma" w:hAnsi="Tahoma" w:cs="Tahoma"/>
                <w:bCs/>
                <w:sz w:val="18"/>
                <w:szCs w:val="18"/>
              </w:rPr>
              <w:t>cobas</w:t>
            </w:r>
            <w:proofErr w:type="spellEnd"/>
            <w:r w:rsidRPr="00752B46">
              <w:rPr>
                <w:rFonts w:ascii="Tahoma" w:hAnsi="Tahoma" w:cs="Tahoma"/>
                <w:bCs/>
                <w:sz w:val="18"/>
                <w:szCs w:val="18"/>
              </w:rPr>
              <w:t xml:space="preserve"> 6000 &lt;c501|e601&gt;) na lastne stroške in kasneje predložiti dokazilo o uničenju analizatorja. Naročnik bo poskrbel za dekontaminacijo obstoječega analizatorja, ki bo pripravljen za transport in uničenje.</w:t>
            </w:r>
          </w:p>
        </w:tc>
        <w:tc>
          <w:tcPr>
            <w:tcW w:w="3231" w:type="dxa"/>
          </w:tcPr>
          <w:p w14:paraId="303A9B07" w14:textId="77777777" w:rsidR="006E358F" w:rsidRPr="00752B46" w:rsidRDefault="006E358F" w:rsidP="00A42CC5">
            <w:pPr>
              <w:rPr>
                <w:rFonts w:ascii="Tahoma" w:hAnsi="Tahoma" w:cs="Tahoma"/>
                <w:b/>
                <w:sz w:val="18"/>
                <w:szCs w:val="18"/>
              </w:rPr>
            </w:pPr>
          </w:p>
        </w:tc>
      </w:tr>
      <w:bookmarkEnd w:id="181"/>
      <w:tr w:rsidR="006E358F" w:rsidRPr="00752B46" w14:paraId="1D92EAC6" w14:textId="77777777" w:rsidTr="006E358F">
        <w:trPr>
          <w:trHeight w:val="274"/>
        </w:trPr>
        <w:tc>
          <w:tcPr>
            <w:tcW w:w="709" w:type="dxa"/>
          </w:tcPr>
          <w:p w14:paraId="42E1EEC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091866E" w14:textId="77777777" w:rsidR="006E358F" w:rsidRPr="00752B46" w:rsidRDefault="006E358F" w:rsidP="00A42CC5">
            <w:pPr>
              <w:widowControl w:val="0"/>
              <w:autoSpaceDE w:val="0"/>
              <w:autoSpaceDN w:val="0"/>
              <w:rPr>
                <w:rFonts w:ascii="Tahoma" w:hAnsi="Tahoma" w:cs="Tahoma"/>
                <w:bCs/>
                <w:sz w:val="18"/>
                <w:szCs w:val="18"/>
              </w:rPr>
            </w:pPr>
            <w:r w:rsidRPr="00752B46">
              <w:rPr>
                <w:rFonts w:ascii="Tahoma" w:hAnsi="Tahoma" w:cs="Tahoma"/>
                <w:bCs/>
                <w:sz w:val="18"/>
                <w:szCs w:val="18"/>
              </w:rPr>
              <w:t xml:space="preserve">Ponudnik mora zagotavljati dobavo naročenega materiala v </w:t>
            </w:r>
            <w:r w:rsidRPr="00752B46">
              <w:rPr>
                <w:rFonts w:ascii="Tahoma" w:hAnsi="Tahoma" w:cs="Tahoma"/>
                <w:sz w:val="18"/>
                <w:szCs w:val="18"/>
              </w:rPr>
              <w:t>3 delovnih dneh</w:t>
            </w:r>
            <w:r w:rsidRPr="00752B46">
              <w:rPr>
                <w:rFonts w:ascii="Tahoma" w:hAnsi="Tahoma" w:cs="Tahoma"/>
                <w:bCs/>
                <w:sz w:val="18"/>
                <w:szCs w:val="18"/>
              </w:rPr>
              <w:t xml:space="preserve"> od prejema pisnega naročila. Rok uporabe naročenega materiala mora biti vsaj 6 mesecev (izjema so kontrole katerih obstojnost mora biti vsaj 12 mesecev). Ponudnik mora zagotoviti ob dobavah naročenega materiala dobavnico, ki poleg količinskih podatkov vsebuje tudi podatke o lotih in rokih uporabe.</w:t>
            </w:r>
          </w:p>
        </w:tc>
        <w:tc>
          <w:tcPr>
            <w:tcW w:w="3231" w:type="dxa"/>
          </w:tcPr>
          <w:p w14:paraId="19DF10C4" w14:textId="77777777" w:rsidR="006E358F" w:rsidRPr="00752B46" w:rsidRDefault="006E358F" w:rsidP="00A42CC5">
            <w:pPr>
              <w:rPr>
                <w:rFonts w:ascii="Tahoma" w:hAnsi="Tahoma" w:cs="Tahoma"/>
                <w:bCs/>
                <w:sz w:val="18"/>
                <w:szCs w:val="18"/>
              </w:rPr>
            </w:pPr>
          </w:p>
        </w:tc>
      </w:tr>
      <w:tr w:rsidR="006E358F" w:rsidRPr="00752B46" w14:paraId="270E3C9B" w14:textId="77777777" w:rsidTr="006E358F">
        <w:trPr>
          <w:trHeight w:val="274"/>
        </w:trPr>
        <w:tc>
          <w:tcPr>
            <w:tcW w:w="709" w:type="dxa"/>
          </w:tcPr>
          <w:p w14:paraId="284570E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B09A9B0" w14:textId="77777777" w:rsidR="006E358F" w:rsidRPr="00752B46" w:rsidRDefault="006E358F" w:rsidP="00A42CC5">
            <w:pPr>
              <w:widowControl w:val="0"/>
              <w:autoSpaceDE w:val="0"/>
              <w:autoSpaceDN w:val="0"/>
              <w:rPr>
                <w:rFonts w:ascii="Tahoma" w:hAnsi="Tahoma" w:cs="Tahoma"/>
                <w:bCs/>
                <w:sz w:val="18"/>
                <w:szCs w:val="18"/>
              </w:rPr>
            </w:pPr>
            <w:r w:rsidRPr="00752B46">
              <w:rPr>
                <w:rFonts w:ascii="Tahoma" w:hAnsi="Tahoma" w:cs="Tahoma"/>
                <w:bCs/>
                <w:sz w:val="18"/>
                <w:szCs w:val="18"/>
              </w:rPr>
              <w:t xml:space="preserve">Ponudnik mora v primeru zamenjave obstoječih reagentov, </w:t>
            </w:r>
            <w:proofErr w:type="spellStart"/>
            <w:r w:rsidRPr="00752B46">
              <w:rPr>
                <w:rFonts w:ascii="Tahoma" w:hAnsi="Tahoma" w:cs="Tahoma"/>
                <w:bCs/>
                <w:sz w:val="18"/>
                <w:szCs w:val="18"/>
              </w:rPr>
              <w:t>kalibratorjev</w:t>
            </w:r>
            <w:proofErr w:type="spellEnd"/>
            <w:r w:rsidRPr="00752B46">
              <w:rPr>
                <w:rFonts w:ascii="Tahoma" w:hAnsi="Tahoma" w:cs="Tahoma"/>
                <w:bCs/>
                <w:sz w:val="18"/>
                <w:szCs w:val="18"/>
              </w:rPr>
              <w:t>, kontrol in ostalega materiala vključno s programsko opremo brezplačno zagotoviti potreben material / nadgradnje za namen verifikacije. Cena na test / enoto mora ostati nespremenjena.</w:t>
            </w:r>
          </w:p>
        </w:tc>
        <w:tc>
          <w:tcPr>
            <w:tcW w:w="3231" w:type="dxa"/>
          </w:tcPr>
          <w:p w14:paraId="0CBF6EE7" w14:textId="77777777" w:rsidR="006E358F" w:rsidRPr="00752B46" w:rsidRDefault="006E358F" w:rsidP="00A42CC5">
            <w:pPr>
              <w:rPr>
                <w:rFonts w:ascii="Tahoma" w:hAnsi="Tahoma" w:cs="Tahoma"/>
                <w:b/>
                <w:sz w:val="18"/>
                <w:szCs w:val="18"/>
              </w:rPr>
            </w:pPr>
          </w:p>
        </w:tc>
      </w:tr>
      <w:tr w:rsidR="006E358F" w:rsidRPr="00752B46" w14:paraId="1E5D1606" w14:textId="77777777" w:rsidTr="006E358F">
        <w:trPr>
          <w:trHeight w:val="274"/>
        </w:trPr>
        <w:tc>
          <w:tcPr>
            <w:tcW w:w="709" w:type="dxa"/>
          </w:tcPr>
          <w:p w14:paraId="6837D1F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07F9BEB" w14:textId="77777777" w:rsidR="006E358F" w:rsidRPr="00752B46" w:rsidRDefault="006E358F" w:rsidP="00A42CC5">
            <w:pPr>
              <w:contextualSpacing/>
              <w:rPr>
                <w:rFonts w:ascii="Tahoma" w:eastAsia="Times New Roman" w:hAnsi="Tahoma" w:cs="Tahoma"/>
                <w:color w:val="222222"/>
                <w:sz w:val="18"/>
                <w:szCs w:val="18"/>
              </w:rPr>
            </w:pPr>
            <w:r w:rsidRPr="00752B46">
              <w:rPr>
                <w:rFonts w:ascii="Tahoma" w:hAnsi="Tahoma" w:cs="Tahoma"/>
                <w:bCs/>
                <w:sz w:val="18"/>
                <w:szCs w:val="18"/>
              </w:rPr>
              <w:t xml:space="preserve">Ponudnik mora zagotoviti dve usposobljeni osebi za aplikativno </w:t>
            </w:r>
            <w:r w:rsidRPr="00752B46">
              <w:rPr>
                <w:rFonts w:ascii="Tahoma" w:hAnsi="Tahoma" w:cs="Tahoma"/>
                <w:bCs/>
                <w:sz w:val="18"/>
                <w:szCs w:val="18"/>
              </w:rPr>
              <w:lastRenderedPageBreak/>
              <w:t>podporo. Potrebno je priložiti ustrezen certifikat.</w:t>
            </w:r>
          </w:p>
        </w:tc>
        <w:tc>
          <w:tcPr>
            <w:tcW w:w="3231" w:type="dxa"/>
          </w:tcPr>
          <w:p w14:paraId="7A8D6B5F" w14:textId="77777777" w:rsidR="006E358F" w:rsidRPr="00752B46" w:rsidRDefault="006E358F" w:rsidP="00A42CC5">
            <w:pPr>
              <w:rPr>
                <w:rFonts w:ascii="Tahoma" w:hAnsi="Tahoma" w:cs="Tahoma"/>
                <w:b/>
                <w:sz w:val="18"/>
                <w:szCs w:val="18"/>
              </w:rPr>
            </w:pPr>
          </w:p>
        </w:tc>
      </w:tr>
      <w:tr w:rsidR="006E358F" w:rsidRPr="00752B46" w14:paraId="6670B013" w14:textId="77777777" w:rsidTr="006E358F">
        <w:trPr>
          <w:trHeight w:val="274"/>
        </w:trPr>
        <w:tc>
          <w:tcPr>
            <w:tcW w:w="709" w:type="dxa"/>
          </w:tcPr>
          <w:p w14:paraId="7422970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E09DABC"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zagotoviti dva usposobljena serviserja za analitski sistem. Potrebno je priložiti ustrezen certifikat.</w:t>
            </w:r>
          </w:p>
        </w:tc>
        <w:tc>
          <w:tcPr>
            <w:tcW w:w="3231" w:type="dxa"/>
          </w:tcPr>
          <w:p w14:paraId="0B1958CF" w14:textId="77777777" w:rsidR="006E358F" w:rsidRPr="00752B46" w:rsidRDefault="006E358F" w:rsidP="00A42CC5">
            <w:pPr>
              <w:rPr>
                <w:rFonts w:ascii="Tahoma" w:hAnsi="Tahoma" w:cs="Tahoma"/>
                <w:b/>
                <w:sz w:val="18"/>
                <w:szCs w:val="18"/>
              </w:rPr>
            </w:pPr>
          </w:p>
        </w:tc>
      </w:tr>
      <w:tr w:rsidR="006E358F" w:rsidRPr="00752B46" w14:paraId="099BE369" w14:textId="77777777" w:rsidTr="006E358F">
        <w:trPr>
          <w:trHeight w:val="274"/>
        </w:trPr>
        <w:tc>
          <w:tcPr>
            <w:tcW w:w="709" w:type="dxa"/>
          </w:tcPr>
          <w:p w14:paraId="0C1FAF8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69EAE95"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Ponudnik mora v primeru okvar analitskega sistema ali težav s programsko opremo odpraviti napake najkasneje v 48 urah od prijave. Odzivni čas (povratni klic) serviserja mora biti krajši od 2 ur po prijavi okvare.  Do prihoda serviserja ne sme preteči več kot 8 ur. </w:t>
            </w:r>
          </w:p>
          <w:p w14:paraId="009C555C" w14:textId="77777777" w:rsidR="006E358F" w:rsidRPr="00752B46" w:rsidRDefault="006E358F" w:rsidP="00A42CC5">
            <w:pPr>
              <w:rPr>
                <w:rFonts w:ascii="Tahoma" w:hAnsi="Tahoma" w:cs="Tahoma"/>
                <w:bCs/>
                <w:sz w:val="18"/>
                <w:szCs w:val="18"/>
              </w:rPr>
            </w:pPr>
            <w:bookmarkStart w:id="182" w:name="_Hlk132355247"/>
            <w:r w:rsidRPr="00752B46">
              <w:rPr>
                <w:rFonts w:ascii="Tahoma" w:hAnsi="Tahoma" w:cs="Tahoma"/>
                <w:bCs/>
                <w:sz w:val="18"/>
                <w:szCs w:val="18"/>
              </w:rPr>
              <w:t>V kolikor je servisiranje zagotovljeno iz tujine, bo komunikacija potekala izključno v slovenskem jeziku, kar mora na lastne stroške zagotoviti ponudnik, prav tako mora servis upoštevati enake odzivne čase in odprave napak.</w:t>
            </w:r>
          </w:p>
          <w:p w14:paraId="08836BFD" w14:textId="77777777" w:rsidR="006E358F" w:rsidRPr="00752B46" w:rsidRDefault="006E358F" w:rsidP="00A42CC5">
            <w:pPr>
              <w:rPr>
                <w:rFonts w:ascii="Tahoma" w:eastAsia="Times New Roman" w:hAnsi="Tahoma" w:cs="Tahoma"/>
                <w:sz w:val="18"/>
                <w:szCs w:val="18"/>
                <w:lang w:eastAsia="sl-SI"/>
              </w:rPr>
            </w:pPr>
            <w:bookmarkStart w:id="183" w:name="_Hlk132355322"/>
            <w:bookmarkEnd w:id="182"/>
            <w:r w:rsidRPr="00752B46">
              <w:rPr>
                <w:rFonts w:ascii="Tahoma" w:hAnsi="Tahoma" w:cs="Tahoma"/>
                <w:bCs/>
                <w:sz w:val="18"/>
                <w:szCs w:val="18"/>
              </w:rPr>
              <w:t>Če se okvara analitskega sistema ne odpravi v 5 delovnih dneh, mora ponudnik brezplačno zagotoviti izvedbo preiskav na analizatorju s primerljivimi metodami določanja po predhodnem dogovoru s ponudnikom.</w:t>
            </w:r>
            <w:bookmarkEnd w:id="183"/>
          </w:p>
        </w:tc>
        <w:tc>
          <w:tcPr>
            <w:tcW w:w="3231" w:type="dxa"/>
          </w:tcPr>
          <w:p w14:paraId="34D279EA" w14:textId="77777777" w:rsidR="006E358F" w:rsidRPr="00752B46" w:rsidRDefault="006E358F" w:rsidP="00A42CC5">
            <w:pPr>
              <w:rPr>
                <w:rFonts w:ascii="Tahoma" w:hAnsi="Tahoma" w:cs="Tahoma"/>
                <w:b/>
                <w:sz w:val="18"/>
                <w:szCs w:val="18"/>
              </w:rPr>
            </w:pPr>
          </w:p>
        </w:tc>
      </w:tr>
      <w:tr w:rsidR="006E358F" w:rsidRPr="00752B46" w14:paraId="2A1FC3D3" w14:textId="77777777" w:rsidTr="006E358F">
        <w:trPr>
          <w:trHeight w:val="274"/>
        </w:trPr>
        <w:tc>
          <w:tcPr>
            <w:tcW w:w="709" w:type="dxa"/>
          </w:tcPr>
          <w:p w14:paraId="3C6FE35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B722910"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zagotoviti dodatni monitor z diagonalo vsaj 60 cm ali več in dva USB ključka 512 GB ali več.</w:t>
            </w:r>
          </w:p>
        </w:tc>
        <w:tc>
          <w:tcPr>
            <w:tcW w:w="3231" w:type="dxa"/>
          </w:tcPr>
          <w:p w14:paraId="559E0482" w14:textId="77777777" w:rsidR="006E358F" w:rsidRPr="00752B46" w:rsidRDefault="006E358F" w:rsidP="00A42CC5">
            <w:pPr>
              <w:rPr>
                <w:rFonts w:ascii="Tahoma" w:hAnsi="Tahoma" w:cs="Tahoma"/>
                <w:b/>
                <w:color w:val="FF0000"/>
                <w:sz w:val="18"/>
                <w:szCs w:val="18"/>
              </w:rPr>
            </w:pPr>
          </w:p>
        </w:tc>
      </w:tr>
    </w:tbl>
    <w:p w14:paraId="1FA82BE7" w14:textId="77777777" w:rsidR="006E358F" w:rsidRPr="00752B46" w:rsidRDefault="006E358F" w:rsidP="006E358F">
      <w:pPr>
        <w:pStyle w:val="Pripombabesedilo"/>
        <w:spacing w:line="276" w:lineRule="auto"/>
        <w:rPr>
          <w:rFonts w:ascii="Tahoma" w:eastAsia="Times New Roman" w:hAnsi="Tahoma" w:cs="Tahoma"/>
          <w:sz w:val="18"/>
          <w:szCs w:val="18"/>
        </w:rPr>
      </w:pPr>
    </w:p>
    <w:p w14:paraId="65BD78A9" w14:textId="77777777" w:rsidR="006E358F" w:rsidRPr="00752B46" w:rsidRDefault="006E358F" w:rsidP="006E358F">
      <w:pPr>
        <w:rPr>
          <w:rFonts w:ascii="Tahoma" w:hAnsi="Tahoma" w:cs="Tahoma"/>
          <w:b/>
          <w:sz w:val="18"/>
          <w:szCs w:val="18"/>
        </w:rPr>
      </w:pPr>
    </w:p>
    <w:p w14:paraId="53C169A3" w14:textId="3DFE7439" w:rsidR="006E358F" w:rsidRPr="00752B46" w:rsidRDefault="006E358F" w:rsidP="006E358F">
      <w:pPr>
        <w:rPr>
          <w:rFonts w:ascii="Tahoma" w:hAnsi="Tahoma" w:cs="Tahoma"/>
          <w:b/>
          <w:sz w:val="18"/>
          <w:szCs w:val="18"/>
        </w:rPr>
      </w:pPr>
      <w:r w:rsidRPr="00752B46">
        <w:rPr>
          <w:rFonts w:ascii="Tahoma" w:hAnsi="Tahoma" w:cs="Tahoma"/>
          <w:b/>
          <w:sz w:val="18"/>
          <w:szCs w:val="18"/>
        </w:rPr>
        <w:t xml:space="preserve">S podpisom potrjujemo, da smo usposobljeni za izvedbo javnega naročila po navedenih zahtevah, ter so vsi navedeni podatki verodostojni. </w:t>
      </w:r>
    </w:p>
    <w:p w14:paraId="6F986DF9" w14:textId="77777777" w:rsidR="006E358F" w:rsidRPr="00752B46" w:rsidRDefault="006E358F" w:rsidP="006E358F">
      <w:pPr>
        <w:rPr>
          <w:rFonts w:ascii="Tahoma" w:hAnsi="Tahoma" w:cs="Tahoma"/>
          <w:b/>
          <w:sz w:val="18"/>
          <w:szCs w:val="18"/>
        </w:rPr>
      </w:pPr>
    </w:p>
    <w:p w14:paraId="11A903E1" w14:textId="30CACFF3" w:rsidR="006E358F" w:rsidRPr="00752B46" w:rsidRDefault="006E358F" w:rsidP="006E358F">
      <w:pPr>
        <w:rPr>
          <w:rFonts w:ascii="Tahoma" w:hAnsi="Tahoma" w:cs="Tahoma"/>
          <w:b/>
          <w:sz w:val="18"/>
          <w:szCs w:val="18"/>
        </w:rPr>
      </w:pPr>
      <w:r w:rsidRPr="00752B46">
        <w:rPr>
          <w:rFonts w:ascii="Tahoma" w:hAnsi="Tahoma" w:cs="Tahoma"/>
          <w:b/>
          <w:sz w:val="18"/>
          <w:szCs w:val="18"/>
        </w:rPr>
        <w:t>Prilagamo tudi vsa zahtevana dokazila.</w:t>
      </w:r>
    </w:p>
    <w:p w14:paraId="42D9661E" w14:textId="77777777" w:rsidR="003B45EA" w:rsidRPr="00752B46" w:rsidRDefault="003B45EA" w:rsidP="003B45EA">
      <w:pPr>
        <w:tabs>
          <w:tab w:val="left" w:pos="360"/>
        </w:tabs>
        <w:rPr>
          <w:rFonts w:ascii="Tahoma" w:hAnsi="Tahoma" w:cs="Tahoma"/>
          <w:b/>
          <w:iCs/>
          <w:sz w:val="18"/>
          <w:szCs w:val="18"/>
          <w:u w:val="single"/>
        </w:rPr>
      </w:pPr>
    </w:p>
    <w:p w14:paraId="16C1868E" w14:textId="77777777" w:rsidR="00395ED7" w:rsidRPr="00752B46" w:rsidRDefault="00395ED7" w:rsidP="00395ED7">
      <w:pPr>
        <w:spacing w:line="240" w:lineRule="auto"/>
        <w:rPr>
          <w:rFonts w:ascii="Tahoma" w:hAnsi="Tahoma" w:cs="Tahoma"/>
          <w:b/>
          <w:bCs/>
          <w:sz w:val="18"/>
          <w:szCs w:val="18"/>
        </w:rPr>
      </w:pPr>
      <w:r w:rsidRPr="00752B46">
        <w:rPr>
          <w:rFonts w:ascii="Tahoma" w:hAnsi="Tahoma" w:cs="Tahoma"/>
          <w:b/>
          <w:bCs/>
          <w:sz w:val="18"/>
          <w:szCs w:val="18"/>
        </w:rPr>
        <w:t xml:space="preserve">Ostale zahteve: </w:t>
      </w:r>
    </w:p>
    <w:p w14:paraId="1953A23F" w14:textId="77777777" w:rsidR="000142E7" w:rsidRPr="00752B46" w:rsidRDefault="000142E7" w:rsidP="00395ED7">
      <w:pPr>
        <w:spacing w:line="240" w:lineRule="auto"/>
        <w:rPr>
          <w:rFonts w:ascii="Tahoma" w:hAnsi="Tahoma" w:cs="Tahoma"/>
          <w:b/>
          <w:bCs/>
          <w:sz w:val="18"/>
          <w:szCs w:val="18"/>
        </w:rPr>
      </w:pPr>
    </w:p>
    <w:p w14:paraId="38840841" w14:textId="629E15CB" w:rsidR="000142E7" w:rsidRPr="00752B46" w:rsidRDefault="000142E7" w:rsidP="000142E7">
      <w:pPr>
        <w:spacing w:line="240" w:lineRule="auto"/>
        <w:rPr>
          <w:rFonts w:ascii="Tahoma" w:hAnsi="Tahoma" w:cs="Tahoma"/>
          <w:sz w:val="18"/>
          <w:szCs w:val="18"/>
        </w:rPr>
      </w:pPr>
      <w:r w:rsidRPr="00752B46">
        <w:rPr>
          <w:rFonts w:ascii="Tahoma" w:hAnsi="Tahoma" w:cs="Tahoma"/>
          <w:sz w:val="18"/>
          <w:szCs w:val="18"/>
        </w:rPr>
        <w:t xml:space="preserve">Garancija: </w:t>
      </w:r>
      <w:r w:rsidR="00752B46" w:rsidRPr="00752B46">
        <w:rPr>
          <w:rFonts w:ascii="Tahoma" w:hAnsi="Tahoma" w:cs="Tahoma"/>
          <w:sz w:val="18"/>
          <w:szCs w:val="18"/>
        </w:rPr>
        <w:t>12</w:t>
      </w:r>
      <w:r w:rsidR="00BC0052" w:rsidRPr="00752B46">
        <w:rPr>
          <w:rFonts w:ascii="Tahoma" w:hAnsi="Tahoma" w:cs="Tahoma"/>
          <w:sz w:val="18"/>
          <w:szCs w:val="18"/>
        </w:rPr>
        <w:t xml:space="preserve"> </w:t>
      </w:r>
      <w:r w:rsidRPr="00752B46">
        <w:rPr>
          <w:rFonts w:ascii="Tahoma" w:hAnsi="Tahoma" w:cs="Tahoma"/>
          <w:sz w:val="18"/>
          <w:szCs w:val="18"/>
        </w:rPr>
        <w:t>mesecev vključno s servisi in nadomestnimi deli.</w:t>
      </w:r>
    </w:p>
    <w:p w14:paraId="3C3D7663" w14:textId="6714B51A" w:rsidR="000142E7" w:rsidRDefault="000142E7" w:rsidP="000142E7">
      <w:pPr>
        <w:spacing w:line="240" w:lineRule="auto"/>
        <w:rPr>
          <w:rFonts w:ascii="Tahoma" w:hAnsi="Tahoma" w:cs="Tahoma"/>
          <w:sz w:val="18"/>
          <w:szCs w:val="18"/>
        </w:rPr>
      </w:pPr>
      <w:r w:rsidRPr="00752B46">
        <w:rPr>
          <w:rFonts w:ascii="Tahoma" w:hAnsi="Tahoma" w:cs="Tahoma"/>
          <w:sz w:val="18"/>
          <w:szCs w:val="18"/>
        </w:rPr>
        <w:t xml:space="preserve">Rok dobave: </w:t>
      </w:r>
      <w:r w:rsidR="000D29CA" w:rsidRPr="00752B46">
        <w:rPr>
          <w:rFonts w:ascii="Tahoma" w:hAnsi="Tahoma" w:cs="Tahoma"/>
          <w:sz w:val="18"/>
          <w:szCs w:val="18"/>
        </w:rPr>
        <w:t xml:space="preserve">do </w:t>
      </w:r>
      <w:r w:rsidR="00903C2D" w:rsidRPr="00752B46">
        <w:rPr>
          <w:rFonts w:ascii="Tahoma" w:hAnsi="Tahoma" w:cs="Tahoma"/>
          <w:sz w:val="18"/>
          <w:szCs w:val="18"/>
        </w:rPr>
        <w:t>9</w:t>
      </w:r>
      <w:r w:rsidRPr="00752B46">
        <w:rPr>
          <w:rFonts w:ascii="Tahoma" w:hAnsi="Tahoma" w:cs="Tahoma"/>
          <w:sz w:val="18"/>
          <w:szCs w:val="18"/>
        </w:rPr>
        <w:t>0 dni od podpisa pogodbe.</w:t>
      </w:r>
    </w:p>
    <w:p w14:paraId="1B10B6E2" w14:textId="7DFD8AE1" w:rsidR="00614C25" w:rsidRPr="00752B46" w:rsidRDefault="00614C25" w:rsidP="00614C25">
      <w:pPr>
        <w:spacing w:line="240" w:lineRule="auto"/>
        <w:rPr>
          <w:rFonts w:ascii="Tahoma" w:hAnsi="Tahoma" w:cs="Tahoma"/>
          <w:sz w:val="18"/>
          <w:szCs w:val="18"/>
        </w:rPr>
      </w:pPr>
      <w:r>
        <w:rPr>
          <w:rFonts w:ascii="Tahoma" w:hAnsi="Tahoma" w:cs="Tahoma"/>
          <w:sz w:val="18"/>
          <w:szCs w:val="18"/>
        </w:rPr>
        <w:t>S</w:t>
      </w:r>
      <w:r w:rsidRPr="00614C25">
        <w:rPr>
          <w:rFonts w:ascii="Tahoma" w:hAnsi="Tahoma" w:cs="Tahoma"/>
          <w:sz w:val="18"/>
          <w:szCs w:val="18"/>
        </w:rPr>
        <w:t xml:space="preserve">trokovno izobraževanje za </w:t>
      </w:r>
      <w:r>
        <w:rPr>
          <w:rFonts w:ascii="Tahoma" w:hAnsi="Tahoma" w:cs="Tahoma"/>
          <w:sz w:val="18"/>
          <w:szCs w:val="18"/>
        </w:rPr>
        <w:t xml:space="preserve">4 </w:t>
      </w:r>
      <w:r w:rsidRPr="00614C25">
        <w:rPr>
          <w:rFonts w:ascii="Tahoma" w:hAnsi="Tahoma" w:cs="Tahoma"/>
          <w:sz w:val="18"/>
          <w:szCs w:val="18"/>
        </w:rPr>
        <w:t>osebe v</w:t>
      </w:r>
      <w:r>
        <w:rPr>
          <w:rFonts w:ascii="Tahoma" w:hAnsi="Tahoma" w:cs="Tahoma"/>
          <w:sz w:val="18"/>
          <w:szCs w:val="18"/>
        </w:rPr>
        <w:t xml:space="preserve"> </w:t>
      </w:r>
      <w:r w:rsidRPr="00614C25">
        <w:rPr>
          <w:rFonts w:ascii="Tahoma" w:hAnsi="Tahoma" w:cs="Tahoma"/>
          <w:sz w:val="18"/>
          <w:szCs w:val="18"/>
        </w:rPr>
        <w:t>izobraževalnem centru proizvajalca</w:t>
      </w:r>
      <w:r>
        <w:rPr>
          <w:rFonts w:ascii="Tahoma" w:hAnsi="Tahoma" w:cs="Tahoma"/>
          <w:sz w:val="18"/>
          <w:szCs w:val="18"/>
        </w:rPr>
        <w:t>.</w:t>
      </w:r>
    </w:p>
    <w:p w14:paraId="1CF38677" w14:textId="77777777" w:rsidR="000837C3" w:rsidRPr="00752B46" w:rsidRDefault="000837C3" w:rsidP="000837C3">
      <w:pPr>
        <w:spacing w:line="240" w:lineRule="auto"/>
        <w:textAlignment w:val="baseline"/>
        <w:rPr>
          <w:rFonts w:ascii="Tahoma" w:eastAsia="Times New Roman" w:hAnsi="Tahoma" w:cs="Tahoma"/>
          <w:sz w:val="18"/>
          <w:szCs w:val="18"/>
          <w:lang w:val="en-GB" w:eastAsia="en-GB"/>
        </w:rPr>
      </w:pPr>
    </w:p>
    <w:p w14:paraId="734B3CC0" w14:textId="12E88A10" w:rsidR="00D47A15" w:rsidRPr="006E358F" w:rsidRDefault="000837C3" w:rsidP="000D29CA">
      <w:pPr>
        <w:spacing w:line="240" w:lineRule="auto"/>
        <w:textAlignment w:val="baseline"/>
        <w:rPr>
          <w:rFonts w:asciiTheme="minorBidi" w:hAnsiTheme="minorBidi" w:cstheme="minorBidi"/>
          <w:bCs/>
          <w:sz w:val="18"/>
          <w:szCs w:val="18"/>
          <w:shd w:val="clear" w:color="auto" w:fill="FFFFFF"/>
        </w:rPr>
      </w:pPr>
      <w:r w:rsidRPr="006E358F">
        <w:rPr>
          <w:rFonts w:asciiTheme="minorBidi" w:eastAsia="Times New Roman" w:hAnsiTheme="minorBidi" w:cstheme="minorBidi"/>
          <w:sz w:val="18"/>
          <w:szCs w:val="18"/>
          <w:lang w:val="en-GB" w:eastAsia="en-GB"/>
        </w:rPr>
        <w:t> </w:t>
      </w:r>
    </w:p>
    <w:tbl>
      <w:tblPr>
        <w:tblW w:w="0" w:type="auto"/>
        <w:tblInd w:w="6" w:type="dxa"/>
        <w:tblLayout w:type="fixed"/>
        <w:tblLook w:val="0000" w:firstRow="0" w:lastRow="0" w:firstColumn="0" w:lastColumn="0" w:noHBand="0" w:noVBand="0"/>
      </w:tblPr>
      <w:tblGrid>
        <w:gridCol w:w="4778"/>
        <w:gridCol w:w="4400"/>
      </w:tblGrid>
      <w:tr w:rsidR="00B461E7" w:rsidRPr="006E358F" w14:paraId="008C394A" w14:textId="77777777" w:rsidTr="00CE0A90">
        <w:tc>
          <w:tcPr>
            <w:tcW w:w="4778" w:type="dxa"/>
            <w:vAlign w:val="center"/>
          </w:tcPr>
          <w:p w14:paraId="286683DE" w14:textId="77777777" w:rsidR="00B461E7" w:rsidRPr="006E358F" w:rsidRDefault="00B461E7" w:rsidP="00CE0A90">
            <w:pPr>
              <w:suppressAutoHyphens/>
              <w:spacing w:line="240" w:lineRule="auto"/>
              <w:jc w:val="left"/>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Kraj in datum:</w:t>
            </w:r>
          </w:p>
        </w:tc>
        <w:tc>
          <w:tcPr>
            <w:tcW w:w="4400" w:type="dxa"/>
            <w:vAlign w:val="center"/>
          </w:tcPr>
          <w:p w14:paraId="7FDDA7B2"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 xml:space="preserve">Ime in priimek odgovorne osebe ponudnika: </w:t>
            </w:r>
          </w:p>
          <w:p w14:paraId="757765E0"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___________________________________</w:t>
            </w:r>
          </w:p>
        </w:tc>
      </w:tr>
      <w:tr w:rsidR="00B461E7" w:rsidRPr="006E358F" w14:paraId="4D3D703C" w14:textId="77777777" w:rsidTr="00CE0A90">
        <w:tc>
          <w:tcPr>
            <w:tcW w:w="4778" w:type="dxa"/>
            <w:vAlign w:val="center"/>
          </w:tcPr>
          <w:p w14:paraId="1E7E898D" w14:textId="77777777" w:rsidR="00B461E7" w:rsidRPr="006E358F" w:rsidRDefault="00B461E7" w:rsidP="00CE0A90">
            <w:pPr>
              <w:suppressAutoHyphens/>
              <w:spacing w:line="240" w:lineRule="auto"/>
              <w:jc w:val="left"/>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 </w:t>
            </w:r>
          </w:p>
        </w:tc>
        <w:tc>
          <w:tcPr>
            <w:tcW w:w="4400" w:type="dxa"/>
            <w:vAlign w:val="center"/>
          </w:tcPr>
          <w:p w14:paraId="776FAC81" w14:textId="77777777" w:rsidR="00B461E7" w:rsidRPr="006E358F" w:rsidRDefault="00B461E7" w:rsidP="00CE0A90">
            <w:pPr>
              <w:suppressAutoHyphens/>
              <w:snapToGrid w:val="0"/>
              <w:spacing w:line="240" w:lineRule="auto"/>
              <w:jc w:val="left"/>
              <w:rPr>
                <w:rFonts w:asciiTheme="minorBidi" w:hAnsiTheme="minorBidi" w:cstheme="minorBidi"/>
                <w:sz w:val="18"/>
                <w:szCs w:val="18"/>
                <w:lang w:eastAsia="zh-CN"/>
              </w:rPr>
            </w:pPr>
          </w:p>
          <w:p w14:paraId="1239C4BE"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eastAsia="Arial" w:hAnsiTheme="minorBidi" w:cstheme="minorBidi"/>
                <w:position w:val="-1"/>
                <w:sz w:val="18"/>
                <w:szCs w:val="18"/>
                <w:lang w:eastAsia="zh-CN"/>
              </w:rPr>
              <w:t xml:space="preserve"> </w:t>
            </w:r>
            <w:r w:rsidRPr="006E358F">
              <w:rPr>
                <w:rFonts w:asciiTheme="minorBidi" w:hAnsiTheme="minorBidi" w:cstheme="minorBidi"/>
                <w:position w:val="-1"/>
                <w:sz w:val="18"/>
                <w:szCs w:val="18"/>
                <w:lang w:eastAsia="zh-CN"/>
              </w:rPr>
              <w:t>(žig in podpis)</w:t>
            </w:r>
            <w:r w:rsidRPr="006E358F">
              <w:rPr>
                <w:rFonts w:asciiTheme="minorBidi" w:hAnsiTheme="minorBidi" w:cstheme="minorBidi"/>
                <w:position w:val="-1"/>
                <w:sz w:val="18"/>
                <w:szCs w:val="18"/>
                <w:lang w:eastAsia="zh-CN"/>
              </w:rPr>
              <w:br/>
              <w:t> </w:t>
            </w:r>
          </w:p>
        </w:tc>
      </w:tr>
    </w:tbl>
    <w:p w14:paraId="49078503" w14:textId="77777777" w:rsidR="004B2BF8" w:rsidRPr="000837C3" w:rsidRDefault="004B2BF8" w:rsidP="001D6CD4">
      <w:pPr>
        <w:spacing w:before="225" w:after="225" w:line="240" w:lineRule="auto"/>
        <w:rPr>
          <w:rFonts w:ascii="Tahoma" w:hAnsi="Tahoma" w:cs="Tahoma"/>
          <w:sz w:val="18"/>
          <w:szCs w:val="18"/>
        </w:rPr>
        <w:sectPr w:rsidR="004B2BF8" w:rsidRPr="000837C3" w:rsidSect="00855965">
          <w:footerReference w:type="default" r:id="rId27"/>
          <w:pgSz w:w="11906" w:h="16838"/>
          <w:pgMar w:top="1418" w:right="1418" w:bottom="1418" w:left="1418" w:header="567" w:footer="596" w:gutter="0"/>
          <w:cols w:space="708"/>
          <w:docGrid w:linePitch="360"/>
        </w:sectPr>
      </w:pPr>
    </w:p>
    <w:p w14:paraId="4086AE6A" w14:textId="0E0BDD52" w:rsidR="004B2BF8" w:rsidRPr="00752B46" w:rsidRDefault="00752B46" w:rsidP="00752B46">
      <w:pPr>
        <w:spacing w:before="225" w:after="225" w:line="240" w:lineRule="auto"/>
        <w:jc w:val="right"/>
        <w:rPr>
          <w:rFonts w:ascii="Tahoma" w:hAnsi="Tahoma" w:cs="Tahoma"/>
          <w:b/>
          <w:bCs/>
          <w:sz w:val="18"/>
          <w:szCs w:val="18"/>
        </w:rPr>
      </w:pPr>
      <w:r w:rsidRPr="00752B46">
        <w:rPr>
          <w:rFonts w:ascii="Tahoma" w:hAnsi="Tahoma" w:cs="Tahoma"/>
          <w:b/>
          <w:bCs/>
          <w:sz w:val="18"/>
          <w:szCs w:val="18"/>
        </w:rPr>
        <w:lastRenderedPageBreak/>
        <w:t>Vzorec pogodbe</w:t>
      </w:r>
    </w:p>
    <w:p w14:paraId="55AB2AF1" w14:textId="77777777" w:rsidR="00752B46" w:rsidRDefault="00752B46" w:rsidP="00536C46">
      <w:pPr>
        <w:spacing w:before="224" w:after="224" w:line="240" w:lineRule="auto"/>
        <w:jc w:val="center"/>
        <w:outlineLvl w:val="1"/>
        <w:rPr>
          <w:rFonts w:cs="Arial"/>
          <w:b/>
          <w:bCs/>
          <w:sz w:val="27"/>
          <w:szCs w:val="27"/>
        </w:rPr>
      </w:pPr>
    </w:p>
    <w:p w14:paraId="09DDE8AF" w14:textId="78364969" w:rsidR="00536C46" w:rsidRDefault="006151FD" w:rsidP="00536C46">
      <w:pPr>
        <w:spacing w:before="224" w:after="224" w:line="240" w:lineRule="auto"/>
        <w:jc w:val="center"/>
        <w:outlineLvl w:val="1"/>
        <w:rPr>
          <w:rFonts w:cs="Arial"/>
          <w:b/>
          <w:bCs/>
          <w:sz w:val="27"/>
          <w:szCs w:val="27"/>
        </w:rPr>
      </w:pPr>
      <w:r w:rsidRPr="000837C3">
        <w:rPr>
          <w:rFonts w:cs="Arial"/>
          <w:b/>
          <w:bCs/>
          <w:sz w:val="27"/>
          <w:szCs w:val="27"/>
        </w:rPr>
        <w:t xml:space="preserve">POGODBA ZA </w:t>
      </w:r>
    </w:p>
    <w:p w14:paraId="213442B0" w14:textId="15E6201A" w:rsidR="00536C46" w:rsidRDefault="00536C46" w:rsidP="006151FD">
      <w:pPr>
        <w:spacing w:before="225" w:after="225" w:line="240" w:lineRule="auto"/>
        <w:jc w:val="center"/>
        <w:rPr>
          <w:rFonts w:cs="Arial"/>
          <w:b/>
          <w:bCs/>
          <w:sz w:val="27"/>
          <w:szCs w:val="27"/>
        </w:rPr>
      </w:pPr>
      <w:r w:rsidRPr="00536C46">
        <w:rPr>
          <w:rFonts w:cs="Arial"/>
          <w:b/>
          <w:bCs/>
          <w:sz w:val="27"/>
          <w:szCs w:val="27"/>
        </w:rPr>
        <w:t>»</w:t>
      </w:r>
      <w:r w:rsidR="006E358F" w:rsidRPr="006E358F">
        <w:rPr>
          <w:rFonts w:cs="Arial"/>
          <w:b/>
          <w:bCs/>
          <w:sz w:val="27"/>
          <w:szCs w:val="27"/>
        </w:rPr>
        <w:t xml:space="preserve">NAKUP, DOBAVA IN VZDRŽEVANJE BIOKEMIJSKEGA- </w:t>
      </w:r>
      <w:r w:rsidR="006E358F" w:rsidRPr="006E358F">
        <w:rPr>
          <w:rFonts w:cs="Arial"/>
          <w:b/>
          <w:bCs/>
          <w:sz w:val="27"/>
          <w:szCs w:val="27"/>
          <w:cs/>
        </w:rPr>
        <w:t>‎</w:t>
      </w:r>
      <w:r w:rsidR="006E358F" w:rsidRPr="006E358F">
        <w:rPr>
          <w:rFonts w:cs="Arial"/>
          <w:b/>
          <w:bCs/>
          <w:sz w:val="27"/>
          <w:szCs w:val="27"/>
        </w:rPr>
        <w:t>IMUNOKEMIJSKEGA ANALITSKEGA SISTEMA</w:t>
      </w:r>
      <w:r w:rsidR="00262A7B">
        <w:rPr>
          <w:rFonts w:cs="Arial"/>
          <w:b/>
          <w:bCs/>
          <w:sz w:val="27"/>
          <w:szCs w:val="27"/>
        </w:rPr>
        <w:t xml:space="preserve"> IN REAGENTOV</w:t>
      </w:r>
      <w:r w:rsidRPr="00536C46">
        <w:rPr>
          <w:rFonts w:cs="Arial"/>
          <w:b/>
          <w:bCs/>
          <w:sz w:val="27"/>
          <w:szCs w:val="27"/>
        </w:rPr>
        <w:t>«</w:t>
      </w:r>
    </w:p>
    <w:p w14:paraId="6CEF2DDB" w14:textId="77777777" w:rsidR="00536C46" w:rsidRDefault="00536C46" w:rsidP="006151FD">
      <w:pPr>
        <w:spacing w:before="225" w:after="225" w:line="240" w:lineRule="auto"/>
        <w:jc w:val="center"/>
        <w:rPr>
          <w:rFonts w:cs="Arial"/>
          <w:b/>
          <w:bCs/>
          <w:sz w:val="27"/>
          <w:szCs w:val="27"/>
        </w:rPr>
      </w:pPr>
    </w:p>
    <w:p w14:paraId="2EBF152F" w14:textId="77777777" w:rsidR="006151FD" w:rsidRPr="000837C3" w:rsidRDefault="006151FD" w:rsidP="00536C46">
      <w:pPr>
        <w:spacing w:before="225" w:after="225" w:line="240" w:lineRule="auto"/>
        <w:jc w:val="left"/>
        <w:rPr>
          <w:rFonts w:ascii="Tahoma" w:hAnsi="Tahoma" w:cs="Tahoma"/>
          <w:sz w:val="18"/>
          <w:szCs w:val="18"/>
        </w:rPr>
      </w:pPr>
      <w:r w:rsidRPr="000837C3">
        <w:rPr>
          <w:rFonts w:ascii="Tahoma" w:hAnsi="Tahoma" w:cs="Tahoma"/>
          <w:sz w:val="18"/>
          <w:szCs w:val="18"/>
        </w:rPr>
        <w:t>sklenjena med</w:t>
      </w:r>
    </w:p>
    <w:p w14:paraId="739C71D4"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b/>
          <w:bCs/>
          <w:sz w:val="18"/>
          <w:szCs w:val="18"/>
        </w:rPr>
        <w:t xml:space="preserve">NAROČNIKOM: Zdravstveni dom </w:t>
      </w:r>
      <w:r w:rsidR="00803E4E" w:rsidRPr="000837C3">
        <w:rPr>
          <w:rFonts w:ascii="Tahoma" w:hAnsi="Tahoma" w:cs="Tahoma"/>
          <w:b/>
          <w:bCs/>
          <w:sz w:val="18"/>
          <w:szCs w:val="18"/>
        </w:rPr>
        <w:t>Sevnica, Trg svobode 14, 8290 Sevnica,</w:t>
      </w:r>
      <w:r w:rsidRPr="000837C3">
        <w:rPr>
          <w:rFonts w:ascii="Tahoma" w:hAnsi="Tahoma" w:cs="Tahoma"/>
          <w:b/>
          <w:bCs/>
          <w:sz w:val="18"/>
          <w:szCs w:val="18"/>
        </w:rPr>
        <w:t xml:space="preserve"> </w:t>
      </w:r>
      <w:r w:rsidRPr="000837C3">
        <w:rPr>
          <w:rFonts w:ascii="Tahoma" w:hAnsi="Tahoma" w:cs="Tahoma"/>
          <w:sz w:val="18"/>
          <w:szCs w:val="18"/>
        </w:rPr>
        <w:t>ki ga zastopa direktorica</w:t>
      </w:r>
      <w:r w:rsidR="00803E4E" w:rsidRPr="000837C3">
        <w:rPr>
          <w:rFonts w:ascii="Tahoma" w:hAnsi="Tahoma" w:cs="Tahoma"/>
          <w:sz w:val="18"/>
          <w:szCs w:val="18"/>
        </w:rPr>
        <w:t>: Vladimira Tomšič</w:t>
      </w:r>
      <w:r w:rsidRPr="000837C3">
        <w:rPr>
          <w:rFonts w:ascii="Tahoma" w:hAnsi="Tahoma" w:cs="Tahoma"/>
          <w:sz w:val="18"/>
          <w:szCs w:val="18"/>
        </w:rPr>
        <w:t xml:space="preserve"> </w:t>
      </w:r>
    </w:p>
    <w:tbl>
      <w:tblPr>
        <w:tblW w:w="3500" w:type="pct"/>
        <w:tblLook w:val="04A0" w:firstRow="1" w:lastRow="0" w:firstColumn="1" w:lastColumn="0" w:noHBand="0" w:noVBand="1"/>
      </w:tblPr>
      <w:tblGrid>
        <w:gridCol w:w="3300"/>
        <w:gridCol w:w="2706"/>
      </w:tblGrid>
      <w:tr w:rsidR="006151FD" w:rsidRPr="000837C3" w14:paraId="44DA7292" w14:textId="77777777" w:rsidTr="00536C46">
        <w:tc>
          <w:tcPr>
            <w:tcW w:w="3300" w:type="dxa"/>
            <w:vAlign w:val="center"/>
            <w:hideMark/>
          </w:tcPr>
          <w:p w14:paraId="53C7D657"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vAlign w:val="center"/>
            <w:hideMark/>
          </w:tcPr>
          <w:p w14:paraId="3476990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r w:rsidR="006151FD" w:rsidRPr="000837C3" w14:paraId="6104C170" w14:textId="77777777" w:rsidTr="00536C46">
        <w:trPr>
          <w:trHeight w:val="80"/>
        </w:trPr>
        <w:tc>
          <w:tcPr>
            <w:tcW w:w="3300" w:type="dxa"/>
            <w:vAlign w:val="center"/>
            <w:hideMark/>
          </w:tcPr>
          <w:p w14:paraId="0B6A25A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vAlign w:val="center"/>
            <w:hideMark/>
          </w:tcPr>
          <w:p w14:paraId="02325C1F"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bl>
    <w:p w14:paraId="0E7DDE07" w14:textId="77777777" w:rsidR="006151FD" w:rsidRPr="000837C3" w:rsidRDefault="006151FD" w:rsidP="006151FD">
      <w:pPr>
        <w:spacing w:after="200" w:line="276" w:lineRule="auto"/>
        <w:jc w:val="left"/>
        <w:rPr>
          <w:rFonts w:ascii="Tahoma" w:hAnsi="Tahoma" w:cs="Tahoma"/>
          <w:sz w:val="18"/>
          <w:szCs w:val="18"/>
        </w:rPr>
      </w:pPr>
    </w:p>
    <w:p w14:paraId="0DBB7216" w14:textId="77777777" w:rsidR="006151FD" w:rsidRPr="000837C3" w:rsidRDefault="006151FD" w:rsidP="006151FD">
      <w:pPr>
        <w:spacing w:before="225" w:after="225" w:line="240" w:lineRule="auto"/>
        <w:jc w:val="center"/>
        <w:rPr>
          <w:rFonts w:ascii="Tahoma" w:hAnsi="Tahoma" w:cs="Tahoma"/>
          <w:sz w:val="18"/>
          <w:szCs w:val="18"/>
        </w:rPr>
      </w:pPr>
      <w:r w:rsidRPr="000837C3">
        <w:rPr>
          <w:rFonts w:ascii="Tahoma" w:hAnsi="Tahoma" w:cs="Tahoma"/>
          <w:sz w:val="18"/>
          <w:szCs w:val="18"/>
        </w:rPr>
        <w:t>in</w:t>
      </w:r>
    </w:p>
    <w:p w14:paraId="6B146AAA"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DOBAVITELJEM: </w:t>
      </w:r>
      <w:r w:rsidRPr="000837C3">
        <w:rPr>
          <w:rFonts w:ascii="Tahoma" w:hAnsi="Tahoma" w:cs="Tahoma"/>
          <w:sz w:val="18"/>
          <w:szCs w:val="18"/>
        </w:rPr>
        <w:t>___________________________________,</w:t>
      </w:r>
      <w:r w:rsidRPr="000837C3">
        <w:rPr>
          <w:rFonts w:ascii="Tahoma" w:hAnsi="Tahoma" w:cs="Tahoma"/>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2706"/>
      </w:tblGrid>
      <w:tr w:rsidR="006151FD" w:rsidRPr="000837C3" w14:paraId="22ABCDEE" w14:textId="77777777" w:rsidTr="00CE0A90">
        <w:tc>
          <w:tcPr>
            <w:tcW w:w="3300" w:type="dxa"/>
            <w:vAlign w:val="center"/>
            <w:hideMark/>
          </w:tcPr>
          <w:p w14:paraId="094CF033"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tcBorders>
              <w:top w:val="nil"/>
              <w:left w:val="nil"/>
              <w:bottom w:val="single" w:sz="6" w:space="0" w:color="000000"/>
              <w:right w:val="nil"/>
            </w:tcBorders>
            <w:vAlign w:val="center"/>
            <w:hideMark/>
          </w:tcPr>
          <w:p w14:paraId="67A7927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6068862C" w14:textId="77777777" w:rsidTr="00CE0A90">
        <w:tc>
          <w:tcPr>
            <w:tcW w:w="3300" w:type="dxa"/>
            <w:vAlign w:val="center"/>
            <w:hideMark/>
          </w:tcPr>
          <w:p w14:paraId="3407FB5A"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3142880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43B935B9" w14:textId="77777777" w:rsidTr="00CE0A90">
        <w:tc>
          <w:tcPr>
            <w:tcW w:w="3300" w:type="dxa"/>
            <w:vAlign w:val="center"/>
            <w:hideMark/>
          </w:tcPr>
          <w:p w14:paraId="24F030D6"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Transakcijski račun (TRR):</w:t>
            </w:r>
          </w:p>
        </w:tc>
        <w:tc>
          <w:tcPr>
            <w:tcW w:w="0" w:type="auto"/>
            <w:tcBorders>
              <w:top w:val="nil"/>
              <w:left w:val="nil"/>
              <w:bottom w:val="single" w:sz="6" w:space="0" w:color="000000"/>
              <w:right w:val="nil"/>
            </w:tcBorders>
            <w:vAlign w:val="center"/>
            <w:hideMark/>
          </w:tcPr>
          <w:p w14:paraId="2D8E35F8"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bl>
    <w:p w14:paraId="46C19C27" w14:textId="77777777" w:rsidR="002C0111" w:rsidRDefault="002C0111" w:rsidP="006151FD">
      <w:pPr>
        <w:spacing w:after="120" w:line="240" w:lineRule="auto"/>
        <w:rPr>
          <w:rFonts w:ascii="Tahoma" w:hAnsi="Tahoma" w:cs="Tahoma"/>
          <w:sz w:val="18"/>
          <w:szCs w:val="18"/>
        </w:rPr>
      </w:pPr>
    </w:p>
    <w:p w14:paraId="51A4B5CC" w14:textId="77777777" w:rsidR="00262A7B" w:rsidRDefault="00262A7B" w:rsidP="006151FD">
      <w:pPr>
        <w:spacing w:after="120" w:line="240" w:lineRule="auto"/>
        <w:rPr>
          <w:rFonts w:ascii="Tahoma" w:hAnsi="Tahoma" w:cs="Tahoma"/>
          <w:sz w:val="18"/>
          <w:szCs w:val="18"/>
        </w:rPr>
      </w:pPr>
    </w:p>
    <w:p w14:paraId="41F34E9D" w14:textId="77777777" w:rsidR="00262A7B" w:rsidRPr="00262A7B" w:rsidRDefault="00262A7B" w:rsidP="00262A7B">
      <w:pPr>
        <w:spacing w:line="256" w:lineRule="auto"/>
        <w:jc w:val="left"/>
        <w:rPr>
          <w:rFonts w:ascii="Tahoma" w:hAnsi="Tahoma" w:cs="Tahoma"/>
          <w:sz w:val="18"/>
          <w:szCs w:val="18"/>
        </w:rPr>
      </w:pPr>
    </w:p>
    <w:p w14:paraId="2E1BAAAA" w14:textId="018B08D0" w:rsidR="00262A7B" w:rsidRDefault="00262A7B" w:rsidP="00262A7B">
      <w:pPr>
        <w:spacing w:line="256" w:lineRule="auto"/>
        <w:jc w:val="left"/>
        <w:rPr>
          <w:rFonts w:ascii="Tahoma" w:hAnsi="Tahoma" w:cs="Tahoma"/>
          <w:b/>
          <w:sz w:val="18"/>
          <w:szCs w:val="18"/>
        </w:rPr>
      </w:pPr>
      <w:r>
        <w:rPr>
          <w:rFonts w:ascii="Tahoma" w:hAnsi="Tahoma" w:cs="Tahoma"/>
          <w:b/>
          <w:sz w:val="18"/>
          <w:szCs w:val="18"/>
        </w:rPr>
        <w:t>I</w:t>
      </w:r>
      <w:r w:rsidRPr="00262A7B">
        <w:rPr>
          <w:rFonts w:ascii="Tahoma" w:hAnsi="Tahoma" w:cs="Tahoma"/>
          <w:b/>
          <w:sz w:val="18"/>
          <w:szCs w:val="18"/>
        </w:rPr>
        <w:t>.</w:t>
      </w:r>
      <w:r w:rsidRPr="00262A7B">
        <w:rPr>
          <w:rFonts w:ascii="Tahoma" w:hAnsi="Tahoma" w:cs="Tahoma"/>
          <w:b/>
          <w:sz w:val="18"/>
          <w:szCs w:val="18"/>
        </w:rPr>
        <w:tab/>
        <w:t>PODLAGA ZA SKLENITEV POGODBE</w:t>
      </w:r>
    </w:p>
    <w:p w14:paraId="0B9C5AF4" w14:textId="77777777" w:rsidR="00262A7B" w:rsidRPr="00262A7B" w:rsidRDefault="00262A7B" w:rsidP="00262A7B">
      <w:pPr>
        <w:spacing w:line="256" w:lineRule="auto"/>
        <w:jc w:val="left"/>
        <w:rPr>
          <w:rFonts w:ascii="Tahoma" w:hAnsi="Tahoma" w:cs="Tahoma"/>
          <w:b/>
          <w:sz w:val="18"/>
          <w:szCs w:val="18"/>
        </w:rPr>
      </w:pPr>
    </w:p>
    <w:p w14:paraId="766EF620" w14:textId="77777777" w:rsidR="00262A7B" w:rsidRPr="00262A7B" w:rsidRDefault="00262A7B" w:rsidP="00262A7B">
      <w:pPr>
        <w:spacing w:line="256" w:lineRule="auto"/>
        <w:jc w:val="left"/>
        <w:rPr>
          <w:rFonts w:ascii="Tahoma" w:hAnsi="Tahoma" w:cs="Tahoma"/>
          <w:sz w:val="18"/>
          <w:szCs w:val="18"/>
        </w:rPr>
      </w:pPr>
    </w:p>
    <w:p w14:paraId="19E51693" w14:textId="77777777" w:rsidR="00262A7B" w:rsidRPr="00262A7B" w:rsidRDefault="00262A7B" w:rsidP="000322AF">
      <w:pPr>
        <w:numPr>
          <w:ilvl w:val="0"/>
          <w:numId w:val="41"/>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49FBD14" w14:textId="77777777" w:rsidR="00262A7B" w:rsidRPr="00262A7B" w:rsidRDefault="00262A7B" w:rsidP="00262A7B">
      <w:pPr>
        <w:spacing w:line="256" w:lineRule="auto"/>
        <w:jc w:val="left"/>
        <w:rPr>
          <w:rFonts w:ascii="Tahoma" w:hAnsi="Tahoma" w:cs="Tahoma"/>
          <w:sz w:val="18"/>
          <w:szCs w:val="18"/>
        </w:rPr>
      </w:pPr>
    </w:p>
    <w:p w14:paraId="7F255A2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Podlaga za sklenitev pogodbe je:</w:t>
      </w:r>
    </w:p>
    <w:p w14:paraId="5700FC69"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izveden postopek oddaje javnega naročila za »……………………………………..« po odprtem postopku, št. …………….-</w:t>
      </w:r>
      <w:r w:rsidRPr="00262A7B">
        <w:rPr>
          <w:rFonts w:ascii="Tahoma" w:hAnsi="Tahoma" w:cs="Tahoma"/>
          <w:sz w:val="18"/>
          <w:szCs w:val="18"/>
        </w:rPr>
        <w:tab/>
        <w:t>ponudba ponudnika, z dne ………………..,</w:t>
      </w:r>
    </w:p>
    <w:p w14:paraId="5BE02B6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w:t>
      </w:r>
      <w:r w:rsidRPr="00262A7B">
        <w:rPr>
          <w:rFonts w:ascii="Tahoma" w:hAnsi="Tahoma" w:cs="Tahoma"/>
          <w:sz w:val="18"/>
          <w:szCs w:val="18"/>
        </w:rPr>
        <w:tab/>
        <w:t>dokumentacija v zvezi z oddajo predmetnega javnega naročila, potrjena s strani izbranega ponudnika.</w:t>
      </w:r>
    </w:p>
    <w:p w14:paraId="41EEC1ED"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7F9265F4" w14:textId="77777777" w:rsidR="00262A7B" w:rsidRPr="00262A7B" w:rsidRDefault="00262A7B" w:rsidP="00262A7B">
      <w:pPr>
        <w:spacing w:line="256" w:lineRule="auto"/>
        <w:jc w:val="left"/>
        <w:rPr>
          <w:rFonts w:ascii="Tahoma" w:hAnsi="Tahoma" w:cs="Tahoma"/>
          <w:sz w:val="18"/>
          <w:szCs w:val="18"/>
        </w:rPr>
      </w:pPr>
    </w:p>
    <w:p w14:paraId="2E5E3F12" w14:textId="4DFBF565"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II.</w:t>
      </w:r>
      <w:r w:rsidRPr="00262A7B">
        <w:rPr>
          <w:rFonts w:ascii="Tahoma" w:hAnsi="Tahoma" w:cs="Tahoma"/>
          <w:b/>
          <w:sz w:val="18"/>
          <w:szCs w:val="18"/>
        </w:rPr>
        <w:tab/>
        <w:t>PREDMET POGODBE</w:t>
      </w:r>
    </w:p>
    <w:p w14:paraId="70A67213" w14:textId="77777777" w:rsidR="00262A7B" w:rsidRPr="00262A7B" w:rsidRDefault="00262A7B" w:rsidP="00262A7B">
      <w:pPr>
        <w:spacing w:line="256" w:lineRule="auto"/>
        <w:jc w:val="center"/>
        <w:rPr>
          <w:rFonts w:ascii="Tahoma" w:hAnsi="Tahoma" w:cs="Tahoma"/>
          <w:sz w:val="18"/>
          <w:szCs w:val="18"/>
        </w:rPr>
      </w:pPr>
    </w:p>
    <w:p w14:paraId="3C732941"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9028140" w14:textId="77777777" w:rsidR="00262A7B" w:rsidRPr="00262A7B" w:rsidRDefault="00262A7B" w:rsidP="00262A7B">
      <w:pPr>
        <w:spacing w:line="256" w:lineRule="auto"/>
        <w:ind w:left="720"/>
        <w:rPr>
          <w:rFonts w:ascii="Tahoma" w:hAnsi="Tahoma" w:cs="Tahoma"/>
          <w:sz w:val="18"/>
          <w:szCs w:val="18"/>
        </w:rPr>
      </w:pPr>
    </w:p>
    <w:p w14:paraId="60253789"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Predmet pogodbe je obveznost prodajalca, da:</w:t>
      </w:r>
    </w:p>
    <w:p w14:paraId="0ED060F5" w14:textId="6D2F60E2" w:rsidR="00262A7B" w:rsidRPr="00262A7B" w:rsidRDefault="00262A7B" w:rsidP="000322AF">
      <w:pPr>
        <w:pStyle w:val="Oznaenseznam"/>
        <w:numPr>
          <w:ilvl w:val="0"/>
          <w:numId w:val="44"/>
        </w:numPr>
        <w:rPr>
          <w:rFonts w:ascii="Tahoma" w:hAnsi="Tahoma" w:cs="Tahoma"/>
          <w:sz w:val="18"/>
          <w:szCs w:val="18"/>
        </w:rPr>
      </w:pPr>
      <w:r w:rsidRPr="00262A7B">
        <w:rPr>
          <w:rFonts w:ascii="Tahoma" w:hAnsi="Tahoma" w:cs="Tahoma"/>
          <w:sz w:val="18"/>
          <w:szCs w:val="18"/>
        </w:rPr>
        <w:t xml:space="preserve">kupcu za določeno kupnino dobavi in izroči v last in posest ter v funkcionalno uporabo biokemijski- </w:t>
      </w:r>
      <w:r w:rsidRPr="00262A7B">
        <w:rPr>
          <w:rFonts w:ascii="Tahoma" w:hAnsi="Tahoma" w:cs="Tahoma"/>
          <w:sz w:val="18"/>
          <w:szCs w:val="18"/>
          <w:cs/>
        </w:rPr>
        <w:t>‎</w:t>
      </w:r>
      <w:proofErr w:type="spellStart"/>
      <w:r w:rsidRPr="00262A7B">
        <w:rPr>
          <w:rFonts w:ascii="Tahoma" w:hAnsi="Tahoma" w:cs="Tahoma"/>
          <w:sz w:val="18"/>
          <w:szCs w:val="18"/>
        </w:rPr>
        <w:t>imunokemijski</w:t>
      </w:r>
      <w:proofErr w:type="spellEnd"/>
      <w:r w:rsidRPr="00262A7B">
        <w:rPr>
          <w:rFonts w:ascii="Tahoma" w:hAnsi="Tahoma" w:cs="Tahoma"/>
          <w:sz w:val="18"/>
          <w:szCs w:val="18"/>
        </w:rPr>
        <w:t xml:space="preserve"> analitski </w:t>
      </w:r>
      <w:r w:rsidRPr="00262A7B">
        <w:rPr>
          <w:rFonts w:ascii="Tahoma" w:hAnsi="Tahoma" w:cs="Tahoma"/>
          <w:sz w:val="18"/>
          <w:szCs w:val="18"/>
          <w:cs/>
        </w:rPr>
        <w:t>‎</w:t>
      </w:r>
      <w:r w:rsidRPr="00262A7B">
        <w:rPr>
          <w:rFonts w:ascii="Tahoma" w:hAnsi="Tahoma" w:cs="Tahoma"/>
          <w:sz w:val="18"/>
          <w:szCs w:val="18"/>
        </w:rPr>
        <w:t xml:space="preserve">sistem </w:t>
      </w:r>
      <w:r w:rsidRPr="00262A7B">
        <w:rPr>
          <w:rFonts w:ascii="Tahoma" w:hAnsi="Tahoma" w:cs="Tahoma"/>
          <w:sz w:val="18"/>
          <w:szCs w:val="18"/>
          <w:cs/>
        </w:rPr>
        <w:t>‎</w:t>
      </w:r>
      <w:r w:rsidRPr="00262A7B">
        <w:rPr>
          <w:rFonts w:ascii="Tahoma" w:hAnsi="Tahoma" w:cs="Tahoma"/>
          <w:sz w:val="18"/>
          <w:szCs w:val="18"/>
        </w:rPr>
        <w:t xml:space="preserve"> (v nadaljevanju: analizni sistem oz. oprema) v skladu s Tehničnimi specifikacijami (Obrazec </w:t>
      </w:r>
      <w:r>
        <w:rPr>
          <w:rFonts w:ascii="Tahoma" w:hAnsi="Tahoma" w:cs="Tahoma"/>
          <w:sz w:val="18"/>
          <w:szCs w:val="18"/>
        </w:rPr>
        <w:t>9</w:t>
      </w:r>
      <w:r w:rsidRPr="00262A7B">
        <w:rPr>
          <w:rFonts w:ascii="Tahoma" w:hAnsi="Tahoma" w:cs="Tahoma"/>
          <w:sz w:val="18"/>
          <w:szCs w:val="18"/>
        </w:rPr>
        <w:t>) in Povzetkom predračuna- Rekapitulacija (Obrazec 2),</w:t>
      </w:r>
    </w:p>
    <w:p w14:paraId="6B2456D7" w14:textId="6AF6343C" w:rsidR="00262A7B" w:rsidRPr="00262A7B" w:rsidRDefault="00262A7B" w:rsidP="000322AF">
      <w:pPr>
        <w:pStyle w:val="Oznaenseznam"/>
        <w:numPr>
          <w:ilvl w:val="0"/>
          <w:numId w:val="44"/>
        </w:numPr>
        <w:rPr>
          <w:rFonts w:ascii="Tahoma" w:hAnsi="Tahoma" w:cs="Tahoma"/>
          <w:sz w:val="18"/>
          <w:szCs w:val="18"/>
        </w:rPr>
      </w:pPr>
      <w:r w:rsidRPr="00262A7B">
        <w:rPr>
          <w:rFonts w:ascii="Tahoma" w:hAnsi="Tahoma" w:cs="Tahoma"/>
          <w:sz w:val="18"/>
          <w:szCs w:val="18"/>
        </w:rPr>
        <w:t>zagotovi dobave vsega potrebnega potrošnega materiala vezanega na opremo za obdobje sedmih (7) let. Specifikacije potrošnega materiala so navedene v Ponudbenem predračunu……….</w:t>
      </w:r>
    </w:p>
    <w:p w14:paraId="6C246D04" w14:textId="77777777" w:rsidR="00262A7B" w:rsidRPr="00262A7B" w:rsidRDefault="00262A7B" w:rsidP="00262A7B">
      <w:pPr>
        <w:spacing w:line="256" w:lineRule="auto"/>
        <w:jc w:val="left"/>
        <w:rPr>
          <w:rFonts w:ascii="Tahoma" w:hAnsi="Tahoma" w:cs="Tahoma"/>
          <w:sz w:val="18"/>
          <w:szCs w:val="18"/>
        </w:rPr>
      </w:pPr>
    </w:p>
    <w:p w14:paraId="4C77167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FA65968" w14:textId="77777777" w:rsidR="00262A7B" w:rsidRPr="00262A7B" w:rsidRDefault="00262A7B" w:rsidP="00262A7B">
      <w:pPr>
        <w:spacing w:line="256" w:lineRule="auto"/>
        <w:ind w:left="720"/>
        <w:rPr>
          <w:rFonts w:ascii="Tahoma" w:hAnsi="Tahoma" w:cs="Tahoma"/>
          <w:sz w:val="18"/>
          <w:szCs w:val="18"/>
        </w:rPr>
      </w:pPr>
    </w:p>
    <w:p w14:paraId="7BC0B3C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Predmet pogodbe je tudi obveznost prodajalca, da priskrbi primerno embalažo in transport ter da na svoje stroške ščiti in zavaruje pogodbeno blago pred vremenskimi, tehničnimi, termičnimi, transportnimi </w:t>
      </w:r>
      <w:r w:rsidRPr="00262A7B">
        <w:rPr>
          <w:rFonts w:ascii="Tahoma" w:hAnsi="Tahoma" w:cs="Tahoma"/>
          <w:sz w:val="18"/>
          <w:szCs w:val="18"/>
        </w:rPr>
        <w:lastRenderedPageBreak/>
        <w:t>in vsakovrstnimi drugimi škodljivimi vplivi in poškodbami in da odgovarja za varno delo do končne zapisniške primopredaje, za splošno varnost pa do poteka garancijskih rokov.</w:t>
      </w:r>
    </w:p>
    <w:p w14:paraId="2ABD1689" w14:textId="77777777" w:rsidR="00262A7B" w:rsidRPr="00262A7B" w:rsidRDefault="00262A7B" w:rsidP="00262A7B">
      <w:pPr>
        <w:spacing w:line="256" w:lineRule="auto"/>
        <w:jc w:val="left"/>
        <w:rPr>
          <w:rFonts w:ascii="Tahoma" w:hAnsi="Tahoma" w:cs="Tahoma"/>
          <w:sz w:val="18"/>
          <w:szCs w:val="18"/>
        </w:rPr>
      </w:pPr>
    </w:p>
    <w:p w14:paraId="33163F6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78AACF3" w14:textId="77777777" w:rsidR="00262A7B" w:rsidRPr="00262A7B" w:rsidRDefault="00262A7B" w:rsidP="00262A7B">
      <w:pPr>
        <w:spacing w:line="256" w:lineRule="auto"/>
        <w:rPr>
          <w:rFonts w:ascii="Tahoma" w:hAnsi="Tahoma" w:cs="Tahoma"/>
          <w:sz w:val="18"/>
          <w:szCs w:val="18"/>
        </w:rPr>
      </w:pPr>
    </w:p>
    <w:p w14:paraId="1E19ED6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izvede dostavo, priključitev (montažo) in prvi testni zagon s preizkusom funkcionalnega delovanja pogodbene opreme ob prisotnosti osebja naročnika.</w:t>
      </w:r>
    </w:p>
    <w:p w14:paraId="63B44288" w14:textId="77777777" w:rsidR="00262A7B" w:rsidRPr="00262A7B" w:rsidRDefault="00262A7B" w:rsidP="00262A7B">
      <w:pPr>
        <w:spacing w:line="256" w:lineRule="auto"/>
        <w:rPr>
          <w:rFonts w:ascii="Tahoma" w:hAnsi="Tahoma" w:cs="Tahoma"/>
          <w:sz w:val="18"/>
          <w:szCs w:val="18"/>
        </w:rPr>
      </w:pPr>
    </w:p>
    <w:p w14:paraId="15694043" w14:textId="77777777" w:rsidR="00262A7B" w:rsidRPr="00262A7B" w:rsidRDefault="00262A7B" w:rsidP="00262A7B">
      <w:pPr>
        <w:spacing w:line="256" w:lineRule="auto"/>
        <w:jc w:val="left"/>
        <w:rPr>
          <w:rFonts w:ascii="Tahoma" w:hAnsi="Tahoma" w:cs="Tahoma"/>
          <w:sz w:val="18"/>
          <w:szCs w:val="18"/>
        </w:rPr>
      </w:pPr>
    </w:p>
    <w:p w14:paraId="01D3108D"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92EAC45"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Tehnični prevzem:</w:t>
      </w:r>
    </w:p>
    <w:p w14:paraId="2E938BA4"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 uspešno opravljenem prvem testnem zagonu se opravi tehnični prevzem. Za datum tehničnega prevzema se smatra datum uspešno opravljenega kvalitativnega in kvantitativnega pregleda dobave, postavitve in zagona ter izvedbe del, in sicer:</w:t>
      </w:r>
    </w:p>
    <w:p w14:paraId="6D60E260" w14:textId="42AE75E4" w:rsidR="00262A7B" w:rsidRPr="00262A7B" w:rsidRDefault="00262A7B" w:rsidP="000322AF">
      <w:pPr>
        <w:numPr>
          <w:ilvl w:val="0"/>
          <w:numId w:val="45"/>
        </w:numPr>
        <w:spacing w:line="256" w:lineRule="auto"/>
        <w:rPr>
          <w:rFonts w:ascii="Tahoma" w:hAnsi="Tahoma" w:cs="Tahoma"/>
          <w:sz w:val="18"/>
          <w:szCs w:val="18"/>
        </w:rPr>
      </w:pPr>
      <w:r w:rsidRPr="00262A7B">
        <w:rPr>
          <w:rFonts w:ascii="Tahoma" w:hAnsi="Tahoma" w:cs="Tahoma"/>
          <w:sz w:val="18"/>
          <w:szCs w:val="18"/>
        </w:rPr>
        <w:t>prvi zagon in preizkus funkcionalnega delovanja opreme,</w:t>
      </w:r>
    </w:p>
    <w:p w14:paraId="38D967E0" w14:textId="39ED84FE" w:rsidR="00262A7B" w:rsidRPr="00262A7B" w:rsidRDefault="00262A7B" w:rsidP="000322AF">
      <w:pPr>
        <w:numPr>
          <w:ilvl w:val="0"/>
          <w:numId w:val="45"/>
        </w:numPr>
        <w:spacing w:line="256" w:lineRule="auto"/>
        <w:rPr>
          <w:rFonts w:ascii="Tahoma" w:hAnsi="Tahoma" w:cs="Tahoma"/>
          <w:sz w:val="18"/>
          <w:szCs w:val="18"/>
        </w:rPr>
      </w:pPr>
      <w:r w:rsidRPr="00262A7B">
        <w:rPr>
          <w:rFonts w:ascii="Tahoma" w:hAnsi="Tahoma" w:cs="Tahoma"/>
          <w:sz w:val="18"/>
          <w:szCs w:val="18"/>
        </w:rPr>
        <w:t>dobavljen potrošni material za zagon in verifikacijo metod.</w:t>
      </w:r>
    </w:p>
    <w:p w14:paraId="0772BE8A" w14:textId="77777777" w:rsidR="00262A7B" w:rsidRPr="00262A7B" w:rsidRDefault="00262A7B" w:rsidP="00262A7B">
      <w:pPr>
        <w:spacing w:line="256" w:lineRule="auto"/>
        <w:rPr>
          <w:rFonts w:ascii="Tahoma" w:hAnsi="Tahoma" w:cs="Tahoma"/>
          <w:sz w:val="18"/>
          <w:szCs w:val="18"/>
        </w:rPr>
      </w:pPr>
    </w:p>
    <w:p w14:paraId="5804768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Tehnični  prevzem  mora  biti  opravljen  najkasneje  v  10  delovnih  dneh  od  dobave  opreme.  Za datum uspešno opravljenega tehničnega prevzema se smatra datum, ko pooblaščena predstavnika pogodbenih strank podpišeta zapisnik o tehničnem prevzemu.</w:t>
      </w:r>
    </w:p>
    <w:p w14:paraId="3E43A39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Ob tehničnem prevzemu mora ponudnik predložiti potrdilo proizvajalca o tovarniški kontroli kakovosti dobavljene serijske številke opreme.</w:t>
      </w:r>
    </w:p>
    <w:p w14:paraId="43E8629A" w14:textId="77777777" w:rsidR="00262A7B" w:rsidRPr="00262A7B" w:rsidRDefault="00262A7B" w:rsidP="00262A7B">
      <w:pPr>
        <w:spacing w:line="256" w:lineRule="auto"/>
        <w:rPr>
          <w:rFonts w:ascii="Tahoma" w:hAnsi="Tahoma" w:cs="Tahoma"/>
          <w:sz w:val="18"/>
          <w:szCs w:val="18"/>
        </w:rPr>
      </w:pPr>
    </w:p>
    <w:p w14:paraId="451B79FF"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mora izvesti verifikacijo metod v roku 10 delovnih dneh po podpisu zapisnika o tehničnem prevzemu.</w:t>
      </w:r>
    </w:p>
    <w:p w14:paraId="4A24137D" w14:textId="77777777" w:rsidR="00262A7B" w:rsidRPr="00262A7B" w:rsidRDefault="00262A7B" w:rsidP="00262A7B">
      <w:pPr>
        <w:spacing w:line="256" w:lineRule="auto"/>
        <w:jc w:val="left"/>
        <w:rPr>
          <w:rFonts w:ascii="Tahoma" w:hAnsi="Tahoma" w:cs="Tahoma"/>
          <w:sz w:val="18"/>
          <w:szCs w:val="18"/>
        </w:rPr>
      </w:pPr>
    </w:p>
    <w:p w14:paraId="650C72C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E1D061E" w14:textId="77777777" w:rsidR="00262A7B" w:rsidRDefault="00262A7B" w:rsidP="00262A7B">
      <w:pPr>
        <w:spacing w:line="256" w:lineRule="auto"/>
        <w:jc w:val="left"/>
        <w:rPr>
          <w:rFonts w:ascii="Tahoma" w:hAnsi="Tahoma" w:cs="Tahoma"/>
          <w:b/>
          <w:sz w:val="18"/>
          <w:szCs w:val="18"/>
        </w:rPr>
      </w:pPr>
    </w:p>
    <w:p w14:paraId="299D4538" w14:textId="6813E3F4"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Poskusno delovanje (verifikacija metod):</w:t>
      </w:r>
    </w:p>
    <w:p w14:paraId="11753CE7" w14:textId="77777777" w:rsidR="00262A7B" w:rsidRPr="00262A7B" w:rsidRDefault="00262A7B" w:rsidP="00262A7B">
      <w:pPr>
        <w:spacing w:line="256" w:lineRule="auto"/>
        <w:jc w:val="left"/>
        <w:rPr>
          <w:rFonts w:ascii="Tahoma" w:hAnsi="Tahoma" w:cs="Tahoma"/>
          <w:b/>
          <w:sz w:val="18"/>
          <w:szCs w:val="18"/>
        </w:rPr>
      </w:pPr>
    </w:p>
    <w:p w14:paraId="59AE2F4D"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Dobavitelj med uspešno opravljenim tehničnim prevzemom in končnim prevzemom omogoči naročniku izvedbo verifikacije metod na oddelku. Za verifikacijo metod dobavitelj zagotovi ves potreben potrošni material, in sicer v obsegu kot izhaja iz razpisne dokumentacije naročnika. Stroške potrošnih materialov, ki so potrebni za verifikacijo metod krije ponudnik.</w:t>
      </w:r>
    </w:p>
    <w:p w14:paraId="0A597E75" w14:textId="77777777" w:rsidR="00262A7B" w:rsidRPr="00262A7B" w:rsidRDefault="00262A7B" w:rsidP="00262A7B">
      <w:pPr>
        <w:spacing w:line="256" w:lineRule="auto"/>
        <w:jc w:val="left"/>
        <w:rPr>
          <w:rFonts w:ascii="Tahoma" w:hAnsi="Tahoma" w:cs="Tahoma"/>
          <w:sz w:val="18"/>
          <w:szCs w:val="18"/>
        </w:rPr>
      </w:pPr>
    </w:p>
    <w:p w14:paraId="26550E0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da gre za večjo napako na opremi in je ponudnik ne odpravi v dveh (2) delovnih dneh se verifikacija metod prične znova. V kolikor napake izvajalec ne bo odpravil v roku 30 dni mora zagotoviti novo, nerabljeno opremo, za katero bodo veljali enaki pogoji po pogodbi.</w:t>
      </w:r>
    </w:p>
    <w:p w14:paraId="28089709" w14:textId="77777777" w:rsidR="00262A7B" w:rsidRPr="00262A7B" w:rsidRDefault="00262A7B" w:rsidP="00262A7B">
      <w:pPr>
        <w:spacing w:line="256" w:lineRule="auto"/>
        <w:jc w:val="left"/>
        <w:rPr>
          <w:rFonts w:ascii="Tahoma" w:hAnsi="Tahoma" w:cs="Tahoma"/>
          <w:sz w:val="18"/>
          <w:szCs w:val="18"/>
        </w:rPr>
      </w:pPr>
    </w:p>
    <w:p w14:paraId="6C97025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 kolikor pride do napak pri delovanju opreme med verifikacijo metod, jih mora izvajalec odpraviti po določilih in pod pogoji pogodbe, ki veljajo za garancijsko vzdrževanje.</w:t>
      </w:r>
    </w:p>
    <w:p w14:paraId="7841CE25" w14:textId="77777777" w:rsidR="00262A7B" w:rsidRPr="00262A7B" w:rsidRDefault="00262A7B" w:rsidP="00262A7B">
      <w:pPr>
        <w:spacing w:line="256" w:lineRule="auto"/>
        <w:jc w:val="left"/>
        <w:rPr>
          <w:rFonts w:ascii="Tahoma" w:hAnsi="Tahoma" w:cs="Tahoma"/>
          <w:sz w:val="18"/>
          <w:szCs w:val="18"/>
        </w:rPr>
      </w:pPr>
    </w:p>
    <w:p w14:paraId="0F8E5C1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Dobavitelj mora zagotoviti šolanje strokovnega osebja naročnika. Vse stroške izobraževanja krije dobavitelj in morajo biti vključeni v ceno nakupa opreme.</w:t>
      </w:r>
    </w:p>
    <w:p w14:paraId="63701242" w14:textId="77777777" w:rsidR="00262A7B" w:rsidRPr="00262A7B" w:rsidRDefault="00262A7B" w:rsidP="00262A7B">
      <w:pPr>
        <w:spacing w:line="256" w:lineRule="auto"/>
        <w:jc w:val="left"/>
        <w:rPr>
          <w:rFonts w:ascii="Tahoma" w:hAnsi="Tahoma" w:cs="Tahoma"/>
          <w:sz w:val="18"/>
          <w:szCs w:val="18"/>
        </w:rPr>
      </w:pPr>
    </w:p>
    <w:p w14:paraId="5D794C6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Ponudnik mora naročniku zagotoviti brezplačno strokovno in aplikativno podporo v skladu z zahtevami iz tehničnih specifikacij.</w:t>
      </w:r>
    </w:p>
    <w:p w14:paraId="117446B6" w14:textId="77777777" w:rsidR="00262A7B" w:rsidRPr="00262A7B" w:rsidRDefault="00262A7B" w:rsidP="00262A7B">
      <w:pPr>
        <w:spacing w:line="256" w:lineRule="auto"/>
        <w:jc w:val="left"/>
        <w:rPr>
          <w:rFonts w:ascii="Tahoma" w:hAnsi="Tahoma" w:cs="Tahoma"/>
          <w:sz w:val="18"/>
          <w:szCs w:val="18"/>
        </w:rPr>
      </w:pPr>
    </w:p>
    <w:p w14:paraId="34C9784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019070D" w14:textId="77777777" w:rsidR="00262A7B" w:rsidRPr="00262A7B" w:rsidRDefault="00262A7B" w:rsidP="00262A7B">
      <w:pPr>
        <w:spacing w:line="256" w:lineRule="auto"/>
        <w:ind w:left="720"/>
        <w:rPr>
          <w:rFonts w:ascii="Tahoma" w:hAnsi="Tahoma" w:cs="Tahoma"/>
          <w:sz w:val="18"/>
          <w:szCs w:val="18"/>
        </w:rPr>
      </w:pPr>
    </w:p>
    <w:p w14:paraId="4B3058D6"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Prodajalec mora najkasneje do končne primopredaje kupcu izročiti:</w:t>
      </w:r>
    </w:p>
    <w:p w14:paraId="18CCDECA" w14:textId="202E064F" w:rsidR="00262A7B" w:rsidRPr="00262A7B" w:rsidRDefault="00262A7B" w:rsidP="000322AF">
      <w:pPr>
        <w:numPr>
          <w:ilvl w:val="0"/>
          <w:numId w:val="46"/>
        </w:numPr>
        <w:spacing w:line="256" w:lineRule="auto"/>
        <w:jc w:val="left"/>
        <w:rPr>
          <w:rFonts w:ascii="Tahoma" w:hAnsi="Tahoma" w:cs="Tahoma"/>
          <w:bCs/>
          <w:sz w:val="18"/>
          <w:szCs w:val="18"/>
        </w:rPr>
      </w:pPr>
      <w:r w:rsidRPr="00262A7B">
        <w:rPr>
          <w:rFonts w:ascii="Tahoma" w:hAnsi="Tahoma" w:cs="Tahoma"/>
          <w:bCs/>
          <w:sz w:val="18"/>
          <w:szCs w:val="18"/>
        </w:rPr>
        <w:t>finančno zavarovanje za odpravo napak v garancijskem roku</w:t>
      </w:r>
      <w:r w:rsidRPr="00262A7B">
        <w:rPr>
          <w:rFonts w:ascii="Tahoma" w:hAnsi="Tahoma" w:cs="Tahoma"/>
          <w:sz w:val="18"/>
          <w:szCs w:val="18"/>
          <w:lang w:eastAsia="zh-CN"/>
        </w:rPr>
        <w:t xml:space="preserve"> </w:t>
      </w:r>
      <w:r w:rsidRPr="00262A7B">
        <w:rPr>
          <w:rFonts w:ascii="Tahoma" w:hAnsi="Tahoma" w:cs="Tahoma"/>
          <w:bCs/>
          <w:sz w:val="18"/>
          <w:szCs w:val="18"/>
        </w:rPr>
        <w:t>v višini 5 % pogodbene vrednosti z DDV;</w:t>
      </w:r>
    </w:p>
    <w:p w14:paraId="068BA515" w14:textId="20B4BF38"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garancijsko izjavo za dobavljeno, vgrajeno oziroma montirano opremo;</w:t>
      </w:r>
    </w:p>
    <w:p w14:paraId="3648C4DC" w14:textId="51189BDD"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navodila za uporabo in vzdrževanje  opreme v angleškem jeziku in navodila za uporabo v slovenskem jeziku (vse v tiskani in elektronski obliki);</w:t>
      </w:r>
    </w:p>
    <w:p w14:paraId="20B50889" w14:textId="382042EE"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poimenska potrdila o izobraževanju osebja;</w:t>
      </w:r>
    </w:p>
    <w:p w14:paraId="5C1536BA" w14:textId="48B46F8A"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varnostne lite v slovenskem jeziku v elektronski in tiskani obliki;</w:t>
      </w:r>
    </w:p>
    <w:p w14:paraId="34E157EF" w14:textId="4D27DB1F"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CE certifikate in izjave o skladnosti za opremo in vse pripadajoče blago (vse v tiskani in elektronski obliki);</w:t>
      </w:r>
    </w:p>
    <w:p w14:paraId="43F747E9" w14:textId="0D0E13E0"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 xml:space="preserve">vse certifikate, ki dokazujejo ustreznost glede na priložene tehnične specifikacije; </w:t>
      </w:r>
    </w:p>
    <w:p w14:paraId="008E988E" w14:textId="701D2328"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izjavo, da je bilo izvedeno ustrezno izobraževanje kadrov pri kupcu.</w:t>
      </w:r>
    </w:p>
    <w:p w14:paraId="797F2A11" w14:textId="77777777" w:rsidR="00262A7B" w:rsidRPr="00262A7B" w:rsidRDefault="00262A7B" w:rsidP="00262A7B">
      <w:pPr>
        <w:spacing w:line="256" w:lineRule="auto"/>
        <w:jc w:val="left"/>
        <w:rPr>
          <w:rFonts w:ascii="Tahoma" w:hAnsi="Tahoma" w:cs="Tahoma"/>
          <w:sz w:val="18"/>
          <w:szCs w:val="18"/>
        </w:rPr>
      </w:pPr>
    </w:p>
    <w:p w14:paraId="1E7DCE02"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Končni prevzem:</w:t>
      </w:r>
    </w:p>
    <w:p w14:paraId="5B54DD18"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Končni prevzem je lahko izveden po uspešno opravljenem tehničnem prevzemu, verifikaciji metod in končanem izobraževanju zaposlenih.</w:t>
      </w:r>
    </w:p>
    <w:p w14:paraId="365D1985" w14:textId="77777777" w:rsidR="00262A7B" w:rsidRPr="00262A7B" w:rsidRDefault="00262A7B" w:rsidP="00262A7B">
      <w:pPr>
        <w:spacing w:line="256" w:lineRule="auto"/>
        <w:rPr>
          <w:rFonts w:ascii="Tahoma" w:hAnsi="Tahoma" w:cs="Tahoma"/>
          <w:sz w:val="18"/>
          <w:szCs w:val="18"/>
        </w:rPr>
      </w:pPr>
    </w:p>
    <w:p w14:paraId="61B2CEA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izveden najkasneje v 30 dneh po opravljenem tehničnem prevzemu.</w:t>
      </w:r>
    </w:p>
    <w:p w14:paraId="23AF2DA5" w14:textId="77777777" w:rsidR="00262A7B" w:rsidRPr="00262A7B" w:rsidRDefault="00262A7B" w:rsidP="00262A7B">
      <w:pPr>
        <w:spacing w:line="256" w:lineRule="auto"/>
        <w:jc w:val="left"/>
        <w:rPr>
          <w:rFonts w:ascii="Tahoma" w:hAnsi="Tahoma" w:cs="Tahoma"/>
          <w:sz w:val="18"/>
          <w:szCs w:val="18"/>
        </w:rPr>
      </w:pPr>
    </w:p>
    <w:p w14:paraId="1276DD46"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5138118" w14:textId="77777777" w:rsidR="00262A7B" w:rsidRPr="00262A7B" w:rsidRDefault="00262A7B" w:rsidP="00262A7B">
      <w:pPr>
        <w:spacing w:line="256" w:lineRule="auto"/>
        <w:ind w:left="720"/>
        <w:rPr>
          <w:rFonts w:ascii="Tahoma" w:hAnsi="Tahoma" w:cs="Tahoma"/>
          <w:sz w:val="18"/>
          <w:szCs w:val="18"/>
        </w:rPr>
      </w:pPr>
    </w:p>
    <w:p w14:paraId="084C7E8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Predmet pogodbe je tudi jamčevanje za napake in odpravo le-teh v dogovorjenih rokih vključno s preventivnimi pregledi in potrebnim vzdrževanjem v garancijskem obdobju v skladu s tehničnimi specifikacijami iz razpisne dokumentacije kupca.</w:t>
      </w:r>
    </w:p>
    <w:p w14:paraId="799F41AE" w14:textId="77777777" w:rsidR="00262A7B" w:rsidRPr="00262A7B" w:rsidRDefault="00262A7B" w:rsidP="00262A7B">
      <w:pPr>
        <w:spacing w:line="256" w:lineRule="auto"/>
        <w:rPr>
          <w:rFonts w:ascii="Tahoma" w:hAnsi="Tahoma" w:cs="Tahoma"/>
          <w:sz w:val="18"/>
          <w:szCs w:val="18"/>
        </w:rPr>
      </w:pPr>
    </w:p>
    <w:p w14:paraId="6DA7B05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Pogodbena oprema in pogodbena dela bodo izdelani oziroma izvedeni kvalitetno, sodobno, skladno z veljavnimi predpisi in normativi.</w:t>
      </w:r>
    </w:p>
    <w:p w14:paraId="5524C475" w14:textId="77777777" w:rsidR="00262A7B" w:rsidRPr="00262A7B" w:rsidRDefault="00262A7B" w:rsidP="00262A7B">
      <w:pPr>
        <w:spacing w:line="256" w:lineRule="auto"/>
        <w:rPr>
          <w:rFonts w:ascii="Tahoma" w:hAnsi="Tahoma" w:cs="Tahoma"/>
          <w:sz w:val="18"/>
          <w:szCs w:val="18"/>
        </w:rPr>
      </w:pPr>
    </w:p>
    <w:p w14:paraId="7E91A80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jamči, da je oprema, ki je dobavljena po tej pogodbi, nova in nerabljena. Prodajalec tudi jamči, da oprema nima napak ali pomanjkljivosti.</w:t>
      </w:r>
    </w:p>
    <w:p w14:paraId="34E7E11F" w14:textId="77777777" w:rsidR="00262A7B" w:rsidRPr="00262A7B" w:rsidRDefault="00262A7B" w:rsidP="00262A7B">
      <w:pPr>
        <w:spacing w:line="256" w:lineRule="auto"/>
        <w:jc w:val="left"/>
        <w:rPr>
          <w:rFonts w:ascii="Tahoma" w:hAnsi="Tahoma" w:cs="Tahoma"/>
          <w:sz w:val="18"/>
          <w:szCs w:val="18"/>
        </w:rPr>
      </w:pPr>
    </w:p>
    <w:p w14:paraId="3EB42E50"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1619AEA" w14:textId="77777777" w:rsidR="00262A7B" w:rsidRPr="00262A7B" w:rsidRDefault="00262A7B" w:rsidP="00262A7B">
      <w:pPr>
        <w:spacing w:line="256" w:lineRule="auto"/>
        <w:ind w:left="720"/>
        <w:rPr>
          <w:rFonts w:ascii="Tahoma" w:hAnsi="Tahoma" w:cs="Tahoma"/>
          <w:sz w:val="18"/>
          <w:szCs w:val="18"/>
        </w:rPr>
      </w:pPr>
    </w:p>
    <w:p w14:paraId="3880D36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413B12CD" w14:textId="77777777" w:rsidR="00262A7B" w:rsidRPr="00262A7B" w:rsidRDefault="00262A7B" w:rsidP="00262A7B">
      <w:pPr>
        <w:spacing w:line="256" w:lineRule="auto"/>
        <w:jc w:val="left"/>
        <w:rPr>
          <w:rFonts w:ascii="Tahoma" w:hAnsi="Tahoma" w:cs="Tahoma"/>
          <w:sz w:val="18"/>
          <w:szCs w:val="18"/>
        </w:rPr>
      </w:pPr>
    </w:p>
    <w:p w14:paraId="124D0A08" w14:textId="77777777" w:rsidR="00262A7B" w:rsidRPr="00262A7B" w:rsidRDefault="00262A7B" w:rsidP="00262A7B">
      <w:pPr>
        <w:spacing w:line="256" w:lineRule="auto"/>
        <w:jc w:val="left"/>
        <w:rPr>
          <w:rFonts w:ascii="Tahoma" w:hAnsi="Tahoma" w:cs="Tahoma"/>
          <w:sz w:val="18"/>
          <w:szCs w:val="18"/>
        </w:rPr>
      </w:pPr>
    </w:p>
    <w:p w14:paraId="30869A4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6D9EA5E"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100D7B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obvezuje, da bo zagotovil kupcu rezervne dele, servis opreme in potreben potrošni material najmanj za 7-letno obdobje po sklenitvi te pogodbe.</w:t>
      </w:r>
    </w:p>
    <w:p w14:paraId="785F55F9" w14:textId="77777777" w:rsidR="00262A7B" w:rsidRPr="00262A7B" w:rsidRDefault="00262A7B" w:rsidP="00262A7B">
      <w:pPr>
        <w:spacing w:line="256" w:lineRule="auto"/>
        <w:jc w:val="left"/>
        <w:rPr>
          <w:rFonts w:ascii="Tahoma" w:hAnsi="Tahoma" w:cs="Tahoma"/>
          <w:sz w:val="18"/>
          <w:szCs w:val="18"/>
        </w:rPr>
      </w:pPr>
    </w:p>
    <w:p w14:paraId="7C7225E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III.</w:t>
      </w:r>
      <w:r w:rsidRPr="00262A7B">
        <w:rPr>
          <w:rFonts w:ascii="Tahoma" w:hAnsi="Tahoma" w:cs="Tahoma"/>
          <w:b/>
          <w:sz w:val="18"/>
          <w:szCs w:val="18"/>
        </w:rPr>
        <w:tab/>
        <w:t>Pogodbena cena</w:t>
      </w:r>
    </w:p>
    <w:p w14:paraId="4224A685" w14:textId="77777777" w:rsidR="00262A7B" w:rsidRPr="00262A7B" w:rsidRDefault="00262A7B" w:rsidP="00262A7B">
      <w:pPr>
        <w:spacing w:line="256" w:lineRule="auto"/>
        <w:jc w:val="left"/>
        <w:rPr>
          <w:rFonts w:ascii="Tahoma" w:hAnsi="Tahoma" w:cs="Tahoma"/>
          <w:sz w:val="18"/>
          <w:szCs w:val="18"/>
        </w:rPr>
      </w:pPr>
    </w:p>
    <w:p w14:paraId="13151E8D"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C41BFB8" w14:textId="77777777" w:rsidR="00262A7B" w:rsidRPr="00262A7B" w:rsidRDefault="00262A7B" w:rsidP="00262A7B">
      <w:pPr>
        <w:spacing w:line="256" w:lineRule="auto"/>
        <w:ind w:left="720"/>
        <w:jc w:val="left"/>
        <w:rPr>
          <w:rFonts w:ascii="Tahoma" w:hAnsi="Tahoma" w:cs="Tahoma"/>
          <w:sz w:val="18"/>
          <w:szCs w:val="18"/>
        </w:rPr>
      </w:pPr>
    </w:p>
    <w:p w14:paraId="7164CE0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CENA DOBAVE OPREME</w:t>
      </w:r>
    </w:p>
    <w:p w14:paraId="43410117" w14:textId="77777777" w:rsidR="00262A7B" w:rsidRPr="00262A7B" w:rsidRDefault="00262A7B" w:rsidP="00262A7B">
      <w:pPr>
        <w:spacing w:line="256" w:lineRule="auto"/>
        <w:jc w:val="left"/>
        <w:rPr>
          <w:rFonts w:ascii="Tahoma" w:hAnsi="Tahoma" w:cs="Tahoma"/>
          <w:sz w:val="18"/>
          <w:szCs w:val="18"/>
        </w:rPr>
      </w:pPr>
    </w:p>
    <w:p w14:paraId="68141D8E"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Pogodbena cena za (oprema)………………………………………………………… Z VKLJUČENIM 7 LETNIM VZDRŽEVANJEM (VSE VKLJUČENO) znaša: </w:t>
      </w:r>
    </w:p>
    <w:p w14:paraId="66BEC373"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3F5CFE13"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D8BFCEF"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w:t>
      </w:r>
      <w:r w:rsidRPr="00262A7B">
        <w:rPr>
          <w:rFonts w:ascii="Tahoma" w:hAnsi="Tahoma" w:cs="Tahoma"/>
          <w:sz w:val="18"/>
          <w:szCs w:val="18"/>
        </w:rPr>
        <w:tab/>
        <w:t>EUR z DDV</w:t>
      </w:r>
    </w:p>
    <w:p w14:paraId="2E735B7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1A884A1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in   je   fiksna   ter   vsebuje   vse  elemente    cene   vključno  </w:t>
      </w:r>
      <w:r w:rsidRPr="00262A7B">
        <w:rPr>
          <w:rFonts w:ascii="Tahoma" w:hAnsi="Tahoma" w:cs="Tahoma"/>
          <w:i/>
          <w:sz w:val="18"/>
          <w:szCs w:val="18"/>
        </w:rPr>
        <w:t xml:space="preserve"> s   taksami,   carino,   dobavo, postavitvijo, priklopom in zagonom opreme, potrošnim materialom za zagon in verifikacijo metod, garancijskim rokom in servisnim vzdrževanjem opreme (vse vključeno) za obdobje 7 let, priklopom – povezavo na LIS, šolanjem osebja, demontažo in odvozom stare opreme in vsemi drugimi stroški za izpolnitev pogodbe, ter je ni možno povečati.</w:t>
      </w:r>
    </w:p>
    <w:p w14:paraId="798ED267" w14:textId="6666EB9F"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Pogodbena cena vsebuje tudi vse morebitne podražitve do izteka pogodbenega roka za dokončanje oziroma izročitev predmeta pogodbe s končno primopredajo.</w:t>
      </w:r>
    </w:p>
    <w:p w14:paraId="772AC442" w14:textId="77777777" w:rsidR="00262A7B" w:rsidRPr="00262A7B" w:rsidRDefault="00262A7B" w:rsidP="00262A7B">
      <w:pPr>
        <w:spacing w:line="256" w:lineRule="auto"/>
        <w:jc w:val="left"/>
        <w:rPr>
          <w:rFonts w:ascii="Tahoma" w:hAnsi="Tahoma" w:cs="Tahoma"/>
          <w:sz w:val="18"/>
          <w:szCs w:val="18"/>
        </w:rPr>
      </w:pPr>
    </w:p>
    <w:p w14:paraId="3EB80825"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CENA POTROŠNEGA MATERIALA</w:t>
      </w:r>
    </w:p>
    <w:p w14:paraId="351D4A22" w14:textId="77777777" w:rsidR="00262A7B" w:rsidRPr="00262A7B" w:rsidRDefault="00262A7B" w:rsidP="00262A7B">
      <w:pPr>
        <w:spacing w:line="256" w:lineRule="auto"/>
        <w:jc w:val="left"/>
        <w:rPr>
          <w:rFonts w:ascii="Tahoma" w:hAnsi="Tahoma" w:cs="Tahoma"/>
          <w:sz w:val="18"/>
          <w:szCs w:val="18"/>
        </w:rPr>
      </w:pPr>
    </w:p>
    <w:p w14:paraId="3FB1DA4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Predvidena (ocenjena) vrednost vsega potrebnega potrošnega materiala vezanega na opremo za obdobje sedem (7) let znaša………………………………..</w:t>
      </w:r>
      <w:r w:rsidRPr="00262A7B">
        <w:rPr>
          <w:rFonts w:ascii="Tahoma" w:hAnsi="Tahoma" w:cs="Tahoma"/>
          <w:sz w:val="18"/>
          <w:szCs w:val="18"/>
        </w:rPr>
        <w:tab/>
        <w:t>EUR z DDV in vsebuje vse elemente cene. Ves potrebni potrošni material vezan na opremo se naroča sukcesivno po potrebi naročnika. Cene so določene in razvidne iz prilog, ki so sestavni del te pogodbe.</w:t>
      </w:r>
    </w:p>
    <w:p w14:paraId="250F0300" w14:textId="77777777" w:rsidR="00262A7B" w:rsidRPr="00262A7B" w:rsidRDefault="00262A7B" w:rsidP="00262A7B">
      <w:pPr>
        <w:spacing w:line="256" w:lineRule="auto"/>
        <w:rPr>
          <w:rFonts w:ascii="Tahoma" w:hAnsi="Tahoma" w:cs="Tahoma"/>
          <w:sz w:val="18"/>
          <w:szCs w:val="18"/>
        </w:rPr>
      </w:pPr>
    </w:p>
    <w:p w14:paraId="4BF2D57D"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Cene potrošnega materiala morajo biti fiksne za obdobje treh (3) let, izražene v evrih (€), brez davka na dodano vrednost (DDV). Po poteku treh (3) let veljavnosti pogodbe, se cene lahko revalorizirajo v skladu s Pravilnikom o načinih valorizacije denarnih obveznosti, ki jih v večletnih pogodbah dogovarjajo pravne osebe javnega sektorja (Ur. list RS, št. 1/2014), in sicer na način, kot je to določeno 6. členu pravilnika. Kot podlago za valorizacijo cen se uporabi indeks cen življenjskih stroškov v RS.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Nove cene morajo biti potem fiksne do konca veljavnosti te pogodbe.</w:t>
      </w:r>
    </w:p>
    <w:p w14:paraId="2485B2AD" w14:textId="77777777" w:rsidR="00262A7B" w:rsidRPr="00262A7B" w:rsidRDefault="00262A7B" w:rsidP="00262A7B">
      <w:pPr>
        <w:spacing w:line="256" w:lineRule="auto"/>
        <w:rPr>
          <w:rFonts w:ascii="Tahoma" w:hAnsi="Tahoma" w:cs="Tahoma"/>
          <w:sz w:val="18"/>
          <w:szCs w:val="18"/>
        </w:rPr>
      </w:pPr>
    </w:p>
    <w:p w14:paraId="3DF508F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V primeru, da proizvajalec (reagentov, potrošnega materiala, standardov, kontrol) v obdobju veljavnosti pogodbe cene zniža, mora prodajalec o tem obvestiti naročnika ter dobavljati blago po nižji ceni. </w:t>
      </w:r>
    </w:p>
    <w:p w14:paraId="7C666696"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Za naročnika je poraba potrošnega materiala v trenutku sklenitve te pogodbe objektivno neugotovljiva.</w:t>
      </w:r>
    </w:p>
    <w:p w14:paraId="7F7A8DC9" w14:textId="77777777" w:rsidR="00262A7B" w:rsidRPr="00262A7B" w:rsidRDefault="00262A7B" w:rsidP="00262A7B">
      <w:pPr>
        <w:spacing w:line="256" w:lineRule="auto"/>
        <w:jc w:val="left"/>
        <w:rPr>
          <w:rFonts w:ascii="Tahoma" w:hAnsi="Tahoma" w:cs="Tahoma"/>
          <w:sz w:val="18"/>
          <w:szCs w:val="18"/>
        </w:rPr>
      </w:pPr>
    </w:p>
    <w:p w14:paraId="1B9E5D9F"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57A4B25" w14:textId="77777777" w:rsidR="00262A7B" w:rsidRPr="00262A7B" w:rsidRDefault="00262A7B" w:rsidP="00262A7B">
      <w:pPr>
        <w:spacing w:line="256" w:lineRule="auto"/>
        <w:ind w:left="720"/>
        <w:rPr>
          <w:rFonts w:ascii="Tahoma" w:hAnsi="Tahoma" w:cs="Tahoma"/>
          <w:sz w:val="18"/>
          <w:szCs w:val="18"/>
        </w:rPr>
      </w:pPr>
    </w:p>
    <w:p w14:paraId="5FA18EA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Vrednost blaga z DDV se spremeni v primeru, ko se v skladu z zakonom, ki določa DDV, spremeni stopnja DDV.</w:t>
      </w:r>
    </w:p>
    <w:p w14:paraId="53E97534" w14:textId="77777777" w:rsidR="00262A7B" w:rsidRPr="00262A7B" w:rsidRDefault="00262A7B" w:rsidP="00262A7B">
      <w:pPr>
        <w:spacing w:line="256" w:lineRule="auto"/>
        <w:jc w:val="left"/>
        <w:rPr>
          <w:rFonts w:ascii="Tahoma" w:hAnsi="Tahoma" w:cs="Tahoma"/>
          <w:sz w:val="18"/>
          <w:szCs w:val="18"/>
        </w:rPr>
      </w:pPr>
    </w:p>
    <w:p w14:paraId="3E422701"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IV.</w:t>
      </w:r>
      <w:r w:rsidRPr="00262A7B">
        <w:rPr>
          <w:rFonts w:ascii="Tahoma" w:hAnsi="Tahoma" w:cs="Tahoma"/>
          <w:b/>
          <w:sz w:val="18"/>
          <w:szCs w:val="18"/>
        </w:rPr>
        <w:tab/>
        <w:t>Dobavni roki, rok uporabe potrošnega materiala in lokacija dobave</w:t>
      </w:r>
    </w:p>
    <w:p w14:paraId="0ADF2669" w14:textId="77777777" w:rsidR="00262A7B" w:rsidRPr="00262A7B" w:rsidRDefault="00262A7B" w:rsidP="00262A7B">
      <w:pPr>
        <w:spacing w:line="256" w:lineRule="auto"/>
        <w:jc w:val="left"/>
        <w:rPr>
          <w:rFonts w:ascii="Tahoma" w:hAnsi="Tahoma" w:cs="Tahoma"/>
          <w:sz w:val="18"/>
          <w:szCs w:val="18"/>
        </w:rPr>
      </w:pPr>
    </w:p>
    <w:p w14:paraId="2DD143D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02463B3"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 xml:space="preserve">Dobava opreme </w:t>
      </w:r>
    </w:p>
    <w:p w14:paraId="1F11A6A4" w14:textId="77777777" w:rsidR="00262A7B" w:rsidRPr="00262A7B" w:rsidRDefault="00262A7B" w:rsidP="00262A7B">
      <w:pPr>
        <w:spacing w:line="256" w:lineRule="auto"/>
        <w:jc w:val="left"/>
        <w:rPr>
          <w:rFonts w:ascii="Tahoma" w:hAnsi="Tahoma" w:cs="Tahoma"/>
          <w:b/>
          <w:sz w:val="18"/>
          <w:szCs w:val="18"/>
        </w:rPr>
      </w:pPr>
    </w:p>
    <w:p w14:paraId="0332A88A" w14:textId="38244A19"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Dobavni rok za</w:t>
      </w:r>
      <w:r w:rsidRPr="00262A7B">
        <w:rPr>
          <w:rFonts w:ascii="Tahoma" w:hAnsi="Tahoma" w:cs="Tahoma"/>
          <w:sz w:val="18"/>
          <w:szCs w:val="18"/>
          <w:lang w:eastAsia="zh-CN"/>
        </w:rPr>
        <w:t xml:space="preserve"> dobavo in zagon opreme ter priklop </w:t>
      </w:r>
      <w:r w:rsidRPr="00262A7B">
        <w:rPr>
          <w:rFonts w:ascii="Tahoma" w:hAnsi="Tahoma" w:cs="Tahoma"/>
          <w:sz w:val="18"/>
          <w:szCs w:val="18"/>
        </w:rPr>
        <w:t xml:space="preserve">je ………….dni od podpisa pogodbe. </w:t>
      </w:r>
    </w:p>
    <w:p w14:paraId="49786A22" w14:textId="77777777" w:rsidR="00262A7B" w:rsidRPr="00262A7B" w:rsidRDefault="00262A7B" w:rsidP="00262A7B">
      <w:pPr>
        <w:spacing w:line="256" w:lineRule="auto"/>
        <w:rPr>
          <w:rFonts w:ascii="Tahoma" w:hAnsi="Tahoma" w:cs="Tahoma"/>
          <w:sz w:val="18"/>
          <w:szCs w:val="18"/>
        </w:rPr>
      </w:pPr>
    </w:p>
    <w:p w14:paraId="2B8C7671"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Dobavni rok za ves potreben material vezan na opremo (reagenti, </w:t>
      </w:r>
      <w:proofErr w:type="spellStart"/>
      <w:r w:rsidRPr="00262A7B">
        <w:rPr>
          <w:rFonts w:ascii="Tahoma" w:hAnsi="Tahoma" w:cs="Tahoma"/>
          <w:sz w:val="18"/>
          <w:szCs w:val="18"/>
        </w:rPr>
        <w:t>kalibratorji</w:t>
      </w:r>
      <w:proofErr w:type="spellEnd"/>
      <w:r w:rsidRPr="00262A7B">
        <w:rPr>
          <w:rFonts w:ascii="Tahoma" w:hAnsi="Tahoma" w:cs="Tahoma"/>
          <w:sz w:val="18"/>
          <w:szCs w:val="18"/>
        </w:rPr>
        <w:t>, kontrolni in potrošni material) je (8) dni, v nujnih primerih 48 ur od oddaje vsakokratnega naročila s strani naročnika. Ob vsakem posameznem naročilu mora biti dobavljena celotna količina naročenega blaga.</w:t>
      </w:r>
    </w:p>
    <w:p w14:paraId="7D4BF15E" w14:textId="77777777" w:rsidR="00262A7B" w:rsidRPr="00262A7B" w:rsidRDefault="00262A7B" w:rsidP="00262A7B">
      <w:pPr>
        <w:spacing w:line="256" w:lineRule="auto"/>
        <w:rPr>
          <w:rFonts w:ascii="Tahoma" w:hAnsi="Tahoma" w:cs="Tahoma"/>
          <w:sz w:val="18"/>
          <w:szCs w:val="18"/>
        </w:rPr>
      </w:pPr>
    </w:p>
    <w:p w14:paraId="46A8A099"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da ponudnik ne bo mogel dobaviti naročenega blaga v roku iz prejšnjega odstavka, mora ponudnik po prejemu naročila v roku 48 ur pisno obvesti naročnika, da naročenega blaga ne bo mogel dobaviti v dogovorjenem roku; če pa gre za nujno naročilo, pa mora naročnika o nezmožnosti dobave pisno obvestiti v roku treh (3) ur po prejemu naročila.</w:t>
      </w:r>
    </w:p>
    <w:p w14:paraId="4E25D55D" w14:textId="77777777" w:rsidR="00262A7B" w:rsidRPr="00262A7B" w:rsidRDefault="00262A7B" w:rsidP="00262A7B">
      <w:pPr>
        <w:spacing w:line="256" w:lineRule="auto"/>
        <w:jc w:val="left"/>
        <w:rPr>
          <w:rFonts w:ascii="Tahoma" w:hAnsi="Tahoma" w:cs="Tahoma"/>
          <w:sz w:val="18"/>
          <w:szCs w:val="18"/>
        </w:rPr>
      </w:pPr>
    </w:p>
    <w:p w14:paraId="1C772B1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Dobavljeno blago vezano na opremo (reagenti, </w:t>
      </w:r>
      <w:proofErr w:type="spellStart"/>
      <w:r w:rsidRPr="00262A7B">
        <w:rPr>
          <w:rFonts w:ascii="Tahoma" w:hAnsi="Tahoma" w:cs="Tahoma"/>
          <w:sz w:val="18"/>
          <w:szCs w:val="18"/>
        </w:rPr>
        <w:t>kalibratorji</w:t>
      </w:r>
      <w:proofErr w:type="spellEnd"/>
      <w:r w:rsidRPr="00262A7B">
        <w:rPr>
          <w:rFonts w:ascii="Tahoma" w:hAnsi="Tahoma" w:cs="Tahoma"/>
          <w:sz w:val="18"/>
          <w:szCs w:val="18"/>
        </w:rPr>
        <w:t>, kontrolni in potrošni material) mora imeti rok uporabe še najmanj šest ( 6) mesecev po dobavi.</w:t>
      </w:r>
    </w:p>
    <w:p w14:paraId="22BC4D06" w14:textId="77777777" w:rsidR="00262A7B" w:rsidRPr="00262A7B" w:rsidRDefault="00262A7B" w:rsidP="00262A7B">
      <w:pPr>
        <w:spacing w:line="256" w:lineRule="auto"/>
        <w:jc w:val="left"/>
        <w:rPr>
          <w:rFonts w:ascii="Tahoma" w:hAnsi="Tahoma" w:cs="Tahoma"/>
          <w:sz w:val="18"/>
          <w:szCs w:val="18"/>
        </w:rPr>
      </w:pPr>
    </w:p>
    <w:p w14:paraId="2CE39FD8"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377F1F1" w14:textId="77777777" w:rsidR="00262A7B" w:rsidRPr="00262A7B" w:rsidRDefault="00262A7B" w:rsidP="00262A7B">
      <w:pPr>
        <w:spacing w:line="256" w:lineRule="auto"/>
        <w:ind w:left="720"/>
        <w:rPr>
          <w:rFonts w:ascii="Tahoma" w:hAnsi="Tahoma" w:cs="Tahoma"/>
          <w:sz w:val="18"/>
          <w:szCs w:val="18"/>
        </w:rPr>
      </w:pPr>
    </w:p>
    <w:p w14:paraId="1B89878A" w14:textId="5C3BC409"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Lokacija dobave za opremo in pripadajoče blago je: Zdravstveni dom </w:t>
      </w:r>
      <w:r>
        <w:rPr>
          <w:rFonts w:ascii="Tahoma" w:hAnsi="Tahoma" w:cs="Tahoma"/>
          <w:sz w:val="18"/>
          <w:szCs w:val="18"/>
        </w:rPr>
        <w:t xml:space="preserve">Sevnica, </w:t>
      </w:r>
      <w:r w:rsidRPr="00262A7B">
        <w:rPr>
          <w:rFonts w:ascii="Tahoma" w:hAnsi="Tahoma" w:cs="Tahoma"/>
          <w:sz w:val="18"/>
          <w:szCs w:val="18"/>
        </w:rPr>
        <w:t>Trg svobode 14, 8290 Sevnica</w:t>
      </w:r>
      <w:r>
        <w:rPr>
          <w:rFonts w:ascii="Tahoma" w:hAnsi="Tahoma" w:cs="Tahoma"/>
          <w:sz w:val="18"/>
          <w:szCs w:val="18"/>
        </w:rPr>
        <w:t>.</w:t>
      </w:r>
    </w:p>
    <w:p w14:paraId="06217C92" w14:textId="77777777" w:rsidR="00262A7B" w:rsidRDefault="00262A7B" w:rsidP="00262A7B">
      <w:pPr>
        <w:spacing w:line="256" w:lineRule="auto"/>
        <w:jc w:val="left"/>
        <w:rPr>
          <w:rFonts w:ascii="Tahoma" w:hAnsi="Tahoma" w:cs="Tahoma"/>
          <w:sz w:val="18"/>
          <w:szCs w:val="18"/>
        </w:rPr>
      </w:pPr>
    </w:p>
    <w:p w14:paraId="00A66661" w14:textId="77777777" w:rsidR="00262A7B" w:rsidRDefault="00262A7B" w:rsidP="00262A7B">
      <w:pPr>
        <w:spacing w:line="256" w:lineRule="auto"/>
        <w:jc w:val="left"/>
        <w:rPr>
          <w:rFonts w:ascii="Tahoma" w:hAnsi="Tahoma" w:cs="Tahoma"/>
          <w:sz w:val="18"/>
          <w:szCs w:val="18"/>
        </w:rPr>
      </w:pPr>
    </w:p>
    <w:p w14:paraId="7225FFF7" w14:textId="77777777" w:rsidR="00262A7B" w:rsidRPr="00262A7B" w:rsidRDefault="00262A7B" w:rsidP="00262A7B">
      <w:pPr>
        <w:spacing w:line="256" w:lineRule="auto"/>
        <w:jc w:val="left"/>
        <w:rPr>
          <w:rFonts w:ascii="Tahoma" w:hAnsi="Tahoma" w:cs="Tahoma"/>
          <w:sz w:val="18"/>
          <w:szCs w:val="18"/>
        </w:rPr>
      </w:pPr>
    </w:p>
    <w:p w14:paraId="4DB4B2C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w:t>
      </w:r>
      <w:r w:rsidRPr="00262A7B">
        <w:rPr>
          <w:rFonts w:ascii="Tahoma" w:hAnsi="Tahoma" w:cs="Tahoma"/>
          <w:b/>
          <w:sz w:val="18"/>
          <w:szCs w:val="18"/>
        </w:rPr>
        <w:tab/>
        <w:t>Zamuda pri izpolnitvi pogodbenih obveznosti</w:t>
      </w:r>
    </w:p>
    <w:p w14:paraId="283C1A12" w14:textId="77777777" w:rsidR="00262A7B" w:rsidRPr="00262A7B" w:rsidRDefault="00262A7B" w:rsidP="00262A7B">
      <w:pPr>
        <w:spacing w:line="256" w:lineRule="auto"/>
        <w:jc w:val="left"/>
        <w:rPr>
          <w:rFonts w:ascii="Tahoma" w:hAnsi="Tahoma" w:cs="Tahoma"/>
          <w:sz w:val="18"/>
          <w:szCs w:val="18"/>
        </w:rPr>
      </w:pPr>
    </w:p>
    <w:p w14:paraId="24C0F5D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9A3EFA8" w14:textId="77777777" w:rsidR="00262A7B" w:rsidRPr="00262A7B" w:rsidRDefault="00262A7B" w:rsidP="00262A7B">
      <w:pPr>
        <w:spacing w:line="256" w:lineRule="auto"/>
        <w:ind w:left="720"/>
        <w:rPr>
          <w:rFonts w:ascii="Tahoma" w:hAnsi="Tahoma" w:cs="Tahoma"/>
          <w:sz w:val="18"/>
          <w:szCs w:val="18"/>
        </w:rPr>
      </w:pPr>
    </w:p>
    <w:p w14:paraId="412DBC8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ponudnik ne izvede obveznosti v rokih, ki so navedeni v tej pogodbi oziroma v naknadno podaljšanih rokih, mu lahko naročnik zaračuna pogodbeno kazen v višini 0,5% pogodbenega zneska za opremo za vsak rok posebej in za vsak dan zamude, vendar največ 10% vrednosti opreme.</w:t>
      </w:r>
    </w:p>
    <w:p w14:paraId="12A5446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Maksimalni znesek pogodbene kazni ne more presegati 10% skupne vrednosti opreme.</w:t>
      </w:r>
    </w:p>
    <w:p w14:paraId="693D1AD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lahko znesek pogodbene kazni odtegne od zneskov, ki jih mora po pogodbi plačati izvajalcu.</w:t>
      </w:r>
    </w:p>
    <w:p w14:paraId="683AE578" w14:textId="77777777" w:rsidR="00262A7B" w:rsidRPr="00262A7B" w:rsidRDefault="00262A7B" w:rsidP="00262A7B">
      <w:pPr>
        <w:spacing w:line="256" w:lineRule="auto"/>
        <w:jc w:val="left"/>
        <w:rPr>
          <w:rFonts w:ascii="Tahoma" w:hAnsi="Tahoma" w:cs="Tahoma"/>
          <w:sz w:val="18"/>
          <w:szCs w:val="18"/>
        </w:rPr>
      </w:pPr>
    </w:p>
    <w:p w14:paraId="36821E1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38C9F921" w14:textId="77777777" w:rsidR="00262A7B" w:rsidRPr="00262A7B" w:rsidRDefault="00262A7B" w:rsidP="00262A7B">
      <w:pPr>
        <w:spacing w:line="256" w:lineRule="auto"/>
        <w:jc w:val="left"/>
        <w:rPr>
          <w:rFonts w:ascii="Tahoma" w:hAnsi="Tahoma" w:cs="Tahoma"/>
          <w:sz w:val="18"/>
          <w:szCs w:val="18"/>
        </w:rPr>
      </w:pPr>
    </w:p>
    <w:p w14:paraId="3767427A"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Če je zaradi zamude nastala škoda večja od pogodbene kazni, ima naročnik pravico  zahtevati razliko do popolne odškodnine.</w:t>
      </w:r>
    </w:p>
    <w:p w14:paraId="0F6E13D8" w14:textId="77777777" w:rsidR="00262A7B" w:rsidRPr="00262A7B" w:rsidRDefault="00262A7B" w:rsidP="00262A7B">
      <w:pPr>
        <w:spacing w:line="256" w:lineRule="auto"/>
        <w:jc w:val="left"/>
        <w:rPr>
          <w:rFonts w:ascii="Tahoma" w:hAnsi="Tahoma" w:cs="Tahoma"/>
          <w:sz w:val="18"/>
          <w:szCs w:val="18"/>
        </w:rPr>
      </w:pPr>
    </w:p>
    <w:p w14:paraId="0CFC10ED" w14:textId="77777777" w:rsidR="00262A7B" w:rsidRPr="00262A7B" w:rsidRDefault="00262A7B" w:rsidP="00262A7B">
      <w:pPr>
        <w:spacing w:line="256" w:lineRule="auto"/>
        <w:jc w:val="left"/>
        <w:rPr>
          <w:rFonts w:ascii="Tahoma" w:hAnsi="Tahoma" w:cs="Tahoma"/>
          <w:sz w:val="18"/>
          <w:szCs w:val="18"/>
        </w:rPr>
      </w:pPr>
    </w:p>
    <w:p w14:paraId="3D22043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w:t>
      </w:r>
      <w:r w:rsidRPr="00262A7B">
        <w:rPr>
          <w:rFonts w:ascii="Tahoma" w:hAnsi="Tahoma" w:cs="Tahoma"/>
          <w:b/>
          <w:sz w:val="18"/>
          <w:szCs w:val="18"/>
        </w:rPr>
        <w:tab/>
        <w:t>Plačilni pogoji</w:t>
      </w:r>
    </w:p>
    <w:p w14:paraId="5D0809E4" w14:textId="77777777" w:rsidR="00262A7B" w:rsidRPr="00262A7B" w:rsidRDefault="00262A7B" w:rsidP="00262A7B">
      <w:pPr>
        <w:spacing w:line="256" w:lineRule="auto"/>
        <w:jc w:val="left"/>
        <w:rPr>
          <w:rFonts w:ascii="Tahoma" w:hAnsi="Tahoma" w:cs="Tahoma"/>
          <w:sz w:val="18"/>
          <w:szCs w:val="18"/>
        </w:rPr>
      </w:pPr>
    </w:p>
    <w:p w14:paraId="1870693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B812059" w14:textId="77777777" w:rsidR="00262A7B" w:rsidRPr="00262A7B" w:rsidRDefault="00262A7B" w:rsidP="00262A7B">
      <w:pPr>
        <w:spacing w:line="256" w:lineRule="auto"/>
        <w:jc w:val="left"/>
        <w:rPr>
          <w:rFonts w:ascii="Tahoma" w:hAnsi="Tahoma" w:cs="Tahoma"/>
          <w:sz w:val="18"/>
          <w:szCs w:val="18"/>
        </w:rPr>
      </w:pPr>
    </w:p>
    <w:p w14:paraId="13C2C71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bo plačilo predmeta pogodbe izvedel na naslednji način:</w:t>
      </w:r>
    </w:p>
    <w:p w14:paraId="325D294E" w14:textId="77777777" w:rsidR="00262A7B" w:rsidRPr="00262A7B" w:rsidRDefault="00262A7B" w:rsidP="000322AF">
      <w:pPr>
        <w:numPr>
          <w:ilvl w:val="0"/>
          <w:numId w:val="43"/>
        </w:numPr>
        <w:suppressAutoHyphens/>
        <w:spacing w:line="256" w:lineRule="auto"/>
        <w:rPr>
          <w:rFonts w:ascii="Tahoma" w:hAnsi="Tahoma" w:cs="Tahoma"/>
          <w:sz w:val="18"/>
          <w:szCs w:val="18"/>
        </w:rPr>
      </w:pPr>
      <w:r w:rsidRPr="00262A7B">
        <w:rPr>
          <w:rFonts w:ascii="Tahoma" w:hAnsi="Tahoma" w:cs="Tahoma"/>
          <w:sz w:val="18"/>
          <w:szCs w:val="18"/>
        </w:rPr>
        <w:t>tehnični prevzem opreme– 50% pogodbene cene plača naročnik izvajalcu po tehničnem prevzemu le-tega;</w:t>
      </w:r>
    </w:p>
    <w:p w14:paraId="3B066EA7" w14:textId="77777777" w:rsidR="00262A7B" w:rsidRPr="00262A7B" w:rsidRDefault="00262A7B" w:rsidP="000322AF">
      <w:pPr>
        <w:numPr>
          <w:ilvl w:val="0"/>
          <w:numId w:val="43"/>
        </w:numPr>
        <w:suppressAutoHyphens/>
        <w:spacing w:line="256" w:lineRule="auto"/>
        <w:rPr>
          <w:rFonts w:ascii="Tahoma" w:hAnsi="Tahoma" w:cs="Tahoma"/>
          <w:sz w:val="18"/>
          <w:szCs w:val="18"/>
        </w:rPr>
      </w:pPr>
      <w:r w:rsidRPr="00262A7B">
        <w:rPr>
          <w:rFonts w:ascii="Tahoma" w:hAnsi="Tahoma" w:cs="Tahoma"/>
          <w:sz w:val="18"/>
          <w:szCs w:val="18"/>
        </w:rPr>
        <w:t>končni prevzem opreme– 50 % pogodbene cene plača naročnik izvajalcu po končnem prevzemu.</w:t>
      </w:r>
    </w:p>
    <w:p w14:paraId="00CFC3EE" w14:textId="77777777" w:rsidR="00262A7B" w:rsidRPr="00262A7B" w:rsidRDefault="00262A7B" w:rsidP="00262A7B">
      <w:pPr>
        <w:spacing w:line="256" w:lineRule="auto"/>
        <w:rPr>
          <w:rFonts w:ascii="Tahoma" w:hAnsi="Tahoma" w:cs="Tahoma"/>
          <w:sz w:val="18"/>
          <w:szCs w:val="18"/>
        </w:rPr>
      </w:pPr>
    </w:p>
    <w:p w14:paraId="3D9C2AF9" w14:textId="77777777" w:rsidR="00262A7B" w:rsidRPr="00262A7B" w:rsidRDefault="00262A7B" w:rsidP="00262A7B">
      <w:pPr>
        <w:spacing w:line="256" w:lineRule="auto"/>
        <w:rPr>
          <w:rFonts w:ascii="Tahoma" w:hAnsi="Tahoma" w:cs="Tahoma"/>
          <w:sz w:val="18"/>
          <w:szCs w:val="18"/>
        </w:rPr>
      </w:pPr>
    </w:p>
    <w:p w14:paraId="2B295E1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Rok plačila je 30 dni od dneva prejetja pravilno izstavljenega  računa s strani ponudnika. Priloga računa je podpisana dobavnica in podpisan zapisnik o tehničnem prevzemu s strani pooblaščene osebe kupca in prodajalca. Ponudnik mora po končnem prevzemu opreme naročniku predložiti tudi z obeh strani podpisan končni primopredajni zapisnik, ki je tudi podlaga za plačilo analiznega sistema.</w:t>
      </w:r>
    </w:p>
    <w:p w14:paraId="6D0A5551" w14:textId="77777777" w:rsidR="00262A7B" w:rsidRPr="00262A7B" w:rsidRDefault="00262A7B" w:rsidP="00262A7B">
      <w:pPr>
        <w:spacing w:line="256" w:lineRule="auto"/>
        <w:jc w:val="left"/>
        <w:rPr>
          <w:rFonts w:ascii="Tahoma" w:hAnsi="Tahoma" w:cs="Tahoma"/>
          <w:sz w:val="18"/>
          <w:szCs w:val="18"/>
        </w:rPr>
      </w:pPr>
    </w:p>
    <w:p w14:paraId="4077E58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Vsa plačila se nakažejo na transakcijski račun prodajalca številka: _ _ _ _ _ _ _ _ _pri _ _ _ _ _ _</w:t>
      </w:r>
    </w:p>
    <w:p w14:paraId="52AD7BD4" w14:textId="77777777" w:rsidR="00262A7B" w:rsidRPr="00262A7B" w:rsidRDefault="00262A7B" w:rsidP="00262A7B">
      <w:pPr>
        <w:spacing w:line="256" w:lineRule="auto"/>
        <w:jc w:val="left"/>
        <w:rPr>
          <w:rFonts w:ascii="Tahoma" w:hAnsi="Tahoma" w:cs="Tahoma"/>
          <w:sz w:val="18"/>
          <w:szCs w:val="18"/>
        </w:rPr>
      </w:pPr>
    </w:p>
    <w:p w14:paraId="647463A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Kupec se obveže, da bo potrebni potrošni material vezan na opremo plačal enkrat mesečno za pretekli mesec, in sicer 30. dan od dneva prejetega računa s strani prodajalca.</w:t>
      </w:r>
    </w:p>
    <w:p w14:paraId="60201698" w14:textId="77777777" w:rsidR="00262A7B" w:rsidRPr="00262A7B" w:rsidRDefault="00262A7B" w:rsidP="00262A7B">
      <w:pPr>
        <w:spacing w:line="256" w:lineRule="auto"/>
        <w:jc w:val="left"/>
        <w:rPr>
          <w:rFonts w:ascii="Tahoma" w:hAnsi="Tahoma" w:cs="Tahoma"/>
          <w:sz w:val="18"/>
          <w:szCs w:val="18"/>
        </w:rPr>
      </w:pPr>
    </w:p>
    <w:p w14:paraId="4A0FBB01" w14:textId="77777777" w:rsidR="00262A7B" w:rsidRPr="00262A7B" w:rsidRDefault="00262A7B" w:rsidP="00262A7B">
      <w:pPr>
        <w:spacing w:line="256" w:lineRule="auto"/>
        <w:jc w:val="center"/>
        <w:rPr>
          <w:rFonts w:ascii="Tahoma" w:hAnsi="Tahoma" w:cs="Tahoma"/>
          <w:sz w:val="18"/>
          <w:szCs w:val="18"/>
        </w:rPr>
      </w:pPr>
    </w:p>
    <w:p w14:paraId="588603E2"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84FCBDF" w14:textId="77777777" w:rsidR="00262A7B" w:rsidRPr="00262A7B" w:rsidRDefault="00262A7B" w:rsidP="00262A7B">
      <w:pPr>
        <w:spacing w:line="256" w:lineRule="auto"/>
        <w:ind w:left="720"/>
        <w:rPr>
          <w:rFonts w:ascii="Tahoma" w:hAnsi="Tahoma" w:cs="Tahoma"/>
          <w:sz w:val="18"/>
          <w:szCs w:val="18"/>
        </w:rPr>
      </w:pPr>
    </w:p>
    <w:p w14:paraId="184CEA8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zamude plačila je kupec dolžan prodajalcu na njegovo pisno zahtevo plačati zakonite zamudne obresti za čas zamude.</w:t>
      </w:r>
    </w:p>
    <w:p w14:paraId="59CDFF94" w14:textId="77777777" w:rsidR="00262A7B" w:rsidRPr="00262A7B" w:rsidRDefault="00262A7B" w:rsidP="00262A7B">
      <w:pPr>
        <w:spacing w:line="256" w:lineRule="auto"/>
        <w:jc w:val="left"/>
        <w:rPr>
          <w:rFonts w:ascii="Tahoma" w:hAnsi="Tahoma" w:cs="Tahoma"/>
          <w:sz w:val="18"/>
          <w:szCs w:val="18"/>
        </w:rPr>
      </w:pPr>
    </w:p>
    <w:p w14:paraId="4ED2B5FE" w14:textId="77777777" w:rsidR="00262A7B" w:rsidRPr="00262A7B" w:rsidRDefault="00262A7B" w:rsidP="00262A7B">
      <w:pPr>
        <w:spacing w:line="256" w:lineRule="auto"/>
        <w:jc w:val="left"/>
        <w:rPr>
          <w:rFonts w:ascii="Tahoma" w:hAnsi="Tahoma" w:cs="Tahoma"/>
          <w:sz w:val="18"/>
          <w:szCs w:val="18"/>
        </w:rPr>
      </w:pPr>
    </w:p>
    <w:p w14:paraId="049CBA5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VII.</w:t>
      </w:r>
      <w:r w:rsidRPr="00262A7B">
        <w:rPr>
          <w:rFonts w:ascii="Tahoma" w:hAnsi="Tahoma" w:cs="Tahoma"/>
          <w:b/>
          <w:sz w:val="18"/>
          <w:szCs w:val="18"/>
        </w:rPr>
        <w:tab/>
        <w:t>Garancija in servisno vzdrževanje</w:t>
      </w:r>
    </w:p>
    <w:p w14:paraId="0BA4CEF5" w14:textId="77777777" w:rsidR="00262A7B" w:rsidRPr="00262A7B" w:rsidRDefault="00262A7B" w:rsidP="00262A7B">
      <w:pPr>
        <w:spacing w:line="256" w:lineRule="auto"/>
        <w:jc w:val="left"/>
        <w:rPr>
          <w:rFonts w:ascii="Tahoma" w:hAnsi="Tahoma" w:cs="Tahoma"/>
          <w:sz w:val="18"/>
          <w:szCs w:val="18"/>
        </w:rPr>
      </w:pPr>
    </w:p>
    <w:p w14:paraId="4CA44773"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555D45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58BF744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zagotovi garancijo ter redno in izredno vzdrževanje in servisiranje opreme (VSE VKLJUČENO), za obdobje 7 let, ki vključuje:</w:t>
      </w:r>
    </w:p>
    <w:p w14:paraId="43DCB8DC"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-preventivno vzdrževanje celotnega sistema po navodilih proizvajalca,</w:t>
      </w:r>
    </w:p>
    <w:p w14:paraId="05ACAD70"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 xml:space="preserve">-izredno vzdrževanje in servisiranje z brezplačno zamenjavo okvarjenih rezervnih delov, </w:t>
      </w:r>
    </w:p>
    <w:p w14:paraId="4C86492D"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-preverjanje pravilnosti delovanja opreme,</w:t>
      </w:r>
    </w:p>
    <w:p w14:paraId="56B2129F"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-stroške dela in z njim povezane stroške (vključno s potnimi stroški in časom serviserja na poti),</w:t>
      </w:r>
    </w:p>
    <w:p w14:paraId="08813E59"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-ostale stroške, ki so potrebni za nemoteno delovanje opreme.</w:t>
      </w:r>
    </w:p>
    <w:p w14:paraId="614194FA" w14:textId="77777777" w:rsidR="00262A7B" w:rsidRPr="00262A7B" w:rsidRDefault="00262A7B" w:rsidP="00262A7B">
      <w:pPr>
        <w:spacing w:line="256" w:lineRule="auto"/>
        <w:rPr>
          <w:rFonts w:ascii="Tahoma" w:hAnsi="Tahoma" w:cs="Tahoma"/>
          <w:sz w:val="18"/>
          <w:szCs w:val="18"/>
        </w:rPr>
      </w:pPr>
    </w:p>
    <w:p w14:paraId="2BFD20F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kupec v tem času ugotovi napako ali pomanjkljivost pri delovanju opreme ali katerega koli dela opreme, ali napake v zvezi z montažo, mora to nemudoma sporočiti prodajalcu.</w:t>
      </w:r>
    </w:p>
    <w:p w14:paraId="28E5D3DC"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obvezuje, da se bo na vsako prijavo okvare s strani kupca odzval  z intervencijo znotraj odzivnega časa.</w:t>
      </w:r>
    </w:p>
    <w:p w14:paraId="3F9A4837" w14:textId="77777777" w:rsidR="00262A7B" w:rsidRPr="00262A7B" w:rsidRDefault="00262A7B" w:rsidP="00262A7B">
      <w:pPr>
        <w:spacing w:line="256" w:lineRule="auto"/>
        <w:rPr>
          <w:rFonts w:ascii="Tahoma" w:hAnsi="Tahoma" w:cs="Tahoma"/>
          <w:sz w:val="18"/>
          <w:szCs w:val="18"/>
        </w:rPr>
      </w:pPr>
    </w:p>
    <w:p w14:paraId="13FD60A3"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Odzivni čas pooblaščenega servisa je največ eno uro, čas od prijave okvare do prihoda serviserja oziroma začetka odpravljanja okvare je največ 4 ure po prejemu obvestila o okvari. Čas za odpravo napake je največ 24 ur po prejemu obvestila o okvari. </w:t>
      </w:r>
    </w:p>
    <w:p w14:paraId="21034A04" w14:textId="77777777" w:rsidR="00262A7B" w:rsidRPr="00262A7B" w:rsidRDefault="00262A7B" w:rsidP="00262A7B">
      <w:pPr>
        <w:spacing w:line="256" w:lineRule="auto"/>
        <w:rPr>
          <w:rFonts w:ascii="Tahoma" w:hAnsi="Tahoma" w:cs="Tahoma"/>
          <w:sz w:val="18"/>
          <w:szCs w:val="18"/>
        </w:rPr>
      </w:pPr>
    </w:p>
    <w:p w14:paraId="7A710C2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Če prodajalec v roku 24 ur ne more odpraviti večje napake, zaradi katere uporaba analiznega sistema ni mogoča, mora prodajalec prevzeti stroške povezane s pošiljanjem in analizo vzorcev v drugem laboratoriju. Prodajalec je dolžan pisno obvestiti kupca, kdaj  bo napaka odpravljena. </w:t>
      </w:r>
    </w:p>
    <w:p w14:paraId="5DEC242F"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 primeru, da opreme ne bo mogoče popraviti, bo ponudnik zamenjal opremo z novo nerabljeno.</w:t>
      </w:r>
    </w:p>
    <w:p w14:paraId="47350E31" w14:textId="77777777" w:rsidR="00262A7B" w:rsidRPr="00262A7B" w:rsidRDefault="00262A7B" w:rsidP="00262A7B">
      <w:pPr>
        <w:spacing w:line="256" w:lineRule="auto"/>
        <w:jc w:val="left"/>
        <w:rPr>
          <w:rFonts w:ascii="Tahoma" w:hAnsi="Tahoma" w:cs="Tahoma"/>
          <w:sz w:val="18"/>
          <w:szCs w:val="18"/>
        </w:rPr>
      </w:pPr>
    </w:p>
    <w:p w14:paraId="596E55F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mora pogodbene obveznosti izpolnjevati strokovno, kvalitetno, sodobno, skladno z veljavnimi predpisi in normativi.</w:t>
      </w:r>
    </w:p>
    <w:p w14:paraId="78E4378C" w14:textId="77777777" w:rsidR="00262A7B" w:rsidRPr="00262A7B" w:rsidRDefault="00262A7B" w:rsidP="00262A7B">
      <w:pPr>
        <w:spacing w:line="256" w:lineRule="auto"/>
        <w:rPr>
          <w:rFonts w:ascii="Tahoma" w:hAnsi="Tahoma" w:cs="Tahoma"/>
          <w:sz w:val="18"/>
          <w:szCs w:val="18"/>
        </w:rPr>
      </w:pPr>
    </w:p>
    <w:p w14:paraId="6633E1C1" w14:textId="77777777" w:rsidR="00262A7B" w:rsidRPr="00262A7B" w:rsidRDefault="00262A7B" w:rsidP="00262A7B">
      <w:pPr>
        <w:spacing w:line="256" w:lineRule="auto"/>
        <w:jc w:val="left"/>
        <w:rPr>
          <w:rFonts w:ascii="Tahoma" w:hAnsi="Tahoma" w:cs="Tahoma"/>
          <w:sz w:val="18"/>
          <w:szCs w:val="18"/>
        </w:rPr>
      </w:pPr>
    </w:p>
    <w:p w14:paraId="6F689887"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Naročnik se obvezuje:</w:t>
      </w:r>
    </w:p>
    <w:p w14:paraId="1AB07712" w14:textId="53FF4FDD"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izvršiti količinski in kvalitetni prevzem opreme in jo z zapisnikom prevzeti v uporabo,</w:t>
      </w:r>
    </w:p>
    <w:p w14:paraId="7ED4A31C" w14:textId="04A7B505"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poravnati pogodbeno vrednost v skladu z določili te pogodbe,</w:t>
      </w:r>
    </w:p>
    <w:p w14:paraId="3E826481" w14:textId="30D82B3A"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v času garancije ravnati s prevzeto opremo s skrbnostjo dobrega gospodarja in v skladu z navodili za uporabo in vzdrževanje dobavljene opreme,</w:t>
      </w:r>
    </w:p>
    <w:p w14:paraId="2B56821B" w14:textId="6FFF2290"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v času garancije tekoče obveščati predstavnika prodajalca o ugotovljenih napakah na opremi in sodelovati pri odpravi napak, če je to zaradi narave opreme potrebno.</w:t>
      </w:r>
    </w:p>
    <w:p w14:paraId="30CA0619" w14:textId="77777777" w:rsidR="00262A7B" w:rsidRPr="00262A7B" w:rsidRDefault="00262A7B" w:rsidP="00262A7B">
      <w:pPr>
        <w:spacing w:line="256" w:lineRule="auto"/>
        <w:jc w:val="left"/>
        <w:rPr>
          <w:rFonts w:ascii="Tahoma" w:hAnsi="Tahoma" w:cs="Tahoma"/>
          <w:sz w:val="18"/>
          <w:szCs w:val="18"/>
        </w:rPr>
      </w:pPr>
    </w:p>
    <w:p w14:paraId="5158C113"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4F3E77E" w14:textId="77777777" w:rsidR="00262A7B" w:rsidRPr="00262A7B" w:rsidRDefault="00262A7B" w:rsidP="00262A7B">
      <w:pPr>
        <w:spacing w:line="256" w:lineRule="auto"/>
        <w:ind w:left="720"/>
        <w:rPr>
          <w:rFonts w:ascii="Tahoma" w:hAnsi="Tahoma" w:cs="Tahoma"/>
          <w:sz w:val="18"/>
          <w:szCs w:val="18"/>
        </w:rPr>
      </w:pPr>
    </w:p>
    <w:p w14:paraId="2C04B4B3" w14:textId="77777777" w:rsid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Prodajalec je dolžan dopustiti in omogočiti kupcu učinkovit nadzor nad kvaliteto dobavljenih stvari in opravljenih storitev.</w:t>
      </w:r>
    </w:p>
    <w:p w14:paraId="41FFF088" w14:textId="77777777" w:rsidR="00262A7B" w:rsidRPr="00262A7B" w:rsidRDefault="00262A7B" w:rsidP="00262A7B">
      <w:pPr>
        <w:spacing w:line="256" w:lineRule="auto"/>
        <w:jc w:val="left"/>
        <w:rPr>
          <w:rFonts w:ascii="Tahoma" w:hAnsi="Tahoma" w:cs="Tahoma"/>
          <w:sz w:val="18"/>
          <w:szCs w:val="18"/>
        </w:rPr>
      </w:pPr>
    </w:p>
    <w:p w14:paraId="4B950E65" w14:textId="77777777" w:rsidR="00262A7B" w:rsidRPr="00262A7B" w:rsidRDefault="00262A7B" w:rsidP="00262A7B">
      <w:pPr>
        <w:spacing w:line="256" w:lineRule="auto"/>
        <w:jc w:val="left"/>
        <w:rPr>
          <w:rFonts w:ascii="Tahoma" w:hAnsi="Tahoma" w:cs="Tahoma"/>
          <w:sz w:val="18"/>
          <w:szCs w:val="18"/>
        </w:rPr>
      </w:pPr>
    </w:p>
    <w:p w14:paraId="30560A97"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VIII.</w:t>
      </w:r>
      <w:r w:rsidRPr="00262A7B">
        <w:rPr>
          <w:rFonts w:ascii="Tahoma" w:hAnsi="Tahoma" w:cs="Tahoma"/>
          <w:b/>
          <w:sz w:val="18"/>
          <w:szCs w:val="18"/>
        </w:rPr>
        <w:tab/>
        <w:t>Zavarovanje pogodbe</w:t>
      </w:r>
    </w:p>
    <w:p w14:paraId="6FE10AC9" w14:textId="77777777" w:rsidR="00262A7B" w:rsidRPr="00262A7B" w:rsidRDefault="00262A7B" w:rsidP="00262A7B">
      <w:pPr>
        <w:spacing w:line="256" w:lineRule="auto"/>
        <w:jc w:val="left"/>
        <w:rPr>
          <w:rFonts w:ascii="Tahoma" w:hAnsi="Tahoma" w:cs="Tahoma"/>
          <w:sz w:val="18"/>
          <w:szCs w:val="18"/>
        </w:rPr>
      </w:pPr>
    </w:p>
    <w:p w14:paraId="2767A93F"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4ED4A2D6" w14:textId="77777777" w:rsidR="00262A7B" w:rsidRPr="00262A7B" w:rsidRDefault="00262A7B" w:rsidP="00262A7B">
      <w:pPr>
        <w:suppressAutoHyphens/>
        <w:rPr>
          <w:rFonts w:ascii="Tahoma" w:hAnsi="Tahoma" w:cs="Tahoma"/>
          <w:sz w:val="18"/>
          <w:szCs w:val="18"/>
          <w:lang w:eastAsia="zh-CN"/>
        </w:rPr>
      </w:pPr>
    </w:p>
    <w:p w14:paraId="4E77DA7C" w14:textId="77777777" w:rsidR="00262A7B" w:rsidRDefault="00262A7B" w:rsidP="00262A7B">
      <w:pPr>
        <w:rPr>
          <w:rFonts w:ascii="Tahoma" w:hAnsi="Tahoma" w:cs="Tahoma"/>
          <w:sz w:val="18"/>
          <w:szCs w:val="18"/>
        </w:rPr>
      </w:pPr>
      <w:r w:rsidRPr="00262A7B">
        <w:rPr>
          <w:rFonts w:ascii="Tahoma" w:hAnsi="Tahoma" w:cs="Tahoma"/>
          <w:sz w:val="18"/>
          <w:szCs w:val="18"/>
        </w:rPr>
        <w:t xml:space="preserve">Prodajalec predloži kupcu najkasneje v 10 dneh od podpisa pogodbe izročiti naročniku finančno zavarovanje za dobro izvedbo pogodbenih obveznosti v višini 10% (odstotkov) od vrednosti pogodbe z DDV, za ves čas trajanja pogodbe. </w:t>
      </w:r>
    </w:p>
    <w:p w14:paraId="398FD2C2" w14:textId="77777777" w:rsidR="00262A7B" w:rsidRPr="00262A7B" w:rsidRDefault="00262A7B" w:rsidP="00262A7B">
      <w:pPr>
        <w:rPr>
          <w:rFonts w:ascii="Tahoma" w:hAnsi="Tahoma" w:cs="Tahoma"/>
          <w:sz w:val="18"/>
          <w:szCs w:val="18"/>
        </w:rPr>
      </w:pPr>
    </w:p>
    <w:p w14:paraId="6705B2B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Predložitev finančnega zavarovanja je pogoj za veljavnost pogodbe. Finančno zavarovanje za dobro izvedbo pogodbenih obveznosti mora veljati še 30 dni po zadnjem dnevu veljavnosti pogodbe. Naročnik bo unovčil finančno zavarovanje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60A6175B" w14:textId="77777777" w:rsidR="00262A7B" w:rsidRPr="00262A7B" w:rsidRDefault="00262A7B" w:rsidP="00262A7B">
      <w:pPr>
        <w:spacing w:line="256" w:lineRule="auto"/>
        <w:jc w:val="left"/>
        <w:rPr>
          <w:rFonts w:ascii="Tahoma" w:hAnsi="Tahoma" w:cs="Tahoma"/>
          <w:sz w:val="18"/>
          <w:szCs w:val="18"/>
        </w:rPr>
      </w:pPr>
    </w:p>
    <w:p w14:paraId="5EDAE815" w14:textId="77777777" w:rsidR="00262A7B" w:rsidRPr="00262A7B" w:rsidRDefault="00262A7B" w:rsidP="00262A7B">
      <w:pPr>
        <w:spacing w:line="256" w:lineRule="auto"/>
        <w:jc w:val="left"/>
        <w:rPr>
          <w:rFonts w:ascii="Tahoma" w:hAnsi="Tahoma" w:cs="Tahoma"/>
          <w:sz w:val="18"/>
          <w:szCs w:val="18"/>
        </w:rPr>
      </w:pPr>
    </w:p>
    <w:p w14:paraId="0F06484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IX. Podizvajalci</w:t>
      </w:r>
    </w:p>
    <w:p w14:paraId="7F1036D7" w14:textId="77777777" w:rsidR="00262A7B" w:rsidRPr="00262A7B" w:rsidRDefault="00262A7B" w:rsidP="00262A7B">
      <w:pPr>
        <w:spacing w:line="256" w:lineRule="auto"/>
        <w:jc w:val="left"/>
        <w:rPr>
          <w:rFonts w:ascii="Tahoma" w:hAnsi="Tahoma" w:cs="Tahoma"/>
          <w:sz w:val="18"/>
          <w:szCs w:val="18"/>
        </w:rPr>
      </w:pPr>
    </w:p>
    <w:p w14:paraId="2C14CEE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551D32D" w14:textId="77777777" w:rsidR="00262A7B" w:rsidRPr="00262A7B" w:rsidRDefault="00262A7B" w:rsidP="00262A7B">
      <w:pPr>
        <w:spacing w:line="256" w:lineRule="auto"/>
        <w:ind w:left="720"/>
        <w:rPr>
          <w:rFonts w:ascii="Tahoma" w:hAnsi="Tahoma" w:cs="Tahoma"/>
          <w:sz w:val="18"/>
          <w:szCs w:val="18"/>
        </w:rPr>
      </w:pPr>
    </w:p>
    <w:p w14:paraId="1F1F30BA"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Prodajalec bo izpolnil obveznosti, prevzete s to pogodbo, z/brez podizvajalcev (ustrezno označi):</w:t>
      </w:r>
    </w:p>
    <w:p w14:paraId="0A9D1F13"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1.</w:t>
      </w:r>
      <w:r w:rsidRPr="00262A7B">
        <w:rPr>
          <w:rFonts w:ascii="Tahoma" w:hAnsi="Tahoma" w:cs="Tahoma"/>
          <w:i/>
          <w:sz w:val="18"/>
          <w:szCs w:val="18"/>
        </w:rPr>
        <w:tab/>
        <w:t>podizvajalec:</w:t>
      </w:r>
      <w:r w:rsidRPr="00262A7B">
        <w:rPr>
          <w:rFonts w:ascii="Tahoma" w:hAnsi="Tahoma" w:cs="Tahoma"/>
          <w:i/>
          <w:sz w:val="18"/>
          <w:szCs w:val="18"/>
        </w:rPr>
        <w:tab/>
        <w:t>……………………………………………..(navedba vsake vrsta del, ki jih bo izvedel podizvajalec; podatki o podizvajalcu (naziv, polni naslov, matična številka, davčna številka in transakcijski račun); predmet, količina, vrednost, kraj in rok izvedbe teh del)</w:t>
      </w:r>
    </w:p>
    <w:p w14:paraId="48BDC4AA"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2.</w:t>
      </w:r>
      <w:r w:rsidRPr="00262A7B">
        <w:rPr>
          <w:rFonts w:ascii="Tahoma" w:hAnsi="Tahoma" w:cs="Tahoma"/>
          <w:i/>
          <w:sz w:val="18"/>
          <w:szCs w:val="18"/>
        </w:rPr>
        <w:tab/>
        <w:t>podizvajalec:</w:t>
      </w:r>
      <w:r w:rsidRPr="00262A7B">
        <w:rPr>
          <w:rFonts w:ascii="Tahoma" w:hAnsi="Tahoma" w:cs="Tahoma"/>
          <w:i/>
          <w:sz w:val="18"/>
          <w:szCs w:val="18"/>
        </w:rPr>
        <w:tab/>
        <w:t>……………………………………………..(navedba vsake vrsta del, ki jih bo izvedel podizvajalec; podatki o podizvajalcu (naziv, polni naslov, matična številka, davčna številka in transakcijski račun); predmet, količina, vrednost, kraj in rok izvedbe teh del).</w:t>
      </w:r>
    </w:p>
    <w:p w14:paraId="332E8068"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1A00D6AC"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glavni izvajalec v pogodbi pooblastiti naročnika, da na podlagi potrjenega računa oziroma situacije s strani glavnega izvajalca neposredno plačuje podizvajalcu,</w:t>
      </w:r>
    </w:p>
    <w:p w14:paraId="2D384380"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podizvajalec predložiti soglasje, na podlagi katerega naročnik namesto ponudnika poravna podizvajalčevo terjatev do ponudnika,</w:t>
      </w:r>
    </w:p>
    <w:p w14:paraId="6282561F"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glavni izvajalec svojemu računu ali situaciji priložiti račun ali situacijo podizvajalca, ki ga je predhodno potrdil.</w:t>
      </w:r>
    </w:p>
    <w:p w14:paraId="3D2ECE2F"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7A8C2A1" w14:textId="77777777" w:rsidR="00262A7B" w:rsidRPr="00262A7B" w:rsidRDefault="00262A7B" w:rsidP="00262A7B">
      <w:pPr>
        <w:spacing w:line="256" w:lineRule="auto"/>
        <w:jc w:val="left"/>
        <w:rPr>
          <w:rFonts w:ascii="Tahoma" w:hAnsi="Tahoma" w:cs="Tahoma"/>
          <w:sz w:val="18"/>
          <w:szCs w:val="18"/>
        </w:rPr>
      </w:pPr>
    </w:p>
    <w:p w14:paraId="303F875C" w14:textId="77777777" w:rsidR="00262A7B" w:rsidRPr="00262A7B" w:rsidRDefault="00262A7B" w:rsidP="00262A7B">
      <w:pPr>
        <w:spacing w:line="256" w:lineRule="auto"/>
        <w:jc w:val="left"/>
        <w:rPr>
          <w:rFonts w:ascii="Tahoma" w:hAnsi="Tahoma" w:cs="Tahoma"/>
          <w:sz w:val="18"/>
          <w:szCs w:val="18"/>
        </w:rPr>
      </w:pPr>
    </w:p>
    <w:p w14:paraId="1038AB58"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w:t>
      </w:r>
      <w:r w:rsidRPr="00262A7B">
        <w:rPr>
          <w:rFonts w:ascii="Tahoma" w:hAnsi="Tahoma" w:cs="Tahoma"/>
          <w:b/>
          <w:sz w:val="18"/>
          <w:szCs w:val="18"/>
        </w:rPr>
        <w:tab/>
        <w:t>Sodelovanje, višja sila, pooblaščene osebe</w:t>
      </w:r>
    </w:p>
    <w:p w14:paraId="6911F70E" w14:textId="77777777" w:rsidR="00262A7B" w:rsidRPr="00262A7B" w:rsidRDefault="00262A7B" w:rsidP="00262A7B">
      <w:pPr>
        <w:spacing w:line="256" w:lineRule="auto"/>
        <w:jc w:val="left"/>
        <w:rPr>
          <w:rFonts w:ascii="Tahoma" w:hAnsi="Tahoma" w:cs="Tahoma"/>
          <w:sz w:val="18"/>
          <w:szCs w:val="18"/>
        </w:rPr>
      </w:pPr>
    </w:p>
    <w:p w14:paraId="713FB4B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405C300"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EC72B8D"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Kupec se zavezuje, da bo za nemoteno izvajanje pogodbenih obveznosti prodajalca zagotovil takoj po podpisu pogodbe sodelovanje oseb, ki bodo v stiku s prodajalcem.</w:t>
      </w:r>
    </w:p>
    <w:p w14:paraId="69DEA0A7" w14:textId="77777777" w:rsidR="00262A7B" w:rsidRPr="00262A7B" w:rsidRDefault="00262A7B" w:rsidP="00262A7B">
      <w:pPr>
        <w:spacing w:line="256" w:lineRule="auto"/>
        <w:jc w:val="left"/>
        <w:rPr>
          <w:rFonts w:ascii="Tahoma" w:hAnsi="Tahoma" w:cs="Tahoma"/>
          <w:sz w:val="18"/>
          <w:szCs w:val="18"/>
        </w:rPr>
      </w:pPr>
    </w:p>
    <w:p w14:paraId="1CC61E2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78099AF" w14:textId="77777777" w:rsidR="00262A7B" w:rsidRPr="00262A7B" w:rsidRDefault="00262A7B" w:rsidP="00262A7B">
      <w:pPr>
        <w:spacing w:line="256" w:lineRule="auto"/>
        <w:ind w:left="720"/>
        <w:rPr>
          <w:rFonts w:ascii="Tahoma" w:hAnsi="Tahoma" w:cs="Tahoma"/>
          <w:sz w:val="18"/>
          <w:szCs w:val="18"/>
        </w:rPr>
      </w:pPr>
    </w:p>
    <w:p w14:paraId="1B94B9A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bo morebitne ovire za izvedbo pogodbe nemudoma sporočil kupcu in predlagal, kako jih razrešiti v okviru pogodbenih določil. Kupec se bo na opozorila nemudoma odzval in potrdil ali zavrnil predlagano rešitev.</w:t>
      </w:r>
    </w:p>
    <w:p w14:paraId="33A2DE83" w14:textId="77777777" w:rsidR="00262A7B" w:rsidRPr="00262A7B" w:rsidRDefault="00262A7B" w:rsidP="00262A7B">
      <w:pPr>
        <w:spacing w:line="256" w:lineRule="auto"/>
        <w:jc w:val="left"/>
        <w:rPr>
          <w:rFonts w:ascii="Tahoma" w:hAnsi="Tahoma" w:cs="Tahoma"/>
          <w:sz w:val="18"/>
          <w:szCs w:val="18"/>
        </w:rPr>
      </w:pPr>
    </w:p>
    <w:p w14:paraId="0A3F0CD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FDBCE33" w14:textId="77777777" w:rsidR="00262A7B" w:rsidRPr="00262A7B" w:rsidRDefault="00262A7B" w:rsidP="00262A7B">
      <w:pPr>
        <w:spacing w:line="256" w:lineRule="auto"/>
        <w:ind w:left="720"/>
        <w:rPr>
          <w:rFonts w:ascii="Tahoma" w:hAnsi="Tahoma" w:cs="Tahoma"/>
          <w:sz w:val="18"/>
          <w:szCs w:val="18"/>
        </w:rPr>
      </w:pPr>
    </w:p>
    <w:p w14:paraId="1E82425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višje sile, ki bi ovirala izvajanje pogodbenih določil se bosta kupec in prodajalec sestala in proučila oziroma opredelila nove rešitve.</w:t>
      </w:r>
    </w:p>
    <w:p w14:paraId="0636AAFE" w14:textId="77777777" w:rsidR="00262A7B" w:rsidRPr="00262A7B" w:rsidRDefault="00262A7B" w:rsidP="00262A7B">
      <w:pPr>
        <w:spacing w:line="256" w:lineRule="auto"/>
        <w:jc w:val="left"/>
        <w:rPr>
          <w:rFonts w:ascii="Tahoma" w:hAnsi="Tahoma" w:cs="Tahoma"/>
          <w:sz w:val="18"/>
          <w:szCs w:val="18"/>
        </w:rPr>
      </w:pPr>
    </w:p>
    <w:p w14:paraId="7A4A810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744D092" w14:textId="77777777" w:rsidR="00262A7B" w:rsidRPr="00262A7B" w:rsidRDefault="00262A7B" w:rsidP="00262A7B">
      <w:pPr>
        <w:spacing w:line="256" w:lineRule="auto"/>
        <w:ind w:left="720"/>
        <w:rPr>
          <w:rFonts w:ascii="Tahoma" w:hAnsi="Tahoma" w:cs="Tahoma"/>
          <w:sz w:val="18"/>
          <w:szCs w:val="18"/>
        </w:rPr>
      </w:pPr>
    </w:p>
    <w:p w14:paraId="46024196" w14:textId="080B495E"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Pogodbeni predstavnik naročnika po tej pogodbi oziroma skrbnik pogodbe je: </w:t>
      </w:r>
      <w:r w:rsidR="00B07660">
        <w:rPr>
          <w:rFonts w:ascii="Tahoma" w:hAnsi="Tahoma" w:cs="Tahoma"/>
          <w:sz w:val="18"/>
          <w:szCs w:val="18"/>
        </w:rPr>
        <w:t>……………….</w:t>
      </w:r>
    </w:p>
    <w:p w14:paraId="5F9AFB72" w14:textId="62E31FAE" w:rsidR="00262A7B" w:rsidRDefault="00B07660" w:rsidP="00262A7B">
      <w:pPr>
        <w:spacing w:line="256" w:lineRule="auto"/>
        <w:jc w:val="left"/>
        <w:rPr>
          <w:rFonts w:ascii="Tahoma" w:hAnsi="Tahoma" w:cs="Tahoma"/>
          <w:sz w:val="18"/>
          <w:szCs w:val="18"/>
        </w:rPr>
      </w:pPr>
      <w:r w:rsidRPr="00B07660">
        <w:rPr>
          <w:rFonts w:ascii="Tahoma" w:hAnsi="Tahoma" w:cs="Tahoma"/>
          <w:sz w:val="18"/>
          <w:szCs w:val="18"/>
        </w:rPr>
        <w:t xml:space="preserve">Telefon…………………………………E-naslov:………………………………………  </w:t>
      </w:r>
      <w:r w:rsidRPr="00B07660">
        <w:rPr>
          <w:rFonts w:ascii="Tahoma" w:hAnsi="Tahoma" w:cs="Tahoma"/>
          <w:sz w:val="18"/>
          <w:szCs w:val="18"/>
          <w:cs/>
        </w:rPr>
        <w:t>‎</w:t>
      </w:r>
      <w:r w:rsidRPr="00B07660">
        <w:rPr>
          <w:rFonts w:ascii="Tahoma" w:hAnsi="Tahoma" w:cs="Tahoma"/>
          <w:sz w:val="18"/>
          <w:szCs w:val="18"/>
        </w:rPr>
        <w:tab/>
      </w:r>
      <w:r w:rsidRPr="00B07660">
        <w:rPr>
          <w:rFonts w:ascii="Tahoma" w:hAnsi="Tahoma" w:cs="Tahoma"/>
          <w:sz w:val="18"/>
          <w:szCs w:val="18"/>
          <w:cs/>
        </w:rPr>
        <w:t>‎</w:t>
      </w:r>
      <w:r w:rsidRPr="00B07660">
        <w:rPr>
          <w:rFonts w:ascii="Tahoma" w:hAnsi="Tahoma" w:cs="Tahoma"/>
          <w:sz w:val="18"/>
          <w:szCs w:val="18"/>
        </w:rPr>
        <w:t xml:space="preserve">  </w:t>
      </w:r>
      <w:r w:rsidRPr="00B07660">
        <w:rPr>
          <w:rFonts w:ascii="Tahoma" w:hAnsi="Tahoma" w:cs="Tahoma"/>
          <w:sz w:val="18"/>
          <w:szCs w:val="18"/>
          <w:cs/>
        </w:rPr>
        <w:t>‎</w:t>
      </w:r>
      <w:r w:rsidRPr="00B07660">
        <w:rPr>
          <w:rFonts w:ascii="Tahoma" w:hAnsi="Tahoma" w:cs="Tahoma"/>
          <w:sz w:val="18"/>
          <w:szCs w:val="18"/>
        </w:rPr>
        <w:tab/>
      </w:r>
      <w:r w:rsidRPr="00B07660">
        <w:rPr>
          <w:rFonts w:ascii="Tahoma" w:hAnsi="Tahoma" w:cs="Tahoma"/>
          <w:sz w:val="18"/>
          <w:szCs w:val="18"/>
          <w:cs/>
        </w:rPr>
        <w:t>‎</w:t>
      </w:r>
      <w:r w:rsidRPr="00B07660">
        <w:rPr>
          <w:rFonts w:ascii="Tahoma" w:hAnsi="Tahoma" w:cs="Tahoma"/>
          <w:sz w:val="18"/>
          <w:szCs w:val="18"/>
        </w:rPr>
        <w:t xml:space="preserve"> </w:t>
      </w:r>
      <w:r w:rsidRPr="00B07660">
        <w:rPr>
          <w:rFonts w:ascii="Tahoma" w:hAnsi="Tahoma" w:cs="Tahoma"/>
          <w:sz w:val="18"/>
          <w:szCs w:val="18"/>
          <w:cs/>
        </w:rPr>
        <w:t>‎</w:t>
      </w:r>
    </w:p>
    <w:p w14:paraId="3637AAA0" w14:textId="77777777" w:rsidR="00B07660" w:rsidRPr="00262A7B" w:rsidRDefault="00B07660" w:rsidP="00262A7B">
      <w:pPr>
        <w:spacing w:line="256" w:lineRule="auto"/>
        <w:jc w:val="left"/>
        <w:rPr>
          <w:rFonts w:ascii="Tahoma" w:hAnsi="Tahoma" w:cs="Tahoma"/>
          <w:sz w:val="18"/>
          <w:szCs w:val="18"/>
        </w:rPr>
      </w:pPr>
    </w:p>
    <w:p w14:paraId="2934A0D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w:t>
      </w:r>
    </w:p>
    <w:p w14:paraId="630BA5A2" w14:textId="77777777" w:rsidR="00262A7B" w:rsidRPr="00262A7B" w:rsidRDefault="00262A7B" w:rsidP="00262A7B">
      <w:pPr>
        <w:spacing w:line="256" w:lineRule="auto"/>
        <w:rPr>
          <w:rFonts w:ascii="Tahoma" w:hAnsi="Tahoma" w:cs="Tahoma"/>
          <w:sz w:val="18"/>
          <w:szCs w:val="18"/>
        </w:rPr>
      </w:pPr>
    </w:p>
    <w:p w14:paraId="50DE1AE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Pogodbeni predstavnik prodajalca po tej pogodbi oziroma skrbnik pogodbe je:…………………………...</w:t>
      </w:r>
    </w:p>
    <w:p w14:paraId="73BB1510"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Telefon…………………………………E-naslov:………………………………………  </w:t>
      </w:r>
      <w:r w:rsidRPr="00262A7B">
        <w:rPr>
          <w:rFonts w:ascii="Tahoma" w:hAnsi="Tahoma" w:cs="Tahoma"/>
          <w:sz w:val="18"/>
          <w:szCs w:val="18"/>
        </w:rPr>
        <w:tab/>
        <w:t xml:space="preserve">  </w:t>
      </w:r>
      <w:r w:rsidRPr="00262A7B">
        <w:rPr>
          <w:rFonts w:ascii="Tahoma" w:hAnsi="Tahoma" w:cs="Tahoma"/>
          <w:sz w:val="18"/>
          <w:szCs w:val="18"/>
        </w:rPr>
        <w:tab/>
        <w:t xml:space="preserve"> </w:t>
      </w:r>
    </w:p>
    <w:p w14:paraId="6B23FE65" w14:textId="77777777" w:rsidR="00262A7B" w:rsidRPr="00262A7B" w:rsidRDefault="00262A7B" w:rsidP="00262A7B">
      <w:pPr>
        <w:spacing w:line="256" w:lineRule="auto"/>
        <w:jc w:val="left"/>
        <w:rPr>
          <w:rFonts w:ascii="Tahoma" w:hAnsi="Tahoma" w:cs="Tahoma"/>
          <w:sz w:val="18"/>
          <w:szCs w:val="18"/>
        </w:rPr>
      </w:pPr>
    </w:p>
    <w:p w14:paraId="5EE364FF"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Prodajalčev predstavnik je pooblaščen, da zastopa prodajalca v vseh vprašanjih, ki se nanašajo na storitve po tej pogodbi in je dolžan neposredno sodelovati s predstavnikom naročnika ves čas trajanja te pogodbe.</w:t>
      </w:r>
    </w:p>
    <w:p w14:paraId="6B078558" w14:textId="77777777" w:rsidR="00B07660" w:rsidRPr="00262A7B" w:rsidRDefault="00B07660" w:rsidP="00262A7B">
      <w:pPr>
        <w:spacing w:line="256" w:lineRule="auto"/>
        <w:rPr>
          <w:rFonts w:ascii="Tahoma" w:hAnsi="Tahoma" w:cs="Tahoma"/>
          <w:sz w:val="18"/>
          <w:szCs w:val="18"/>
        </w:rPr>
      </w:pPr>
    </w:p>
    <w:p w14:paraId="54A671AA" w14:textId="77777777" w:rsidR="00262A7B" w:rsidRPr="00262A7B" w:rsidRDefault="00262A7B" w:rsidP="00262A7B">
      <w:pPr>
        <w:spacing w:line="256" w:lineRule="auto"/>
        <w:jc w:val="left"/>
        <w:rPr>
          <w:rFonts w:ascii="Tahoma" w:hAnsi="Tahoma" w:cs="Tahoma"/>
          <w:sz w:val="18"/>
          <w:szCs w:val="18"/>
        </w:rPr>
      </w:pPr>
    </w:p>
    <w:p w14:paraId="1063573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w:t>
      </w:r>
      <w:r w:rsidRPr="00262A7B">
        <w:rPr>
          <w:rFonts w:ascii="Tahoma" w:hAnsi="Tahoma" w:cs="Tahoma"/>
          <w:b/>
          <w:sz w:val="18"/>
          <w:szCs w:val="18"/>
        </w:rPr>
        <w:tab/>
        <w:t>Protikorupcijska in socialna klavzula, reševanje sporov, dokumentacija</w:t>
      </w:r>
    </w:p>
    <w:p w14:paraId="4E164F6B" w14:textId="77777777" w:rsidR="00262A7B" w:rsidRPr="00262A7B" w:rsidRDefault="00262A7B" w:rsidP="00262A7B">
      <w:pPr>
        <w:spacing w:line="256" w:lineRule="auto"/>
        <w:jc w:val="left"/>
        <w:rPr>
          <w:rFonts w:ascii="Tahoma" w:hAnsi="Tahoma" w:cs="Tahoma"/>
          <w:sz w:val="18"/>
          <w:szCs w:val="18"/>
        </w:rPr>
      </w:pPr>
    </w:p>
    <w:p w14:paraId="48F1A5A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96D7D3D" w14:textId="77777777" w:rsidR="00262A7B" w:rsidRPr="00262A7B" w:rsidRDefault="00262A7B" w:rsidP="00262A7B">
      <w:pPr>
        <w:spacing w:line="256" w:lineRule="auto"/>
        <w:ind w:left="720"/>
        <w:rPr>
          <w:rFonts w:ascii="Tahoma" w:hAnsi="Tahoma" w:cs="Tahoma"/>
          <w:sz w:val="18"/>
          <w:szCs w:val="18"/>
        </w:rPr>
      </w:pPr>
    </w:p>
    <w:p w14:paraId="786A917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Odstop te pogodbe tretjemu v primeru statusnih sprememb prodajalca je možen samo s pisnim soglasjem obeh pogodbenih strank.</w:t>
      </w:r>
    </w:p>
    <w:p w14:paraId="2B5C137F" w14:textId="77777777" w:rsidR="00262A7B" w:rsidRPr="00262A7B" w:rsidRDefault="00262A7B" w:rsidP="00262A7B">
      <w:pPr>
        <w:spacing w:line="256" w:lineRule="auto"/>
        <w:jc w:val="left"/>
        <w:rPr>
          <w:rFonts w:ascii="Tahoma" w:hAnsi="Tahoma" w:cs="Tahoma"/>
          <w:sz w:val="18"/>
          <w:szCs w:val="18"/>
        </w:rPr>
      </w:pPr>
    </w:p>
    <w:p w14:paraId="0664B3B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 zastopniku ali posredniku. V primeru kršitve ali poskusa kršitve te klavzule, je že sklenjena in veljavna pogodba nična, če pa pogodba še ni veljavna, se šteje, da pogodba še ni bila sklenjena.</w:t>
      </w:r>
    </w:p>
    <w:p w14:paraId="604E953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 </w:t>
      </w:r>
    </w:p>
    <w:p w14:paraId="41BF723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688D7EE5" w14:textId="77777777" w:rsidR="00262A7B" w:rsidRPr="00262A7B" w:rsidRDefault="00262A7B" w:rsidP="00262A7B">
      <w:pPr>
        <w:spacing w:line="256" w:lineRule="auto"/>
        <w:rPr>
          <w:rFonts w:ascii="Tahoma" w:hAnsi="Tahoma" w:cs="Tahoma"/>
          <w:sz w:val="18"/>
          <w:szCs w:val="18"/>
        </w:rPr>
      </w:pPr>
    </w:p>
    <w:p w14:paraId="174A0C0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Pogodba preneha veljati, če je naročnik seznanjen, da je pristojni državni organ ali sodišče s pravnomočno odločitvijo ugotovilo kršitev delovne, </w:t>
      </w:r>
      <w:proofErr w:type="spellStart"/>
      <w:r w:rsidRPr="00262A7B">
        <w:rPr>
          <w:rFonts w:ascii="Tahoma" w:hAnsi="Tahoma" w:cs="Tahoma"/>
          <w:sz w:val="18"/>
          <w:szCs w:val="18"/>
        </w:rPr>
        <w:t>okoljske</w:t>
      </w:r>
      <w:proofErr w:type="spellEnd"/>
      <w:r w:rsidRPr="00262A7B">
        <w:rPr>
          <w:rFonts w:ascii="Tahoma" w:hAnsi="Tahoma" w:cs="Tahoma"/>
          <w:sz w:val="18"/>
          <w:szCs w:val="18"/>
        </w:rPr>
        <w:t xml:space="preserve"> ali socialne zakonodaje s strani izvajalca pogodbe o izvedbi javnega naročila ali njegovega podizvajalca.</w:t>
      </w:r>
    </w:p>
    <w:p w14:paraId="0EBB6306" w14:textId="77777777" w:rsidR="00262A7B" w:rsidRPr="00262A7B" w:rsidRDefault="00262A7B" w:rsidP="00262A7B">
      <w:pPr>
        <w:spacing w:line="256" w:lineRule="auto"/>
        <w:jc w:val="left"/>
        <w:rPr>
          <w:rFonts w:ascii="Tahoma" w:hAnsi="Tahoma" w:cs="Tahoma"/>
          <w:sz w:val="18"/>
          <w:szCs w:val="18"/>
        </w:rPr>
      </w:pPr>
    </w:p>
    <w:p w14:paraId="45D29CC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BD5F9C1" w14:textId="77777777" w:rsidR="00262A7B" w:rsidRPr="00262A7B" w:rsidRDefault="00262A7B" w:rsidP="00262A7B">
      <w:pPr>
        <w:spacing w:line="256" w:lineRule="auto"/>
        <w:ind w:left="720"/>
        <w:rPr>
          <w:rFonts w:ascii="Tahoma" w:hAnsi="Tahoma" w:cs="Tahoma"/>
          <w:sz w:val="18"/>
          <w:szCs w:val="18"/>
        </w:rPr>
      </w:pPr>
    </w:p>
    <w:p w14:paraId="1ADB2B12" w14:textId="1A938080"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Vse spore iz te pogodbe bosta pogodbeni stranki reševali prvenstveno sporazumno, če do sporazuma ne pride, bo pristojno stvarno pristojno sodišče.</w:t>
      </w:r>
    </w:p>
    <w:p w14:paraId="65100FBA" w14:textId="77777777" w:rsidR="00262A7B" w:rsidRPr="00262A7B" w:rsidRDefault="00262A7B" w:rsidP="00262A7B">
      <w:pPr>
        <w:spacing w:line="256" w:lineRule="auto"/>
        <w:jc w:val="left"/>
        <w:rPr>
          <w:rFonts w:ascii="Tahoma" w:hAnsi="Tahoma" w:cs="Tahoma"/>
          <w:sz w:val="18"/>
          <w:szCs w:val="18"/>
        </w:rPr>
      </w:pPr>
    </w:p>
    <w:p w14:paraId="343849A2"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6E6D9760" w14:textId="77777777" w:rsidR="00262A7B" w:rsidRPr="00262A7B" w:rsidRDefault="00262A7B" w:rsidP="00262A7B">
      <w:pPr>
        <w:spacing w:line="256" w:lineRule="auto"/>
        <w:ind w:left="720"/>
        <w:rPr>
          <w:rFonts w:ascii="Tahoma" w:hAnsi="Tahoma" w:cs="Tahoma"/>
          <w:sz w:val="18"/>
          <w:szCs w:val="18"/>
        </w:rPr>
      </w:pPr>
    </w:p>
    <w:p w14:paraId="4AC550CE" w14:textId="5E1B236A" w:rsidR="00262A7B" w:rsidRPr="00262A7B" w:rsidRDefault="00262A7B" w:rsidP="00B07660">
      <w:pPr>
        <w:spacing w:line="256" w:lineRule="auto"/>
        <w:jc w:val="left"/>
        <w:rPr>
          <w:rFonts w:ascii="Tahoma" w:hAnsi="Tahoma" w:cs="Tahoma"/>
          <w:sz w:val="18"/>
          <w:szCs w:val="18"/>
        </w:rPr>
      </w:pPr>
      <w:r w:rsidRPr="00262A7B">
        <w:rPr>
          <w:rFonts w:ascii="Tahoma" w:hAnsi="Tahoma" w:cs="Tahoma"/>
          <w:sz w:val="18"/>
          <w:szCs w:val="18"/>
        </w:rPr>
        <w:t>Pri tolmačenju te pogodbe in reševanju sporov se poleg pogodbe in Obligacijskega zakonika</w:t>
      </w:r>
      <w:r w:rsidR="00B07660">
        <w:rPr>
          <w:rFonts w:ascii="Tahoma" w:hAnsi="Tahoma" w:cs="Tahoma"/>
          <w:sz w:val="18"/>
          <w:szCs w:val="18"/>
        </w:rPr>
        <w:t xml:space="preserve"> </w:t>
      </w:r>
      <w:r w:rsidRPr="00262A7B">
        <w:rPr>
          <w:rFonts w:ascii="Tahoma" w:hAnsi="Tahoma" w:cs="Tahoma"/>
          <w:sz w:val="18"/>
          <w:szCs w:val="18"/>
        </w:rPr>
        <w:t>upoštevajo kot sestavni deli pogodbe tudi:</w:t>
      </w:r>
    </w:p>
    <w:p w14:paraId="0EB9C947" w14:textId="685A8A0D" w:rsidR="00262A7B" w:rsidRPr="00262A7B" w:rsidRDefault="00262A7B" w:rsidP="000322AF">
      <w:pPr>
        <w:numPr>
          <w:ilvl w:val="0"/>
          <w:numId w:val="49"/>
        </w:numPr>
        <w:spacing w:line="256" w:lineRule="auto"/>
        <w:jc w:val="left"/>
        <w:rPr>
          <w:rFonts w:ascii="Tahoma" w:hAnsi="Tahoma" w:cs="Tahoma"/>
          <w:sz w:val="18"/>
          <w:szCs w:val="18"/>
        </w:rPr>
      </w:pPr>
      <w:r w:rsidRPr="00262A7B">
        <w:rPr>
          <w:rFonts w:ascii="Tahoma" w:hAnsi="Tahoma" w:cs="Tahoma"/>
          <w:sz w:val="18"/>
          <w:szCs w:val="18"/>
        </w:rPr>
        <w:t>razpisna dokumentacija,</w:t>
      </w:r>
      <w:r w:rsidRPr="00262A7B">
        <w:rPr>
          <w:rFonts w:ascii="Tahoma" w:hAnsi="Tahoma" w:cs="Tahoma"/>
          <w:sz w:val="18"/>
          <w:szCs w:val="18"/>
        </w:rPr>
        <w:tab/>
      </w:r>
    </w:p>
    <w:p w14:paraId="086B657D" w14:textId="529A9DFC" w:rsidR="00262A7B" w:rsidRDefault="00262A7B" w:rsidP="000322AF">
      <w:pPr>
        <w:numPr>
          <w:ilvl w:val="0"/>
          <w:numId w:val="49"/>
        </w:numPr>
        <w:spacing w:line="256" w:lineRule="auto"/>
        <w:jc w:val="left"/>
        <w:rPr>
          <w:rFonts w:ascii="Tahoma" w:hAnsi="Tahoma" w:cs="Tahoma"/>
          <w:sz w:val="18"/>
          <w:szCs w:val="18"/>
        </w:rPr>
      </w:pPr>
      <w:r w:rsidRPr="00262A7B">
        <w:rPr>
          <w:rFonts w:ascii="Tahoma" w:hAnsi="Tahoma" w:cs="Tahoma"/>
          <w:sz w:val="18"/>
          <w:szCs w:val="18"/>
        </w:rPr>
        <w:t>ponudbena dokumentacija z izjavo o soglašanju z razpisnimi pogoji.</w:t>
      </w:r>
    </w:p>
    <w:p w14:paraId="33819AA6" w14:textId="77777777" w:rsidR="00B07660" w:rsidRPr="00262A7B" w:rsidRDefault="00B07660" w:rsidP="00B07660">
      <w:pPr>
        <w:spacing w:line="256" w:lineRule="auto"/>
        <w:ind w:left="720"/>
        <w:jc w:val="left"/>
        <w:rPr>
          <w:rFonts w:ascii="Tahoma" w:hAnsi="Tahoma" w:cs="Tahoma"/>
          <w:sz w:val="18"/>
          <w:szCs w:val="18"/>
        </w:rPr>
      </w:pPr>
    </w:p>
    <w:p w14:paraId="1B2124D5" w14:textId="77777777" w:rsidR="00262A7B" w:rsidRPr="00262A7B" w:rsidRDefault="00262A7B" w:rsidP="00262A7B">
      <w:pPr>
        <w:spacing w:line="256" w:lineRule="auto"/>
        <w:jc w:val="left"/>
        <w:rPr>
          <w:rFonts w:ascii="Tahoma" w:hAnsi="Tahoma" w:cs="Tahoma"/>
          <w:sz w:val="18"/>
          <w:szCs w:val="18"/>
        </w:rPr>
      </w:pPr>
    </w:p>
    <w:p w14:paraId="618ED099"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XII.</w:t>
      </w:r>
      <w:r w:rsidRPr="00262A7B">
        <w:rPr>
          <w:rFonts w:ascii="Tahoma" w:hAnsi="Tahoma" w:cs="Tahoma"/>
          <w:b/>
          <w:sz w:val="18"/>
          <w:szCs w:val="18"/>
        </w:rPr>
        <w:tab/>
        <w:t>Odstop od pogodbe</w:t>
      </w:r>
    </w:p>
    <w:p w14:paraId="3EE579E3" w14:textId="77777777" w:rsidR="00262A7B" w:rsidRPr="00262A7B" w:rsidRDefault="00262A7B" w:rsidP="00262A7B">
      <w:pPr>
        <w:spacing w:line="256" w:lineRule="auto"/>
        <w:jc w:val="left"/>
        <w:rPr>
          <w:rFonts w:ascii="Tahoma" w:hAnsi="Tahoma" w:cs="Tahoma"/>
          <w:sz w:val="18"/>
          <w:szCs w:val="18"/>
        </w:rPr>
      </w:pPr>
    </w:p>
    <w:p w14:paraId="0481E06C"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58B3261" w14:textId="77777777" w:rsidR="00262A7B" w:rsidRPr="00262A7B" w:rsidRDefault="00262A7B" w:rsidP="00262A7B">
      <w:pPr>
        <w:spacing w:line="256" w:lineRule="auto"/>
        <w:rPr>
          <w:rFonts w:ascii="Tahoma" w:hAnsi="Tahoma" w:cs="Tahoma"/>
          <w:sz w:val="18"/>
          <w:szCs w:val="18"/>
        </w:rPr>
      </w:pPr>
    </w:p>
    <w:p w14:paraId="48186DFB"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Odstop od pogodbe je možen na podlagi določil, ki jih ureja Obligacijski zakonik.</w:t>
      </w:r>
    </w:p>
    <w:p w14:paraId="6C401F9B" w14:textId="77777777" w:rsidR="00262A7B" w:rsidRPr="00262A7B" w:rsidRDefault="00262A7B" w:rsidP="00262A7B">
      <w:pPr>
        <w:spacing w:line="256" w:lineRule="auto"/>
        <w:jc w:val="left"/>
        <w:rPr>
          <w:rFonts w:ascii="Tahoma" w:hAnsi="Tahoma" w:cs="Tahoma"/>
          <w:sz w:val="18"/>
          <w:szCs w:val="18"/>
        </w:rPr>
      </w:pPr>
    </w:p>
    <w:p w14:paraId="73096CF3" w14:textId="77777777" w:rsidR="00262A7B" w:rsidRPr="00262A7B" w:rsidRDefault="00262A7B" w:rsidP="00262A7B">
      <w:pPr>
        <w:spacing w:line="256" w:lineRule="auto"/>
        <w:jc w:val="left"/>
        <w:rPr>
          <w:rFonts w:ascii="Tahoma" w:hAnsi="Tahoma" w:cs="Tahoma"/>
          <w:sz w:val="18"/>
          <w:szCs w:val="18"/>
        </w:rPr>
      </w:pPr>
    </w:p>
    <w:p w14:paraId="4BA598FE"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XIII.</w:t>
      </w:r>
      <w:r w:rsidRPr="00262A7B">
        <w:rPr>
          <w:rFonts w:ascii="Tahoma" w:hAnsi="Tahoma" w:cs="Tahoma"/>
          <w:b/>
          <w:sz w:val="18"/>
          <w:szCs w:val="18"/>
        </w:rPr>
        <w:tab/>
        <w:t>Veljavnost pogodbe, končne določbe</w:t>
      </w:r>
    </w:p>
    <w:p w14:paraId="2AEB25B6" w14:textId="77777777" w:rsidR="00262A7B" w:rsidRPr="00262A7B" w:rsidRDefault="00262A7B" w:rsidP="00262A7B">
      <w:pPr>
        <w:spacing w:line="256" w:lineRule="auto"/>
        <w:jc w:val="left"/>
        <w:rPr>
          <w:rFonts w:ascii="Tahoma" w:hAnsi="Tahoma" w:cs="Tahoma"/>
          <w:sz w:val="18"/>
          <w:szCs w:val="18"/>
        </w:rPr>
      </w:pPr>
    </w:p>
    <w:p w14:paraId="1A127E01"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2789965" w14:textId="77777777" w:rsidR="00262A7B" w:rsidRPr="00262A7B" w:rsidRDefault="00262A7B" w:rsidP="00262A7B">
      <w:pPr>
        <w:spacing w:line="256" w:lineRule="auto"/>
        <w:ind w:left="720"/>
        <w:rPr>
          <w:rFonts w:ascii="Tahoma" w:hAnsi="Tahoma" w:cs="Tahoma"/>
          <w:sz w:val="18"/>
          <w:szCs w:val="18"/>
        </w:rPr>
      </w:pPr>
    </w:p>
    <w:p w14:paraId="77A197E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prične veljati, ko jo podpišejo zastopniki vseh pogodbenih strank in ko izvajalec dostavi zavarovanje v skladu z 20. členom te pogodbe in velja sedem (7) let po podpisu pogodbe.</w:t>
      </w:r>
    </w:p>
    <w:p w14:paraId="0D4D3517" w14:textId="77777777" w:rsidR="00262A7B" w:rsidRPr="00262A7B" w:rsidRDefault="00262A7B" w:rsidP="00262A7B">
      <w:pPr>
        <w:spacing w:line="256" w:lineRule="auto"/>
        <w:jc w:val="left"/>
        <w:rPr>
          <w:rFonts w:ascii="Tahoma" w:hAnsi="Tahoma" w:cs="Tahoma"/>
          <w:sz w:val="18"/>
          <w:szCs w:val="18"/>
        </w:rPr>
      </w:pPr>
    </w:p>
    <w:p w14:paraId="65FA616F"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Sporazumevanje v zvezi z izvajanjem te pogodbe bo opravljeno v slovenskem jeziku ali kadar bo to za naročnika oz. uporabnika sprejemljivo, tudi v angleškem jeziku.</w:t>
      </w:r>
    </w:p>
    <w:p w14:paraId="5178D45D" w14:textId="77777777" w:rsidR="00262A7B" w:rsidRPr="00262A7B" w:rsidRDefault="00262A7B" w:rsidP="00262A7B">
      <w:pPr>
        <w:spacing w:line="256" w:lineRule="auto"/>
        <w:jc w:val="left"/>
        <w:rPr>
          <w:rFonts w:ascii="Tahoma" w:hAnsi="Tahoma" w:cs="Tahoma"/>
          <w:sz w:val="18"/>
          <w:szCs w:val="18"/>
        </w:rPr>
      </w:pPr>
    </w:p>
    <w:p w14:paraId="2377C2FD"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v dokumentih pride do dvoumnosti, mora prodajalec, naročnik oz. uporabnik dati vse potrebne obrazložitve ali navodila.</w:t>
      </w:r>
    </w:p>
    <w:p w14:paraId="44801729" w14:textId="77777777" w:rsidR="00262A7B" w:rsidRPr="00262A7B" w:rsidRDefault="00262A7B" w:rsidP="00262A7B">
      <w:pPr>
        <w:spacing w:line="256" w:lineRule="auto"/>
        <w:jc w:val="left"/>
        <w:rPr>
          <w:rFonts w:ascii="Tahoma" w:hAnsi="Tahoma" w:cs="Tahoma"/>
          <w:sz w:val="18"/>
          <w:szCs w:val="18"/>
        </w:rPr>
      </w:pPr>
    </w:p>
    <w:p w14:paraId="0105630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 vse, kar s to pogodbo ni posebej definirano ali je v nasprotju z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46B4C2EF" w14:textId="77777777" w:rsidR="00262A7B" w:rsidRPr="00262A7B" w:rsidRDefault="00262A7B" w:rsidP="00262A7B">
      <w:pPr>
        <w:spacing w:line="256" w:lineRule="auto"/>
        <w:rPr>
          <w:rFonts w:ascii="Tahoma" w:hAnsi="Tahoma" w:cs="Tahoma"/>
          <w:sz w:val="18"/>
          <w:szCs w:val="18"/>
        </w:rPr>
      </w:pPr>
    </w:p>
    <w:p w14:paraId="1FA717EE"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Zaradi ničnosti posameznega pogodbenega določila ni nična celotna pogodba, če lahko ostane brez ničnega določila in če nično določilo ni bil ne pogodbeni pogoj in ne odločilen nagib za sklenitev predmetne pogodbe.</w:t>
      </w:r>
    </w:p>
    <w:p w14:paraId="684DC0E0" w14:textId="77777777" w:rsidR="00262A7B" w:rsidRPr="00262A7B" w:rsidRDefault="00262A7B" w:rsidP="00262A7B">
      <w:pPr>
        <w:spacing w:line="256" w:lineRule="auto"/>
        <w:jc w:val="left"/>
        <w:rPr>
          <w:rFonts w:ascii="Tahoma" w:hAnsi="Tahoma" w:cs="Tahoma"/>
          <w:sz w:val="18"/>
          <w:szCs w:val="18"/>
        </w:rPr>
      </w:pPr>
    </w:p>
    <w:p w14:paraId="09ED532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solidarno zavezuje vsakokratne pravne naslednike tudi v primeru organizacijskih oziroma statusno - lastninskih sprememb.</w:t>
      </w:r>
    </w:p>
    <w:p w14:paraId="3C9EE384" w14:textId="77777777" w:rsidR="00262A7B" w:rsidRPr="00262A7B" w:rsidRDefault="00262A7B" w:rsidP="00262A7B">
      <w:pPr>
        <w:spacing w:line="256" w:lineRule="auto"/>
        <w:jc w:val="left"/>
        <w:rPr>
          <w:rFonts w:ascii="Tahoma" w:hAnsi="Tahoma" w:cs="Tahoma"/>
          <w:sz w:val="18"/>
          <w:szCs w:val="18"/>
        </w:rPr>
      </w:pPr>
    </w:p>
    <w:p w14:paraId="368B1100" w14:textId="77777777" w:rsidR="00262A7B" w:rsidRPr="00262A7B" w:rsidRDefault="00262A7B" w:rsidP="00262A7B">
      <w:pPr>
        <w:spacing w:line="256" w:lineRule="auto"/>
        <w:jc w:val="center"/>
        <w:rPr>
          <w:rFonts w:ascii="Tahoma" w:hAnsi="Tahoma" w:cs="Tahoma"/>
          <w:sz w:val="18"/>
          <w:szCs w:val="18"/>
        </w:rPr>
      </w:pPr>
      <w:r w:rsidRPr="00262A7B">
        <w:rPr>
          <w:rFonts w:ascii="Tahoma" w:hAnsi="Tahoma" w:cs="Tahoma"/>
          <w:sz w:val="18"/>
          <w:szCs w:val="18"/>
        </w:rPr>
        <w:t>32. člen</w:t>
      </w:r>
    </w:p>
    <w:p w14:paraId="101802DF" w14:textId="77777777" w:rsidR="00262A7B" w:rsidRPr="00262A7B" w:rsidRDefault="00262A7B" w:rsidP="00262A7B">
      <w:pPr>
        <w:spacing w:line="256" w:lineRule="auto"/>
        <w:jc w:val="left"/>
        <w:rPr>
          <w:rFonts w:ascii="Tahoma" w:hAnsi="Tahoma" w:cs="Tahoma"/>
          <w:sz w:val="18"/>
          <w:szCs w:val="18"/>
        </w:rPr>
      </w:pPr>
    </w:p>
    <w:p w14:paraId="0432DEA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je sestavljena v štirih enakih izvodih, od katerih prejme vsaka pogodbena stranka po dva izvoda.</w:t>
      </w:r>
    </w:p>
    <w:p w14:paraId="2182655A" w14:textId="77777777" w:rsidR="00262A7B" w:rsidRPr="000837C3" w:rsidRDefault="00262A7B" w:rsidP="006151FD">
      <w:pPr>
        <w:spacing w:after="120" w:line="240" w:lineRule="auto"/>
        <w:rPr>
          <w:rFonts w:ascii="Tahoma" w:hAnsi="Tahoma" w:cs="Tahoma"/>
          <w:sz w:val="18"/>
          <w:szCs w:val="18"/>
        </w:rPr>
      </w:pPr>
    </w:p>
    <w:tbl>
      <w:tblPr>
        <w:tblpPr w:leftFromText="180" w:rightFromText="180" w:vertAnchor="text" w:horzAnchor="margin" w:tblpY="256"/>
        <w:tblW w:w="0" w:type="auto"/>
        <w:tblLook w:val="04A0" w:firstRow="1" w:lastRow="0" w:firstColumn="1" w:lastColumn="0" w:noHBand="0" w:noVBand="1"/>
      </w:tblPr>
      <w:tblGrid>
        <w:gridCol w:w="222"/>
      </w:tblGrid>
      <w:tr w:rsidR="00536C46" w:rsidRPr="000837C3" w14:paraId="1BAF4AAA" w14:textId="77777777" w:rsidTr="00536C46">
        <w:tc>
          <w:tcPr>
            <w:tcW w:w="0" w:type="auto"/>
            <w:hideMark/>
          </w:tcPr>
          <w:p w14:paraId="0C906CEC" w14:textId="77777777" w:rsidR="00536C46" w:rsidRPr="000837C3" w:rsidRDefault="00536C46" w:rsidP="00536C46">
            <w:pPr>
              <w:spacing w:before="225" w:after="225" w:line="240" w:lineRule="auto"/>
              <w:rPr>
                <w:rFonts w:ascii="Tahoma" w:hAnsi="Tahoma" w:cs="Tahoma"/>
                <w:sz w:val="18"/>
                <w:szCs w:val="18"/>
              </w:rPr>
            </w:pPr>
          </w:p>
        </w:tc>
      </w:tr>
    </w:tbl>
    <w:tbl>
      <w:tblPr>
        <w:tblpPr w:leftFromText="141" w:rightFromText="141" w:vertAnchor="text" w:horzAnchor="margin" w:tblpY="79"/>
        <w:tblW w:w="0" w:type="auto"/>
        <w:tblLook w:val="04A0" w:firstRow="1" w:lastRow="0" w:firstColumn="1" w:lastColumn="0" w:noHBand="0" w:noVBand="1"/>
      </w:tblPr>
      <w:tblGrid>
        <w:gridCol w:w="4290"/>
        <w:gridCol w:w="4290"/>
      </w:tblGrid>
      <w:tr w:rsidR="009449AB" w14:paraId="10621F84" w14:textId="77777777" w:rsidTr="009449AB">
        <w:tc>
          <w:tcPr>
            <w:tcW w:w="4290" w:type="dxa"/>
          </w:tcPr>
          <w:p w14:paraId="2B6CDF8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Datum:………………. </w:t>
            </w:r>
          </w:p>
          <w:p w14:paraId="0AC8E8A3" w14:textId="77777777" w:rsidR="009449AB" w:rsidRDefault="009449AB" w:rsidP="009449AB">
            <w:pPr>
              <w:spacing w:after="120" w:line="240" w:lineRule="auto"/>
              <w:rPr>
                <w:rFonts w:ascii="Tahoma" w:hAnsi="Tahoma" w:cs="Tahoma"/>
                <w:sz w:val="18"/>
                <w:szCs w:val="18"/>
              </w:rPr>
            </w:pPr>
          </w:p>
          <w:p w14:paraId="58916278"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Dobavitelj: </w:t>
            </w:r>
          </w:p>
          <w:p w14:paraId="5C7B8AB5"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   </w:t>
            </w:r>
          </w:p>
        </w:tc>
        <w:tc>
          <w:tcPr>
            <w:tcW w:w="4290" w:type="dxa"/>
          </w:tcPr>
          <w:p w14:paraId="0A8517E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Datum: ……………………….</w:t>
            </w:r>
          </w:p>
          <w:p w14:paraId="2EF38E3B"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Št.:……………………………..</w:t>
            </w:r>
          </w:p>
          <w:p w14:paraId="50A42A93" w14:textId="77777777" w:rsidR="009449AB" w:rsidRDefault="009449AB" w:rsidP="009449AB">
            <w:pPr>
              <w:spacing w:after="120" w:line="240" w:lineRule="auto"/>
              <w:rPr>
                <w:rFonts w:ascii="Tahoma" w:hAnsi="Tahoma" w:cs="Tahoma"/>
                <w:sz w:val="18"/>
                <w:szCs w:val="18"/>
              </w:rPr>
            </w:pPr>
          </w:p>
          <w:p w14:paraId="45022BA2"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Naročnik: Zdravstveni dom Sevnica</w:t>
            </w:r>
          </w:p>
          <w:p w14:paraId="7F50C4B5" w14:textId="77777777" w:rsidR="009449AB" w:rsidRDefault="009449AB" w:rsidP="009449AB">
            <w:pPr>
              <w:spacing w:after="120" w:line="240" w:lineRule="auto"/>
              <w:rPr>
                <w:rFonts w:ascii="Tahoma" w:hAnsi="Tahoma" w:cs="Tahoma"/>
                <w:sz w:val="18"/>
                <w:szCs w:val="18"/>
              </w:rPr>
            </w:pPr>
            <w:proofErr w:type="spellStart"/>
            <w:r>
              <w:rPr>
                <w:rFonts w:ascii="Tahoma" w:hAnsi="Tahoma" w:cs="Tahoma"/>
                <w:sz w:val="18"/>
                <w:szCs w:val="18"/>
              </w:rPr>
              <w:t>Vladimira</w:t>
            </w:r>
            <w:proofErr w:type="spellEnd"/>
            <w:r>
              <w:rPr>
                <w:rFonts w:ascii="Tahoma" w:hAnsi="Tahoma" w:cs="Tahoma"/>
                <w:sz w:val="18"/>
                <w:szCs w:val="18"/>
              </w:rPr>
              <w:t xml:space="preserve"> Tomšič, univ.dipl.org.</w:t>
            </w:r>
          </w:p>
          <w:p w14:paraId="5897524E"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Direktorica</w:t>
            </w:r>
          </w:p>
          <w:p w14:paraId="403D7299" w14:textId="77777777" w:rsidR="009449AB" w:rsidRDefault="009449AB" w:rsidP="009449AB">
            <w:pPr>
              <w:spacing w:after="120" w:line="240" w:lineRule="auto"/>
              <w:rPr>
                <w:rFonts w:ascii="Tahoma" w:hAnsi="Tahoma" w:cs="Tahoma"/>
                <w:sz w:val="18"/>
                <w:szCs w:val="18"/>
              </w:rPr>
            </w:pPr>
          </w:p>
        </w:tc>
      </w:tr>
    </w:tbl>
    <w:p w14:paraId="71E12376" w14:textId="77777777" w:rsidR="00B07660" w:rsidRDefault="00B07660" w:rsidP="00B07660">
      <w:pPr>
        <w:spacing w:after="120" w:line="240" w:lineRule="auto"/>
        <w:rPr>
          <w:rFonts w:ascii="Tahoma" w:hAnsi="Tahoma" w:cs="Tahoma"/>
          <w:sz w:val="18"/>
          <w:szCs w:val="18"/>
        </w:rPr>
      </w:pPr>
    </w:p>
    <w:p w14:paraId="3EC8095C" w14:textId="77777777" w:rsidR="00B07660" w:rsidRDefault="00B07660" w:rsidP="00B07660">
      <w:pPr>
        <w:spacing w:after="120" w:line="240" w:lineRule="auto"/>
        <w:rPr>
          <w:rFonts w:ascii="Tahoma" w:hAnsi="Tahoma" w:cs="Tahoma"/>
          <w:sz w:val="18"/>
          <w:szCs w:val="18"/>
        </w:rPr>
      </w:pPr>
    </w:p>
    <w:p w14:paraId="7176E0D1" w14:textId="651A58A8" w:rsidR="00B07660" w:rsidRPr="00B07660" w:rsidRDefault="00B07660" w:rsidP="00B07660">
      <w:pPr>
        <w:spacing w:after="120" w:line="240" w:lineRule="auto"/>
        <w:rPr>
          <w:rFonts w:ascii="Tahoma" w:hAnsi="Tahoma" w:cs="Tahoma"/>
          <w:sz w:val="18"/>
          <w:szCs w:val="18"/>
        </w:rPr>
      </w:pPr>
      <w:r w:rsidRPr="00B07660">
        <w:rPr>
          <w:rFonts w:ascii="Tahoma" w:hAnsi="Tahoma" w:cs="Tahoma"/>
          <w:sz w:val="18"/>
          <w:szCs w:val="18"/>
        </w:rPr>
        <w:t>Priloge:</w:t>
      </w:r>
      <w:r w:rsidRPr="00B07660">
        <w:rPr>
          <w:rFonts w:ascii="Tahoma" w:hAnsi="Tahoma" w:cs="Tahoma"/>
          <w:sz w:val="18"/>
          <w:szCs w:val="18"/>
          <w:cs/>
        </w:rPr>
        <w:t>‎</w:t>
      </w:r>
    </w:p>
    <w:p w14:paraId="789B9640" w14:textId="77777777" w:rsidR="00B07660" w:rsidRPr="00B07660" w:rsidRDefault="00B07660" w:rsidP="00B07660">
      <w:pPr>
        <w:spacing w:after="120" w:line="240" w:lineRule="auto"/>
        <w:rPr>
          <w:rFonts w:ascii="Tahoma" w:hAnsi="Tahoma" w:cs="Tahoma"/>
          <w:sz w:val="18"/>
          <w:szCs w:val="18"/>
        </w:rPr>
      </w:pPr>
      <w:r w:rsidRPr="00B07660">
        <w:rPr>
          <w:rFonts w:ascii="Tahoma" w:hAnsi="Tahoma" w:cs="Tahoma"/>
          <w:sz w:val="18"/>
          <w:szCs w:val="18"/>
          <w:cs/>
        </w:rPr>
        <w:t>‎</w:t>
      </w:r>
      <w:r w:rsidRPr="00B07660">
        <w:rPr>
          <w:rFonts w:ascii="Tahoma" w:hAnsi="Tahoma" w:cs="Tahoma"/>
          <w:sz w:val="18"/>
          <w:szCs w:val="18"/>
        </w:rPr>
        <w:t>-</w:t>
      </w:r>
      <w:r w:rsidRPr="00B07660">
        <w:rPr>
          <w:rFonts w:ascii="Tahoma" w:hAnsi="Tahoma" w:cs="Tahoma"/>
          <w:sz w:val="18"/>
          <w:szCs w:val="18"/>
          <w:cs/>
        </w:rPr>
        <w:t>‎</w:t>
      </w:r>
      <w:r w:rsidRPr="00B07660">
        <w:rPr>
          <w:rFonts w:ascii="Tahoma" w:hAnsi="Tahoma" w:cs="Tahoma"/>
          <w:sz w:val="18"/>
          <w:szCs w:val="18"/>
        </w:rPr>
        <w:tab/>
        <w:t xml:space="preserve">Ponudbeni predračun </w:t>
      </w:r>
      <w:r w:rsidRPr="00B07660">
        <w:rPr>
          <w:rFonts w:ascii="Tahoma" w:hAnsi="Tahoma" w:cs="Tahoma"/>
          <w:sz w:val="18"/>
          <w:szCs w:val="18"/>
          <w:cs/>
        </w:rPr>
        <w:t>‎</w:t>
      </w:r>
    </w:p>
    <w:p w14:paraId="2ED026B0" w14:textId="1B1BF095" w:rsidR="006151FD" w:rsidRPr="000837C3" w:rsidRDefault="00B07660" w:rsidP="00B07660">
      <w:pPr>
        <w:spacing w:after="120" w:line="240" w:lineRule="auto"/>
        <w:rPr>
          <w:rFonts w:ascii="Tahoma" w:hAnsi="Tahoma" w:cs="Tahoma"/>
          <w:sz w:val="18"/>
          <w:szCs w:val="18"/>
        </w:rPr>
      </w:pPr>
      <w:r w:rsidRPr="00B07660">
        <w:rPr>
          <w:rFonts w:ascii="Tahoma" w:hAnsi="Tahoma" w:cs="Tahoma"/>
          <w:sz w:val="18"/>
          <w:szCs w:val="18"/>
          <w:cs/>
        </w:rPr>
        <w:t>‎</w:t>
      </w:r>
      <w:r w:rsidRPr="00B07660">
        <w:rPr>
          <w:rFonts w:ascii="Tahoma" w:hAnsi="Tahoma" w:cs="Tahoma"/>
          <w:sz w:val="18"/>
          <w:szCs w:val="18"/>
        </w:rPr>
        <w:t>-</w:t>
      </w:r>
      <w:r w:rsidRPr="00B07660">
        <w:rPr>
          <w:rFonts w:ascii="Tahoma" w:hAnsi="Tahoma" w:cs="Tahoma"/>
          <w:sz w:val="18"/>
          <w:szCs w:val="18"/>
          <w:cs/>
        </w:rPr>
        <w:t>‎</w:t>
      </w:r>
      <w:r w:rsidRPr="00B07660">
        <w:rPr>
          <w:rFonts w:ascii="Tahoma" w:hAnsi="Tahoma" w:cs="Tahoma"/>
          <w:sz w:val="18"/>
          <w:szCs w:val="18"/>
        </w:rPr>
        <w:tab/>
        <w:t xml:space="preserve">Tehnične specifikacije </w:t>
      </w:r>
      <w:r w:rsidRPr="00B07660">
        <w:rPr>
          <w:rFonts w:ascii="Tahoma" w:hAnsi="Tahoma" w:cs="Tahoma"/>
          <w:sz w:val="18"/>
          <w:szCs w:val="18"/>
          <w:cs/>
        </w:rPr>
        <w:t>‎</w:t>
      </w:r>
      <w:r w:rsidR="006151FD" w:rsidRPr="000837C3">
        <w:rPr>
          <w:rFonts w:ascii="Tahoma" w:hAnsi="Tahoma" w:cs="Tahoma"/>
          <w:sz w:val="18"/>
          <w:szCs w:val="18"/>
        </w:rPr>
        <w:t xml:space="preserve">                                                                                               </w:t>
      </w:r>
    </w:p>
    <w:sectPr w:rsidR="006151FD" w:rsidRPr="000837C3" w:rsidSect="004B2BF8">
      <w:headerReference w:type="default" r:id="rId28"/>
      <w:footerReference w:type="default" r:id="rId29"/>
      <w:headerReference w:type="first" r:id="rId30"/>
      <w:footerReference w:type="first" r:id="rId31"/>
      <w:pgSz w:w="11906" w:h="16838" w:code="9"/>
      <w:pgMar w:top="1101" w:right="1841"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2FC0A" w14:textId="77777777" w:rsidR="00F33474" w:rsidRDefault="00F33474" w:rsidP="00107834">
      <w:pPr>
        <w:spacing w:line="240" w:lineRule="auto"/>
      </w:pPr>
      <w:r>
        <w:separator/>
      </w:r>
    </w:p>
  </w:endnote>
  <w:endnote w:type="continuationSeparator" w:id="0">
    <w:p w14:paraId="77E71C59" w14:textId="77777777" w:rsidR="00F33474" w:rsidRDefault="00F3347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TimesNewRoman">
    <w:altName w:val="Times New Roman"/>
    <w:charset w:val="EE"/>
    <w:family w:val="auto"/>
    <w:pitch w:val="default"/>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C394" w14:textId="77777777" w:rsidR="000837C3" w:rsidRPr="008C7621" w:rsidRDefault="000837C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5DEE6B3" w14:textId="77777777" w:rsidR="00393C81" w:rsidRPr="00625193" w:rsidRDefault="00393C81" w:rsidP="0097352F">
    <w:pPr>
      <w:pStyle w:val="Noga"/>
      <w:tabs>
        <w:tab w:val="clear" w:pos="4536"/>
        <w:tab w:val="clear" w:pos="9072"/>
        <w:tab w:val="left" w:pos="2040"/>
      </w:tabs>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1AA6" w14:textId="77777777" w:rsidR="00393C81" w:rsidRDefault="00393C81" w:rsidP="009E09E1">
    <w:pPr>
      <w:pStyle w:val="Noga"/>
    </w:pPr>
    <w:r>
      <w:rPr>
        <w:rFonts w:ascii="Tahoma" w:hAnsi="Tahoma" w:cs="Tahoma"/>
        <w:sz w:val="18"/>
        <w:szCs w:val="18"/>
      </w:rPr>
      <w:t xml:space="preserve">     </w:t>
    </w:r>
  </w:p>
  <w:p w14:paraId="0E342268" w14:textId="77777777" w:rsidR="00393C81" w:rsidRDefault="00393C81" w:rsidP="0097352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E96F"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7805419B" w14:textId="77777777" w:rsidR="007E1838" w:rsidRDefault="007E1838">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B394"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11E4392B" w14:textId="77777777" w:rsidR="004B180B" w:rsidRDefault="004B180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81C6"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36A36C83" w14:textId="77777777" w:rsidR="004B2BF8" w:rsidRPr="00625193" w:rsidRDefault="004B2BF8" w:rsidP="0097352F">
    <w:pPr>
      <w:pStyle w:val="Noga"/>
      <w:tabs>
        <w:tab w:val="clear" w:pos="4536"/>
        <w:tab w:val="clear" w:pos="9072"/>
        <w:tab w:val="left" w:pos="2040"/>
      </w:tabs>
      <w:rPr>
        <w:rFonts w:ascii="Tahoma" w:hAnsi="Tahoma" w:cs="Tahoma"/>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0B38"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EEA5191" w14:textId="77777777" w:rsidR="004B2BF8" w:rsidRDefault="004B2BF8" w:rsidP="0097352F">
    <w:pPr>
      <w:pStyle w:val="Noga"/>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CC0A"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435F5CAC" w14:textId="77777777" w:rsidR="00393C81" w:rsidRDefault="00393C81" w:rsidP="00855965">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0FFE" w14:textId="77777777" w:rsidR="00393C81" w:rsidRPr="00831D98" w:rsidRDefault="00393C81" w:rsidP="00152883">
    <w:pPr>
      <w:pStyle w:val="Noga"/>
      <w:jc w:val="right"/>
      <w:rPr>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2765"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2AC03F6F" w14:textId="77777777" w:rsidR="00393C81" w:rsidRPr="00EF7A35" w:rsidRDefault="00393C81" w:rsidP="00EF7A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AD1A4" w14:textId="77777777" w:rsidR="00F33474" w:rsidRDefault="00F33474" w:rsidP="00107834">
      <w:pPr>
        <w:spacing w:line="240" w:lineRule="auto"/>
      </w:pPr>
      <w:r>
        <w:separator/>
      </w:r>
    </w:p>
  </w:footnote>
  <w:footnote w:type="continuationSeparator" w:id="0">
    <w:p w14:paraId="441B4700" w14:textId="77777777" w:rsidR="00F33474" w:rsidRDefault="00F33474" w:rsidP="00107834">
      <w:pPr>
        <w:spacing w:line="240" w:lineRule="auto"/>
      </w:pPr>
      <w:r>
        <w:continuationSeparator/>
      </w:r>
    </w:p>
  </w:footnote>
  <w:footnote w:id="1">
    <w:p w14:paraId="39677BCE" w14:textId="77777777" w:rsidR="00393C81" w:rsidRDefault="00393C81"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9215" w14:textId="77777777" w:rsidR="00393C81" w:rsidRPr="00625193" w:rsidRDefault="00F33474">
    <w:pPr>
      <w:pStyle w:val="Glava"/>
      <w:rPr>
        <w:rFonts w:ascii="Tahoma" w:hAnsi="Tahoma" w:cs="Tahoma"/>
        <w:sz w:val="18"/>
        <w:szCs w:val="18"/>
      </w:rPr>
    </w:pPr>
    <w:r>
      <w:rPr>
        <w:rFonts w:ascii="Tahoma" w:hAnsi="Tahoma" w:cs="Tahoma"/>
        <w:noProof/>
        <w:sz w:val="18"/>
        <w:szCs w:val="18"/>
      </w:rPr>
      <w:pict w14:anchorId="388D05B9">
        <v:shapetype id="_x0000_t32" coordsize="21600,21600" o:spt="32" o:oned="t" path="m,l21600,21600e" filled="f">
          <v:path arrowok="t" fillok="f" o:connecttype="none"/>
          <o:lock v:ext="edit" shapetype="t"/>
        </v:shapetype>
        <v:shape id="_x0000_s1029" type="#_x0000_t32" style="position:absolute;left:0;text-align:left;margin-left:-7.15pt;margin-top:27.9pt;width:455.25pt;height:.75pt;flip:y;z-index:251657216" o:connectortype="straigh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6FC4" w14:textId="77777777" w:rsidR="00393C81" w:rsidRDefault="00393C81">
    <w:pPr>
      <w:pStyle w:val="Glava"/>
    </w:pPr>
  </w:p>
  <w:p w14:paraId="33638287" w14:textId="77777777" w:rsidR="00393C81" w:rsidRDefault="00393C81">
    <w:pPr>
      <w:pStyle w:val="Glava"/>
    </w:pPr>
  </w:p>
  <w:p w14:paraId="0B934419" w14:textId="77777777" w:rsidR="00393C81" w:rsidRDefault="00393C81">
    <w:pPr>
      <w:pStyle w:val="Glava"/>
    </w:pPr>
  </w:p>
  <w:p w14:paraId="2BA81866" w14:textId="77777777" w:rsidR="00393C81" w:rsidRDefault="00393C81">
    <w:pPr>
      <w:pStyle w:val="Glava"/>
    </w:pPr>
  </w:p>
  <w:tbl>
    <w:tblPr>
      <w:tblW w:w="9747" w:type="dxa"/>
      <w:tblLook w:val="04A0" w:firstRow="1" w:lastRow="0" w:firstColumn="1" w:lastColumn="0" w:noHBand="0" w:noVBand="1"/>
    </w:tblPr>
    <w:tblGrid>
      <w:gridCol w:w="6629"/>
      <w:gridCol w:w="3118"/>
    </w:tblGrid>
    <w:tr w:rsidR="004C68DB" w:rsidRPr="004C68DB" w14:paraId="08C051B5" w14:textId="77777777" w:rsidTr="006E7385">
      <w:tc>
        <w:tcPr>
          <w:tcW w:w="6629" w:type="dxa"/>
        </w:tcPr>
        <w:p w14:paraId="6ABCC610"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c>
        <w:tcPr>
          <w:tcW w:w="3118" w:type="dxa"/>
        </w:tcPr>
        <w:p w14:paraId="670738D0" w14:textId="77777777" w:rsidR="004C68DB" w:rsidRPr="004C68DB" w:rsidRDefault="004C68DB" w:rsidP="004C68DB">
          <w:pPr>
            <w:tabs>
              <w:tab w:val="center" w:pos="4536"/>
              <w:tab w:val="right" w:pos="9072"/>
            </w:tabs>
            <w:suppressAutoHyphens/>
            <w:autoSpaceDN w:val="0"/>
            <w:spacing w:line="240" w:lineRule="auto"/>
            <w:jc w:val="right"/>
            <w:textAlignment w:val="baseline"/>
            <w:rPr>
              <w:rFonts w:ascii="Calibri" w:hAnsi="Calibri"/>
              <w:sz w:val="22"/>
            </w:rPr>
          </w:pPr>
        </w:p>
        <w:p w14:paraId="1B1B7E13"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r>
  </w:tbl>
  <w:p w14:paraId="550B4613" w14:textId="77777777" w:rsidR="00393C81" w:rsidRDefault="00393C81">
    <w:pPr>
      <w:pStyle w:val="Glava"/>
    </w:pPr>
  </w:p>
  <w:p w14:paraId="2C8C1F05" w14:textId="77777777" w:rsidR="00393C81" w:rsidRDefault="00393C81">
    <w:pPr>
      <w:pStyle w:val="Glava"/>
    </w:pPr>
  </w:p>
  <w:p w14:paraId="168ECDAC" w14:textId="77777777" w:rsidR="00393C81" w:rsidRDefault="00393C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C124" w14:textId="77777777" w:rsidR="007E1838" w:rsidRDefault="007E1838" w:rsidP="006E7385">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4557" w14:textId="77777777" w:rsidR="004B2BF8" w:rsidRPr="00625193" w:rsidRDefault="00F33474">
    <w:pPr>
      <w:pStyle w:val="Glava"/>
      <w:rPr>
        <w:rFonts w:ascii="Tahoma" w:hAnsi="Tahoma" w:cs="Tahoma"/>
        <w:sz w:val="18"/>
        <w:szCs w:val="18"/>
      </w:rPr>
    </w:pPr>
    <w:r>
      <w:rPr>
        <w:rFonts w:ascii="Tahoma" w:hAnsi="Tahoma" w:cs="Tahoma"/>
        <w:noProof/>
        <w:sz w:val="18"/>
        <w:szCs w:val="18"/>
      </w:rPr>
      <w:pict w14:anchorId="15214BD9">
        <v:shapetype id="_x0000_t32" coordsize="21600,21600" o:spt="32" o:oned="t" path="m,l21600,21600e" filled="f">
          <v:path arrowok="t" fillok="f" o:connecttype="none"/>
          <o:lock v:ext="edit" shapetype="t"/>
        </v:shapetype>
        <v:shape id="_x0000_s1040" type="#_x0000_t32" style="position:absolute;left:0;text-align:left;margin-left:-7.15pt;margin-top:27.9pt;width:455.25pt;height:.75pt;flip:y;z-index:251658240" o:connectortype="straight"/>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5055" w14:textId="77777777" w:rsidR="004B2BF8" w:rsidRDefault="004B2BF8">
    <w:pPr>
      <w:pStyle w:val="Glava"/>
    </w:pPr>
  </w:p>
  <w:p w14:paraId="5DA7CBCE" w14:textId="77777777" w:rsidR="004B2BF8" w:rsidRDefault="004B2B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3412" w14:textId="77777777" w:rsidR="00393C81" w:rsidRPr="00EF7A35" w:rsidRDefault="00393C81" w:rsidP="00EF7A3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91C8" w14:textId="77777777" w:rsidR="00393C81" w:rsidRDefault="00393C81" w:rsidP="00FA7E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2"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32118E8"/>
    <w:multiLevelType w:val="hybridMultilevel"/>
    <w:tmpl w:val="5D16AAF6"/>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172C0"/>
    <w:multiLevelType w:val="hybridMultilevel"/>
    <w:tmpl w:val="A1721DD2"/>
    <w:lvl w:ilvl="0" w:tplc="46FCA7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4C3426"/>
    <w:multiLevelType w:val="hybridMultilevel"/>
    <w:tmpl w:val="2598B1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1D59184B"/>
    <w:multiLevelType w:val="hybridMultilevel"/>
    <w:tmpl w:val="C46ACB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43AA7"/>
    <w:multiLevelType w:val="hybridMultilevel"/>
    <w:tmpl w:val="96F47304"/>
    <w:lvl w:ilvl="0" w:tplc="FFFFFFFF">
      <w:start w:val="1"/>
      <w:numFmt w:val="bullet"/>
      <w:lvlText w:val="-"/>
      <w:lvlJc w:val="left"/>
      <w:pPr>
        <w:ind w:left="720" w:hanging="360"/>
      </w:pPr>
      <w:rPr>
        <w:rFonts w:ascii="OpenSymbol" w:hAnsi="OpenSymbol" w:hint="default"/>
      </w:rPr>
    </w:lvl>
    <w:lvl w:ilvl="1" w:tplc="00000002">
      <w:start w:val="1"/>
      <w:numFmt w:val="bullet"/>
      <w:lvlText w:val="-"/>
      <w:lvlJc w:val="left"/>
      <w:pPr>
        <w:ind w:left="1440" w:hanging="360"/>
      </w:pPr>
      <w:rPr>
        <w:rFonts w:ascii="OpenSymbol" w:hAnsi="Open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33075"/>
    <w:multiLevelType w:val="hybridMultilevel"/>
    <w:tmpl w:val="89C6FB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15D0B79"/>
    <w:multiLevelType w:val="hybridMultilevel"/>
    <w:tmpl w:val="734E06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CE244D"/>
    <w:multiLevelType w:val="hybridMultilevel"/>
    <w:tmpl w:val="396895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C647F5"/>
    <w:multiLevelType w:val="hybridMultilevel"/>
    <w:tmpl w:val="0C428752"/>
    <w:lvl w:ilvl="0" w:tplc="4A2873A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090523"/>
    <w:multiLevelType w:val="hybridMultilevel"/>
    <w:tmpl w:val="9AA2C4A2"/>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E413F0"/>
    <w:multiLevelType w:val="hybridMultilevel"/>
    <w:tmpl w:val="259A02F8"/>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C087A"/>
    <w:multiLevelType w:val="hybridMultilevel"/>
    <w:tmpl w:val="BB427BAE"/>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BD09AD"/>
    <w:multiLevelType w:val="multilevel"/>
    <w:tmpl w:val="A260D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9A0235D"/>
    <w:multiLevelType w:val="hybridMultilevel"/>
    <w:tmpl w:val="894838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B8D0C32"/>
    <w:multiLevelType w:val="hybridMultilevel"/>
    <w:tmpl w:val="B1520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4E3302"/>
    <w:multiLevelType w:val="hybridMultilevel"/>
    <w:tmpl w:val="C3F4DA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D1283F"/>
    <w:multiLevelType w:val="hybridMultilevel"/>
    <w:tmpl w:val="84727DA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5"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9F0C84"/>
    <w:multiLevelType w:val="hybridMultilevel"/>
    <w:tmpl w:val="C450D93C"/>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1B0724"/>
    <w:multiLevelType w:val="hybridMultilevel"/>
    <w:tmpl w:val="C4268F24"/>
    <w:lvl w:ilvl="0" w:tplc="00000002">
      <w:start w:val="1"/>
      <w:numFmt w:val="bullet"/>
      <w:lvlText w:val="-"/>
      <w:lvlJc w:val="left"/>
      <w:pPr>
        <w:ind w:left="720" w:hanging="360"/>
      </w:pPr>
      <w:rPr>
        <w:rFonts w:ascii="OpenSymbol" w:hAnsi="OpenSymbol" w:hint="default"/>
      </w:rPr>
    </w:lvl>
    <w:lvl w:ilvl="1" w:tplc="F8AC80DA">
      <w:numFmt w:val="bullet"/>
      <w:lvlText w:val="•"/>
      <w:lvlJc w:val="left"/>
      <w:pPr>
        <w:ind w:left="1788" w:hanging="708"/>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714A94"/>
    <w:multiLevelType w:val="hybridMultilevel"/>
    <w:tmpl w:val="B1268CCC"/>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905DE7"/>
    <w:multiLevelType w:val="hybridMultilevel"/>
    <w:tmpl w:val="61E4E5F0"/>
    <w:lvl w:ilvl="0" w:tplc="DCF6765E">
      <w:numFmt w:val="bullet"/>
      <w:lvlText w:val="-"/>
      <w:lvlJc w:val="left"/>
      <w:pPr>
        <w:ind w:left="360" w:hanging="360"/>
      </w:pPr>
      <w:rPr>
        <w:rFonts w:ascii="Tahoma" w:eastAsia="Calibri" w:hAnsi="Tahoma" w:cs="Tahoma"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A21F1E"/>
    <w:multiLevelType w:val="hybridMultilevel"/>
    <w:tmpl w:val="3078B2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A6649D"/>
    <w:multiLevelType w:val="hybridMultilevel"/>
    <w:tmpl w:val="07E42584"/>
    <w:lvl w:ilvl="0" w:tplc="C43CD228">
      <w:start w:val="1"/>
      <w:numFmt w:val="decimal"/>
      <w:lvlText w:val="%1."/>
      <w:lvlJc w:val="left"/>
      <w:pPr>
        <w:ind w:left="436" w:hanging="360"/>
      </w:pPr>
      <w:rPr>
        <w:rFonts w:hint="default"/>
        <w:i w:val="0"/>
        <w:sz w:val="20"/>
        <w:szCs w:val="20"/>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12585236">
    <w:abstractNumId w:val="41"/>
  </w:num>
  <w:num w:numId="2" w16cid:durableId="75532891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78492150">
    <w:abstractNumId w:val="15"/>
  </w:num>
  <w:num w:numId="4" w16cid:durableId="1815293148">
    <w:abstractNumId w:val="38"/>
  </w:num>
  <w:num w:numId="5" w16cid:durableId="869151415">
    <w:abstractNumId w:val="28"/>
  </w:num>
  <w:num w:numId="6" w16cid:durableId="1449541666">
    <w:abstractNumId w:val="8"/>
  </w:num>
  <w:num w:numId="7" w16cid:durableId="475992990">
    <w:abstractNumId w:val="4"/>
    <w:lvlOverride w:ilvl="1">
      <w:lvl w:ilvl="1">
        <w:start w:val="1"/>
        <w:numFmt w:val="decimal"/>
        <w:pStyle w:val="Natevanjestevilkami2"/>
        <w:lvlText w:val="%1.%2"/>
        <w:lvlJc w:val="left"/>
        <w:pPr>
          <w:ind w:left="1021" w:hanging="664"/>
        </w:pPr>
        <w:rPr>
          <w:rFonts w:hint="default"/>
          <w:strike w:val="0"/>
        </w:rPr>
      </w:lvl>
    </w:lvlOverride>
  </w:num>
  <w:num w:numId="8" w16cid:durableId="1537155253">
    <w:abstractNumId w:val="46"/>
  </w:num>
  <w:num w:numId="9" w16cid:durableId="1998193746">
    <w:abstractNumId w:val="48"/>
  </w:num>
  <w:num w:numId="10" w16cid:durableId="1636135224">
    <w:abstractNumId w:val="24"/>
  </w:num>
  <w:num w:numId="11" w16cid:durableId="866482893">
    <w:abstractNumId w:val="6"/>
  </w:num>
  <w:num w:numId="12" w16cid:durableId="1708067976">
    <w:abstractNumId w:val="10"/>
  </w:num>
  <w:num w:numId="13" w16cid:durableId="1880315790">
    <w:abstractNumId w:val="18"/>
  </w:num>
  <w:num w:numId="14" w16cid:durableId="635139776">
    <w:abstractNumId w:val="22"/>
  </w:num>
  <w:num w:numId="15" w16cid:durableId="1944218138">
    <w:abstractNumId w:val="39"/>
  </w:num>
  <w:num w:numId="16" w16cid:durableId="1120032713">
    <w:abstractNumId w:val="35"/>
  </w:num>
  <w:num w:numId="17" w16cid:durableId="304706037">
    <w:abstractNumId w:val="7"/>
  </w:num>
  <w:num w:numId="18" w16cid:durableId="233592958">
    <w:abstractNumId w:val="49"/>
  </w:num>
  <w:num w:numId="19" w16cid:durableId="700474924">
    <w:abstractNumId w:val="33"/>
  </w:num>
  <w:num w:numId="20" w16cid:durableId="83263223">
    <w:abstractNumId w:val="17"/>
  </w:num>
  <w:num w:numId="21" w16cid:durableId="393353028">
    <w:abstractNumId w:val="45"/>
  </w:num>
  <w:num w:numId="22" w16cid:durableId="1002972817">
    <w:abstractNumId w:val="19"/>
  </w:num>
  <w:num w:numId="23" w16cid:durableId="1301886235">
    <w:abstractNumId w:val="43"/>
  </w:num>
  <w:num w:numId="24" w16cid:durableId="385379209">
    <w:abstractNumId w:val="5"/>
  </w:num>
  <w:num w:numId="25" w16cid:durableId="620694428">
    <w:abstractNumId w:val="42"/>
  </w:num>
  <w:num w:numId="26" w16cid:durableId="357975000">
    <w:abstractNumId w:val="3"/>
  </w:num>
  <w:num w:numId="27" w16cid:durableId="1921864717">
    <w:abstractNumId w:val="0"/>
  </w:num>
  <w:num w:numId="28" w16cid:durableId="1300185612">
    <w:abstractNumId w:val="2"/>
  </w:num>
  <w:num w:numId="29" w16cid:durableId="2063553344">
    <w:abstractNumId w:val="47"/>
  </w:num>
  <w:num w:numId="30" w16cid:durableId="847058097">
    <w:abstractNumId w:val="11"/>
  </w:num>
  <w:num w:numId="31" w16cid:durableId="1936472463">
    <w:abstractNumId w:val="23"/>
  </w:num>
  <w:num w:numId="32" w16cid:durableId="724108199">
    <w:abstractNumId w:val="31"/>
  </w:num>
  <w:num w:numId="33" w16cid:durableId="1888371966">
    <w:abstractNumId w:val="21"/>
  </w:num>
  <w:num w:numId="34" w16cid:durableId="276106708">
    <w:abstractNumId w:val="20"/>
  </w:num>
  <w:num w:numId="35" w16cid:durableId="170919721">
    <w:abstractNumId w:val="14"/>
  </w:num>
  <w:num w:numId="36" w16cid:durableId="549027708">
    <w:abstractNumId w:val="34"/>
  </w:num>
  <w:num w:numId="37" w16cid:durableId="1701279733">
    <w:abstractNumId w:val="25"/>
  </w:num>
  <w:num w:numId="38" w16cid:durableId="1384598304">
    <w:abstractNumId w:val="26"/>
  </w:num>
  <w:num w:numId="39" w16cid:durableId="8578866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6408695">
    <w:abstractNumId w:val="1"/>
  </w:num>
  <w:num w:numId="41" w16cid:durableId="1227723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8936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41882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7424644">
    <w:abstractNumId w:val="36"/>
  </w:num>
  <w:num w:numId="45" w16cid:durableId="1643198129">
    <w:abstractNumId w:val="40"/>
  </w:num>
  <w:num w:numId="46" w16cid:durableId="470557159">
    <w:abstractNumId w:val="27"/>
  </w:num>
  <w:num w:numId="47" w16cid:durableId="2143230670">
    <w:abstractNumId w:val="9"/>
  </w:num>
  <w:num w:numId="48" w16cid:durableId="1705055132">
    <w:abstractNumId w:val="37"/>
  </w:num>
  <w:num w:numId="49" w16cid:durableId="1738437537">
    <w:abstractNumId w:val="16"/>
  </w:num>
  <w:num w:numId="50" w16cid:durableId="1439719152">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oNotTrackMoves/>
  <w:documentProtection w:edit="readOnly" w:enforcement="0"/>
  <w:defaultTabStop w:val="708"/>
  <w:hyphenationZone w:val="425"/>
  <w:characterSpacingControl w:val="doNotCompress"/>
  <w:hdrShapeDefaults>
    <o:shapedefaults v:ext="edit" spidmax="2050"/>
    <o:shapelayout v:ext="edit">
      <o:idmap v:ext="edit" data="1"/>
      <o:rules v:ext="edit">
        <o:r id="V:Rule1" type="connector" idref="#_x0000_s1029"/>
        <o:r id="V:Rule2" type="connector" idref="#_x0000_s1040"/>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1E26"/>
    <w:rsid w:val="00002A2A"/>
    <w:rsid w:val="00004B23"/>
    <w:rsid w:val="00005F4B"/>
    <w:rsid w:val="00006100"/>
    <w:rsid w:val="00007B87"/>
    <w:rsid w:val="00010031"/>
    <w:rsid w:val="00010357"/>
    <w:rsid w:val="00010E67"/>
    <w:rsid w:val="00011ADB"/>
    <w:rsid w:val="00014055"/>
    <w:rsid w:val="000142E7"/>
    <w:rsid w:val="00015DD6"/>
    <w:rsid w:val="00030BE3"/>
    <w:rsid w:val="000322AF"/>
    <w:rsid w:val="00032646"/>
    <w:rsid w:val="000344DF"/>
    <w:rsid w:val="0003458C"/>
    <w:rsid w:val="00034A69"/>
    <w:rsid w:val="00040055"/>
    <w:rsid w:val="00042CB9"/>
    <w:rsid w:val="00053B35"/>
    <w:rsid w:val="00060E2A"/>
    <w:rsid w:val="0006117D"/>
    <w:rsid w:val="00061B4A"/>
    <w:rsid w:val="0006500B"/>
    <w:rsid w:val="00065CD3"/>
    <w:rsid w:val="00066C3A"/>
    <w:rsid w:val="0007004C"/>
    <w:rsid w:val="000730BE"/>
    <w:rsid w:val="000737A2"/>
    <w:rsid w:val="0007417E"/>
    <w:rsid w:val="000757BF"/>
    <w:rsid w:val="000771A5"/>
    <w:rsid w:val="00077BD5"/>
    <w:rsid w:val="0008140E"/>
    <w:rsid w:val="00082C19"/>
    <w:rsid w:val="000837C3"/>
    <w:rsid w:val="000839C2"/>
    <w:rsid w:val="00086BB5"/>
    <w:rsid w:val="000918E8"/>
    <w:rsid w:val="00091B32"/>
    <w:rsid w:val="000965DF"/>
    <w:rsid w:val="00097949"/>
    <w:rsid w:val="0009799E"/>
    <w:rsid w:val="00097A70"/>
    <w:rsid w:val="000A00BA"/>
    <w:rsid w:val="000A351D"/>
    <w:rsid w:val="000A4471"/>
    <w:rsid w:val="000A45B0"/>
    <w:rsid w:val="000A4B6A"/>
    <w:rsid w:val="000A52D7"/>
    <w:rsid w:val="000A71DC"/>
    <w:rsid w:val="000A756F"/>
    <w:rsid w:val="000B16F4"/>
    <w:rsid w:val="000B58C1"/>
    <w:rsid w:val="000B66C4"/>
    <w:rsid w:val="000B6FF6"/>
    <w:rsid w:val="000B7A9C"/>
    <w:rsid w:val="000C735E"/>
    <w:rsid w:val="000C799C"/>
    <w:rsid w:val="000D04E7"/>
    <w:rsid w:val="000D29CA"/>
    <w:rsid w:val="000D3797"/>
    <w:rsid w:val="000D3A38"/>
    <w:rsid w:val="000E0431"/>
    <w:rsid w:val="000E2AF5"/>
    <w:rsid w:val="000E7E80"/>
    <w:rsid w:val="000F0796"/>
    <w:rsid w:val="000F085B"/>
    <w:rsid w:val="000F39CC"/>
    <w:rsid w:val="000F75C6"/>
    <w:rsid w:val="0010091F"/>
    <w:rsid w:val="00101682"/>
    <w:rsid w:val="00102A36"/>
    <w:rsid w:val="00103EAE"/>
    <w:rsid w:val="00107834"/>
    <w:rsid w:val="00113D29"/>
    <w:rsid w:val="0011549B"/>
    <w:rsid w:val="0011613B"/>
    <w:rsid w:val="00120550"/>
    <w:rsid w:val="00121908"/>
    <w:rsid w:val="00121D64"/>
    <w:rsid w:val="001228B1"/>
    <w:rsid w:val="00126055"/>
    <w:rsid w:val="00126FA0"/>
    <w:rsid w:val="0012759C"/>
    <w:rsid w:val="00127C4A"/>
    <w:rsid w:val="001317DD"/>
    <w:rsid w:val="00131CF2"/>
    <w:rsid w:val="00133ACC"/>
    <w:rsid w:val="00133CDA"/>
    <w:rsid w:val="001343C5"/>
    <w:rsid w:val="00140271"/>
    <w:rsid w:val="00140E90"/>
    <w:rsid w:val="00142B7E"/>
    <w:rsid w:val="00142EA9"/>
    <w:rsid w:val="0014694B"/>
    <w:rsid w:val="00150B80"/>
    <w:rsid w:val="00152883"/>
    <w:rsid w:val="00152B13"/>
    <w:rsid w:val="00155425"/>
    <w:rsid w:val="00157735"/>
    <w:rsid w:val="00160C8B"/>
    <w:rsid w:val="00161559"/>
    <w:rsid w:val="00161942"/>
    <w:rsid w:val="00164F36"/>
    <w:rsid w:val="00166B3B"/>
    <w:rsid w:val="001711A6"/>
    <w:rsid w:val="001716C5"/>
    <w:rsid w:val="00171738"/>
    <w:rsid w:val="0017436F"/>
    <w:rsid w:val="00174D87"/>
    <w:rsid w:val="00181678"/>
    <w:rsid w:val="00181EEE"/>
    <w:rsid w:val="00182BED"/>
    <w:rsid w:val="0018465B"/>
    <w:rsid w:val="0018717F"/>
    <w:rsid w:val="001875FC"/>
    <w:rsid w:val="00192194"/>
    <w:rsid w:val="00195B86"/>
    <w:rsid w:val="00197714"/>
    <w:rsid w:val="00197919"/>
    <w:rsid w:val="001A1397"/>
    <w:rsid w:val="001A407F"/>
    <w:rsid w:val="001A6646"/>
    <w:rsid w:val="001B0726"/>
    <w:rsid w:val="001B1201"/>
    <w:rsid w:val="001B6746"/>
    <w:rsid w:val="001B6B52"/>
    <w:rsid w:val="001B6FAF"/>
    <w:rsid w:val="001C168E"/>
    <w:rsid w:val="001C465D"/>
    <w:rsid w:val="001C5AE3"/>
    <w:rsid w:val="001C6056"/>
    <w:rsid w:val="001D372F"/>
    <w:rsid w:val="001D46BA"/>
    <w:rsid w:val="001D4E90"/>
    <w:rsid w:val="001D6A27"/>
    <w:rsid w:val="001D6CD4"/>
    <w:rsid w:val="001E1E80"/>
    <w:rsid w:val="001E2EA1"/>
    <w:rsid w:val="001E4B94"/>
    <w:rsid w:val="001E685C"/>
    <w:rsid w:val="001F0C07"/>
    <w:rsid w:val="001F22A5"/>
    <w:rsid w:val="001F2C54"/>
    <w:rsid w:val="001F614F"/>
    <w:rsid w:val="001F6F87"/>
    <w:rsid w:val="002016D3"/>
    <w:rsid w:val="00203401"/>
    <w:rsid w:val="002102D1"/>
    <w:rsid w:val="00213A94"/>
    <w:rsid w:val="0021580C"/>
    <w:rsid w:val="00217E26"/>
    <w:rsid w:val="0022208A"/>
    <w:rsid w:val="00224601"/>
    <w:rsid w:val="00224923"/>
    <w:rsid w:val="00224AA1"/>
    <w:rsid w:val="0022522F"/>
    <w:rsid w:val="00232CB5"/>
    <w:rsid w:val="0023306B"/>
    <w:rsid w:val="00233504"/>
    <w:rsid w:val="002336D8"/>
    <w:rsid w:val="00234453"/>
    <w:rsid w:val="00237077"/>
    <w:rsid w:val="00242AB7"/>
    <w:rsid w:val="00244EAA"/>
    <w:rsid w:val="00250608"/>
    <w:rsid w:val="0025212F"/>
    <w:rsid w:val="00255517"/>
    <w:rsid w:val="00256B27"/>
    <w:rsid w:val="002574BF"/>
    <w:rsid w:val="002574F6"/>
    <w:rsid w:val="00261DF2"/>
    <w:rsid w:val="0026289B"/>
    <w:rsid w:val="00262A7B"/>
    <w:rsid w:val="002639F8"/>
    <w:rsid w:val="00263F7A"/>
    <w:rsid w:val="00270A35"/>
    <w:rsid w:val="00273603"/>
    <w:rsid w:val="00274551"/>
    <w:rsid w:val="0027672B"/>
    <w:rsid w:val="002769E8"/>
    <w:rsid w:val="00280C52"/>
    <w:rsid w:val="002814E9"/>
    <w:rsid w:val="00281646"/>
    <w:rsid w:val="00281AAF"/>
    <w:rsid w:val="00282C53"/>
    <w:rsid w:val="002837D6"/>
    <w:rsid w:val="002838E4"/>
    <w:rsid w:val="002857A0"/>
    <w:rsid w:val="002903E9"/>
    <w:rsid w:val="00292D53"/>
    <w:rsid w:val="0029351E"/>
    <w:rsid w:val="00294BAB"/>
    <w:rsid w:val="002958FE"/>
    <w:rsid w:val="0029625F"/>
    <w:rsid w:val="002A0E82"/>
    <w:rsid w:val="002A367F"/>
    <w:rsid w:val="002A4D70"/>
    <w:rsid w:val="002A6084"/>
    <w:rsid w:val="002A63E4"/>
    <w:rsid w:val="002A6853"/>
    <w:rsid w:val="002B0699"/>
    <w:rsid w:val="002B0C97"/>
    <w:rsid w:val="002B10CB"/>
    <w:rsid w:val="002B201D"/>
    <w:rsid w:val="002B2B13"/>
    <w:rsid w:val="002B5236"/>
    <w:rsid w:val="002B6382"/>
    <w:rsid w:val="002C0111"/>
    <w:rsid w:val="002C035F"/>
    <w:rsid w:val="002C0CB3"/>
    <w:rsid w:val="002C173A"/>
    <w:rsid w:val="002C19F7"/>
    <w:rsid w:val="002C427C"/>
    <w:rsid w:val="002C5389"/>
    <w:rsid w:val="002C60B6"/>
    <w:rsid w:val="002D289C"/>
    <w:rsid w:val="002D473D"/>
    <w:rsid w:val="002D4F2D"/>
    <w:rsid w:val="002D5895"/>
    <w:rsid w:val="002D5DAB"/>
    <w:rsid w:val="002D6CB5"/>
    <w:rsid w:val="002E383E"/>
    <w:rsid w:val="002E4ECA"/>
    <w:rsid w:val="002F1471"/>
    <w:rsid w:val="002F35E2"/>
    <w:rsid w:val="002F3D91"/>
    <w:rsid w:val="002F5592"/>
    <w:rsid w:val="002F7658"/>
    <w:rsid w:val="002F7F47"/>
    <w:rsid w:val="002F7F9C"/>
    <w:rsid w:val="00300276"/>
    <w:rsid w:val="0030028A"/>
    <w:rsid w:val="00303271"/>
    <w:rsid w:val="00304BC5"/>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03A3"/>
    <w:rsid w:val="003334F7"/>
    <w:rsid w:val="00333B73"/>
    <w:rsid w:val="003353C1"/>
    <w:rsid w:val="00335EE6"/>
    <w:rsid w:val="00342B1C"/>
    <w:rsid w:val="003439F3"/>
    <w:rsid w:val="00343A24"/>
    <w:rsid w:val="003443A2"/>
    <w:rsid w:val="003468BE"/>
    <w:rsid w:val="00347BB3"/>
    <w:rsid w:val="00350D7A"/>
    <w:rsid w:val="0035229F"/>
    <w:rsid w:val="003529CF"/>
    <w:rsid w:val="00353BE4"/>
    <w:rsid w:val="00354169"/>
    <w:rsid w:val="0035658C"/>
    <w:rsid w:val="0035722A"/>
    <w:rsid w:val="00360B5B"/>
    <w:rsid w:val="00361663"/>
    <w:rsid w:val="00361E99"/>
    <w:rsid w:val="003669F0"/>
    <w:rsid w:val="00366B65"/>
    <w:rsid w:val="00367FD1"/>
    <w:rsid w:val="0037030A"/>
    <w:rsid w:val="00376417"/>
    <w:rsid w:val="00376EC0"/>
    <w:rsid w:val="003807D9"/>
    <w:rsid w:val="00380A46"/>
    <w:rsid w:val="00384883"/>
    <w:rsid w:val="003909C0"/>
    <w:rsid w:val="00392395"/>
    <w:rsid w:val="00392F03"/>
    <w:rsid w:val="00393BED"/>
    <w:rsid w:val="00393C81"/>
    <w:rsid w:val="00395ED7"/>
    <w:rsid w:val="00396276"/>
    <w:rsid w:val="003A00D9"/>
    <w:rsid w:val="003A2683"/>
    <w:rsid w:val="003A2A07"/>
    <w:rsid w:val="003A2B68"/>
    <w:rsid w:val="003A30C3"/>
    <w:rsid w:val="003A351B"/>
    <w:rsid w:val="003A77BA"/>
    <w:rsid w:val="003B0F86"/>
    <w:rsid w:val="003B4010"/>
    <w:rsid w:val="003B45EA"/>
    <w:rsid w:val="003B5B0C"/>
    <w:rsid w:val="003B5E6F"/>
    <w:rsid w:val="003B6034"/>
    <w:rsid w:val="003B66CD"/>
    <w:rsid w:val="003C020D"/>
    <w:rsid w:val="003C2A11"/>
    <w:rsid w:val="003C5CB2"/>
    <w:rsid w:val="003C6325"/>
    <w:rsid w:val="003D09CD"/>
    <w:rsid w:val="003D09F6"/>
    <w:rsid w:val="003D1F76"/>
    <w:rsid w:val="003D5027"/>
    <w:rsid w:val="003D588D"/>
    <w:rsid w:val="003D6F8D"/>
    <w:rsid w:val="003E0C42"/>
    <w:rsid w:val="003E2C47"/>
    <w:rsid w:val="003E5643"/>
    <w:rsid w:val="003E60C7"/>
    <w:rsid w:val="003E71F6"/>
    <w:rsid w:val="003F03D3"/>
    <w:rsid w:val="003F214C"/>
    <w:rsid w:val="003F4FDA"/>
    <w:rsid w:val="003F7D4F"/>
    <w:rsid w:val="00400A3C"/>
    <w:rsid w:val="00402745"/>
    <w:rsid w:val="00410ACE"/>
    <w:rsid w:val="004117FD"/>
    <w:rsid w:val="00411DC4"/>
    <w:rsid w:val="0041279A"/>
    <w:rsid w:val="004133A7"/>
    <w:rsid w:val="00421015"/>
    <w:rsid w:val="0042464F"/>
    <w:rsid w:val="0042677C"/>
    <w:rsid w:val="00430327"/>
    <w:rsid w:val="004306AB"/>
    <w:rsid w:val="00431E63"/>
    <w:rsid w:val="00433926"/>
    <w:rsid w:val="00433D67"/>
    <w:rsid w:val="0043429B"/>
    <w:rsid w:val="004366B0"/>
    <w:rsid w:val="004413E7"/>
    <w:rsid w:val="00442953"/>
    <w:rsid w:val="00442CFD"/>
    <w:rsid w:val="00443B44"/>
    <w:rsid w:val="0044429C"/>
    <w:rsid w:val="00444A46"/>
    <w:rsid w:val="00445BCA"/>
    <w:rsid w:val="00445DA3"/>
    <w:rsid w:val="00445FA8"/>
    <w:rsid w:val="00446057"/>
    <w:rsid w:val="00450C66"/>
    <w:rsid w:val="00450FAE"/>
    <w:rsid w:val="004522EB"/>
    <w:rsid w:val="0045238D"/>
    <w:rsid w:val="00454491"/>
    <w:rsid w:val="004557C0"/>
    <w:rsid w:val="004559BC"/>
    <w:rsid w:val="00455CB9"/>
    <w:rsid w:val="00455F3B"/>
    <w:rsid w:val="00456256"/>
    <w:rsid w:val="004574D9"/>
    <w:rsid w:val="00461789"/>
    <w:rsid w:val="00462AE6"/>
    <w:rsid w:val="00462D76"/>
    <w:rsid w:val="00463A26"/>
    <w:rsid w:val="004703FC"/>
    <w:rsid w:val="00470593"/>
    <w:rsid w:val="00470CB5"/>
    <w:rsid w:val="00471DA8"/>
    <w:rsid w:val="0047215B"/>
    <w:rsid w:val="00473C84"/>
    <w:rsid w:val="00477B39"/>
    <w:rsid w:val="00481508"/>
    <w:rsid w:val="00485D1D"/>
    <w:rsid w:val="00491A21"/>
    <w:rsid w:val="00495412"/>
    <w:rsid w:val="00495BD6"/>
    <w:rsid w:val="0049684E"/>
    <w:rsid w:val="00496AF7"/>
    <w:rsid w:val="00496C55"/>
    <w:rsid w:val="004A06D9"/>
    <w:rsid w:val="004A0AB4"/>
    <w:rsid w:val="004A0AEF"/>
    <w:rsid w:val="004A20B9"/>
    <w:rsid w:val="004A2176"/>
    <w:rsid w:val="004A62FF"/>
    <w:rsid w:val="004A7DEA"/>
    <w:rsid w:val="004A7E58"/>
    <w:rsid w:val="004B180B"/>
    <w:rsid w:val="004B2BF8"/>
    <w:rsid w:val="004B4AED"/>
    <w:rsid w:val="004B4C19"/>
    <w:rsid w:val="004B4DB1"/>
    <w:rsid w:val="004B51BD"/>
    <w:rsid w:val="004B5BF5"/>
    <w:rsid w:val="004B7F76"/>
    <w:rsid w:val="004C33C4"/>
    <w:rsid w:val="004C4E43"/>
    <w:rsid w:val="004C6032"/>
    <w:rsid w:val="004C68DB"/>
    <w:rsid w:val="004C6D4D"/>
    <w:rsid w:val="004C6F58"/>
    <w:rsid w:val="004C773F"/>
    <w:rsid w:val="004D0122"/>
    <w:rsid w:val="004D02F4"/>
    <w:rsid w:val="004D1D42"/>
    <w:rsid w:val="004D2D58"/>
    <w:rsid w:val="004D3A6A"/>
    <w:rsid w:val="004D3EEA"/>
    <w:rsid w:val="004D5EF4"/>
    <w:rsid w:val="004E118C"/>
    <w:rsid w:val="004F093D"/>
    <w:rsid w:val="004F283B"/>
    <w:rsid w:val="004F54B2"/>
    <w:rsid w:val="004F5F6A"/>
    <w:rsid w:val="00500070"/>
    <w:rsid w:val="005000BD"/>
    <w:rsid w:val="00500DC7"/>
    <w:rsid w:val="00501134"/>
    <w:rsid w:val="0050248B"/>
    <w:rsid w:val="005027BF"/>
    <w:rsid w:val="00505019"/>
    <w:rsid w:val="005051B7"/>
    <w:rsid w:val="00505FB5"/>
    <w:rsid w:val="00506993"/>
    <w:rsid w:val="00511EFA"/>
    <w:rsid w:val="005120D9"/>
    <w:rsid w:val="005150E9"/>
    <w:rsid w:val="005178B0"/>
    <w:rsid w:val="0052361B"/>
    <w:rsid w:val="0053094B"/>
    <w:rsid w:val="005312FE"/>
    <w:rsid w:val="005313E7"/>
    <w:rsid w:val="00532B26"/>
    <w:rsid w:val="00533A03"/>
    <w:rsid w:val="00535149"/>
    <w:rsid w:val="00535395"/>
    <w:rsid w:val="00535DB7"/>
    <w:rsid w:val="00536C46"/>
    <w:rsid w:val="00536D8C"/>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0DB0"/>
    <w:rsid w:val="00573B9B"/>
    <w:rsid w:val="005754EA"/>
    <w:rsid w:val="00575ABA"/>
    <w:rsid w:val="005760E9"/>
    <w:rsid w:val="00577E2E"/>
    <w:rsid w:val="00577F08"/>
    <w:rsid w:val="0058135E"/>
    <w:rsid w:val="0058315A"/>
    <w:rsid w:val="0058365C"/>
    <w:rsid w:val="0058640D"/>
    <w:rsid w:val="0059093D"/>
    <w:rsid w:val="00591C93"/>
    <w:rsid w:val="00592C34"/>
    <w:rsid w:val="00596401"/>
    <w:rsid w:val="00596CAB"/>
    <w:rsid w:val="005A1879"/>
    <w:rsid w:val="005A2D08"/>
    <w:rsid w:val="005A370E"/>
    <w:rsid w:val="005A3EC9"/>
    <w:rsid w:val="005A4097"/>
    <w:rsid w:val="005A4F72"/>
    <w:rsid w:val="005A653F"/>
    <w:rsid w:val="005B0961"/>
    <w:rsid w:val="005B3D9F"/>
    <w:rsid w:val="005B48AD"/>
    <w:rsid w:val="005B725E"/>
    <w:rsid w:val="005C0FBD"/>
    <w:rsid w:val="005C2049"/>
    <w:rsid w:val="005C255B"/>
    <w:rsid w:val="005C3D8B"/>
    <w:rsid w:val="005C4B53"/>
    <w:rsid w:val="005C7C74"/>
    <w:rsid w:val="005D0986"/>
    <w:rsid w:val="005D3985"/>
    <w:rsid w:val="005D4396"/>
    <w:rsid w:val="005D6A6B"/>
    <w:rsid w:val="005D6E8B"/>
    <w:rsid w:val="005E12E5"/>
    <w:rsid w:val="005E1A4C"/>
    <w:rsid w:val="005E258E"/>
    <w:rsid w:val="005E3BEA"/>
    <w:rsid w:val="005E63DB"/>
    <w:rsid w:val="005F23AC"/>
    <w:rsid w:val="005F2928"/>
    <w:rsid w:val="005F70AD"/>
    <w:rsid w:val="00600182"/>
    <w:rsid w:val="0060219D"/>
    <w:rsid w:val="006030B7"/>
    <w:rsid w:val="00603377"/>
    <w:rsid w:val="00607A8C"/>
    <w:rsid w:val="00607B8C"/>
    <w:rsid w:val="00610FC2"/>
    <w:rsid w:val="00611367"/>
    <w:rsid w:val="00611B8E"/>
    <w:rsid w:val="00612607"/>
    <w:rsid w:val="00614111"/>
    <w:rsid w:val="00614C25"/>
    <w:rsid w:val="006151FD"/>
    <w:rsid w:val="00617ECB"/>
    <w:rsid w:val="006222B9"/>
    <w:rsid w:val="00622990"/>
    <w:rsid w:val="00622A32"/>
    <w:rsid w:val="00622AD8"/>
    <w:rsid w:val="0062335F"/>
    <w:rsid w:val="00625193"/>
    <w:rsid w:val="00625F14"/>
    <w:rsid w:val="0062633B"/>
    <w:rsid w:val="00627DAE"/>
    <w:rsid w:val="0063246D"/>
    <w:rsid w:val="006324A3"/>
    <w:rsid w:val="00634B16"/>
    <w:rsid w:val="00635BA0"/>
    <w:rsid w:val="006369DF"/>
    <w:rsid w:val="006374E6"/>
    <w:rsid w:val="00641BCB"/>
    <w:rsid w:val="00642BAA"/>
    <w:rsid w:val="006434AF"/>
    <w:rsid w:val="00643603"/>
    <w:rsid w:val="00645A4A"/>
    <w:rsid w:val="0064766F"/>
    <w:rsid w:val="00647855"/>
    <w:rsid w:val="00651075"/>
    <w:rsid w:val="00652BB7"/>
    <w:rsid w:val="00656669"/>
    <w:rsid w:val="00656908"/>
    <w:rsid w:val="006602DC"/>
    <w:rsid w:val="00661C3B"/>
    <w:rsid w:val="006630F3"/>
    <w:rsid w:val="006657B0"/>
    <w:rsid w:val="00666119"/>
    <w:rsid w:val="00667B70"/>
    <w:rsid w:val="0067293D"/>
    <w:rsid w:val="006739D5"/>
    <w:rsid w:val="0067420D"/>
    <w:rsid w:val="00674A96"/>
    <w:rsid w:val="00675CC5"/>
    <w:rsid w:val="006826BD"/>
    <w:rsid w:val="00682C9B"/>
    <w:rsid w:val="00683695"/>
    <w:rsid w:val="00694AD6"/>
    <w:rsid w:val="00695588"/>
    <w:rsid w:val="00696A4A"/>
    <w:rsid w:val="00696CCF"/>
    <w:rsid w:val="006A0821"/>
    <w:rsid w:val="006A2E19"/>
    <w:rsid w:val="006A7597"/>
    <w:rsid w:val="006B0E0B"/>
    <w:rsid w:val="006B1421"/>
    <w:rsid w:val="006B371A"/>
    <w:rsid w:val="006C0665"/>
    <w:rsid w:val="006C349F"/>
    <w:rsid w:val="006C40F1"/>
    <w:rsid w:val="006D0122"/>
    <w:rsid w:val="006D06AC"/>
    <w:rsid w:val="006D226F"/>
    <w:rsid w:val="006D3A5B"/>
    <w:rsid w:val="006D551F"/>
    <w:rsid w:val="006D57B3"/>
    <w:rsid w:val="006D61B1"/>
    <w:rsid w:val="006D78DB"/>
    <w:rsid w:val="006E358F"/>
    <w:rsid w:val="006E3F20"/>
    <w:rsid w:val="006E4F24"/>
    <w:rsid w:val="006E5BA8"/>
    <w:rsid w:val="006E7385"/>
    <w:rsid w:val="006E739F"/>
    <w:rsid w:val="006F2414"/>
    <w:rsid w:val="006F7C6E"/>
    <w:rsid w:val="006F7F52"/>
    <w:rsid w:val="007031B0"/>
    <w:rsid w:val="007058D9"/>
    <w:rsid w:val="00710CFA"/>
    <w:rsid w:val="0071261A"/>
    <w:rsid w:val="00712EE5"/>
    <w:rsid w:val="00712F4D"/>
    <w:rsid w:val="00712FB4"/>
    <w:rsid w:val="00713BBC"/>
    <w:rsid w:val="007149CA"/>
    <w:rsid w:val="00715D5A"/>
    <w:rsid w:val="00717B28"/>
    <w:rsid w:val="00720174"/>
    <w:rsid w:val="00724AF7"/>
    <w:rsid w:val="00731222"/>
    <w:rsid w:val="00731307"/>
    <w:rsid w:val="0073283A"/>
    <w:rsid w:val="00733D08"/>
    <w:rsid w:val="00735CEB"/>
    <w:rsid w:val="00736204"/>
    <w:rsid w:val="00740DA6"/>
    <w:rsid w:val="00742D82"/>
    <w:rsid w:val="007433C1"/>
    <w:rsid w:val="00743A78"/>
    <w:rsid w:val="0074755C"/>
    <w:rsid w:val="0075085A"/>
    <w:rsid w:val="007511EA"/>
    <w:rsid w:val="00751240"/>
    <w:rsid w:val="00752B46"/>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687"/>
    <w:rsid w:val="00775CA9"/>
    <w:rsid w:val="00775E6B"/>
    <w:rsid w:val="0077740B"/>
    <w:rsid w:val="00782D40"/>
    <w:rsid w:val="0078518E"/>
    <w:rsid w:val="00785CCD"/>
    <w:rsid w:val="00793BBE"/>
    <w:rsid w:val="00794D45"/>
    <w:rsid w:val="00795396"/>
    <w:rsid w:val="00797FE0"/>
    <w:rsid w:val="007A020F"/>
    <w:rsid w:val="007A0DC4"/>
    <w:rsid w:val="007A2761"/>
    <w:rsid w:val="007A2AFA"/>
    <w:rsid w:val="007A34A0"/>
    <w:rsid w:val="007A5971"/>
    <w:rsid w:val="007A5BBB"/>
    <w:rsid w:val="007A679B"/>
    <w:rsid w:val="007A7567"/>
    <w:rsid w:val="007B06B9"/>
    <w:rsid w:val="007B1A40"/>
    <w:rsid w:val="007B27FF"/>
    <w:rsid w:val="007B2F3E"/>
    <w:rsid w:val="007B5FE3"/>
    <w:rsid w:val="007C1154"/>
    <w:rsid w:val="007C1BF9"/>
    <w:rsid w:val="007C384B"/>
    <w:rsid w:val="007C58C1"/>
    <w:rsid w:val="007C63EB"/>
    <w:rsid w:val="007D2828"/>
    <w:rsid w:val="007D4433"/>
    <w:rsid w:val="007D4B7E"/>
    <w:rsid w:val="007D5C3F"/>
    <w:rsid w:val="007D690C"/>
    <w:rsid w:val="007D7068"/>
    <w:rsid w:val="007D70AA"/>
    <w:rsid w:val="007D7D0D"/>
    <w:rsid w:val="007E1838"/>
    <w:rsid w:val="007E1A2E"/>
    <w:rsid w:val="007E5B23"/>
    <w:rsid w:val="007E6E13"/>
    <w:rsid w:val="007E7F55"/>
    <w:rsid w:val="007F00EE"/>
    <w:rsid w:val="007F241B"/>
    <w:rsid w:val="007F51D3"/>
    <w:rsid w:val="007F6946"/>
    <w:rsid w:val="007F7268"/>
    <w:rsid w:val="007F74C8"/>
    <w:rsid w:val="007F7635"/>
    <w:rsid w:val="00800B1A"/>
    <w:rsid w:val="008014DE"/>
    <w:rsid w:val="00803E4E"/>
    <w:rsid w:val="00803F2E"/>
    <w:rsid w:val="00804908"/>
    <w:rsid w:val="00806A76"/>
    <w:rsid w:val="008071E3"/>
    <w:rsid w:val="0080727F"/>
    <w:rsid w:val="008111A0"/>
    <w:rsid w:val="00812433"/>
    <w:rsid w:val="008130F4"/>
    <w:rsid w:val="00816087"/>
    <w:rsid w:val="00820E97"/>
    <w:rsid w:val="00821971"/>
    <w:rsid w:val="00822B84"/>
    <w:rsid w:val="008233F7"/>
    <w:rsid w:val="008313EC"/>
    <w:rsid w:val="00831D98"/>
    <w:rsid w:val="00832DE8"/>
    <w:rsid w:val="00833F02"/>
    <w:rsid w:val="008352AD"/>
    <w:rsid w:val="00835781"/>
    <w:rsid w:val="00836E40"/>
    <w:rsid w:val="008375DE"/>
    <w:rsid w:val="008379F3"/>
    <w:rsid w:val="0084481D"/>
    <w:rsid w:val="00845406"/>
    <w:rsid w:val="00845D79"/>
    <w:rsid w:val="00846B9B"/>
    <w:rsid w:val="008472C1"/>
    <w:rsid w:val="00847570"/>
    <w:rsid w:val="008522B5"/>
    <w:rsid w:val="0085369F"/>
    <w:rsid w:val="00854FF1"/>
    <w:rsid w:val="00855965"/>
    <w:rsid w:val="00855A60"/>
    <w:rsid w:val="00856D4D"/>
    <w:rsid w:val="00857026"/>
    <w:rsid w:val="00860C58"/>
    <w:rsid w:val="00863794"/>
    <w:rsid w:val="00864D0D"/>
    <w:rsid w:val="008658E0"/>
    <w:rsid w:val="00866E58"/>
    <w:rsid w:val="00867B22"/>
    <w:rsid w:val="00872100"/>
    <w:rsid w:val="0087287B"/>
    <w:rsid w:val="00873063"/>
    <w:rsid w:val="00873316"/>
    <w:rsid w:val="00877060"/>
    <w:rsid w:val="00877772"/>
    <w:rsid w:val="0088049B"/>
    <w:rsid w:val="00880897"/>
    <w:rsid w:val="00884379"/>
    <w:rsid w:val="00885574"/>
    <w:rsid w:val="00886C21"/>
    <w:rsid w:val="00887743"/>
    <w:rsid w:val="00887C43"/>
    <w:rsid w:val="008913EC"/>
    <w:rsid w:val="0089323E"/>
    <w:rsid w:val="00894096"/>
    <w:rsid w:val="0089453D"/>
    <w:rsid w:val="00896FEC"/>
    <w:rsid w:val="008A1381"/>
    <w:rsid w:val="008B00DC"/>
    <w:rsid w:val="008B014E"/>
    <w:rsid w:val="008B05AE"/>
    <w:rsid w:val="008B1594"/>
    <w:rsid w:val="008B1833"/>
    <w:rsid w:val="008B3190"/>
    <w:rsid w:val="008B5608"/>
    <w:rsid w:val="008B6487"/>
    <w:rsid w:val="008C0918"/>
    <w:rsid w:val="008C0ED9"/>
    <w:rsid w:val="008C3A5A"/>
    <w:rsid w:val="008C7509"/>
    <w:rsid w:val="008C7621"/>
    <w:rsid w:val="008C7E20"/>
    <w:rsid w:val="008D0587"/>
    <w:rsid w:val="008D0786"/>
    <w:rsid w:val="008D40E2"/>
    <w:rsid w:val="008D4102"/>
    <w:rsid w:val="008D49DE"/>
    <w:rsid w:val="008D5414"/>
    <w:rsid w:val="008D6CD2"/>
    <w:rsid w:val="008D770F"/>
    <w:rsid w:val="008D7BA0"/>
    <w:rsid w:val="008D7E6D"/>
    <w:rsid w:val="008E280A"/>
    <w:rsid w:val="008E3F72"/>
    <w:rsid w:val="008E4ECC"/>
    <w:rsid w:val="008E5534"/>
    <w:rsid w:val="008E6E22"/>
    <w:rsid w:val="008E6EF7"/>
    <w:rsid w:val="008F2B68"/>
    <w:rsid w:val="008F353B"/>
    <w:rsid w:val="008F6BFB"/>
    <w:rsid w:val="00900214"/>
    <w:rsid w:val="00900A3B"/>
    <w:rsid w:val="00903C2D"/>
    <w:rsid w:val="00903DEE"/>
    <w:rsid w:val="0090491D"/>
    <w:rsid w:val="009057A4"/>
    <w:rsid w:val="0090636C"/>
    <w:rsid w:val="009139AC"/>
    <w:rsid w:val="009149C4"/>
    <w:rsid w:val="00915C4A"/>
    <w:rsid w:val="00915F6E"/>
    <w:rsid w:val="00916B49"/>
    <w:rsid w:val="00917254"/>
    <w:rsid w:val="00921A40"/>
    <w:rsid w:val="00923CF0"/>
    <w:rsid w:val="0092794F"/>
    <w:rsid w:val="0093092E"/>
    <w:rsid w:val="00930D73"/>
    <w:rsid w:val="009330A0"/>
    <w:rsid w:val="00934D18"/>
    <w:rsid w:val="0093628A"/>
    <w:rsid w:val="00936DA6"/>
    <w:rsid w:val="00937BB0"/>
    <w:rsid w:val="009400F7"/>
    <w:rsid w:val="00940B65"/>
    <w:rsid w:val="00940D5E"/>
    <w:rsid w:val="0094166E"/>
    <w:rsid w:val="00942173"/>
    <w:rsid w:val="00944578"/>
    <w:rsid w:val="009449AB"/>
    <w:rsid w:val="00945C8B"/>
    <w:rsid w:val="0094712D"/>
    <w:rsid w:val="0095047D"/>
    <w:rsid w:val="00950E14"/>
    <w:rsid w:val="00950FAE"/>
    <w:rsid w:val="009511A6"/>
    <w:rsid w:val="00954F0B"/>
    <w:rsid w:val="009559B9"/>
    <w:rsid w:val="0095713A"/>
    <w:rsid w:val="0095784B"/>
    <w:rsid w:val="00957CA5"/>
    <w:rsid w:val="00962B39"/>
    <w:rsid w:val="00962EF1"/>
    <w:rsid w:val="00964F88"/>
    <w:rsid w:val="009679CC"/>
    <w:rsid w:val="00970B76"/>
    <w:rsid w:val="00970F4E"/>
    <w:rsid w:val="0097352F"/>
    <w:rsid w:val="0097391D"/>
    <w:rsid w:val="00974AB6"/>
    <w:rsid w:val="00975E5C"/>
    <w:rsid w:val="0097694F"/>
    <w:rsid w:val="009771FA"/>
    <w:rsid w:val="009813C7"/>
    <w:rsid w:val="0098141E"/>
    <w:rsid w:val="00982606"/>
    <w:rsid w:val="009829C8"/>
    <w:rsid w:val="0098354B"/>
    <w:rsid w:val="00985FC1"/>
    <w:rsid w:val="00986DF2"/>
    <w:rsid w:val="009873C4"/>
    <w:rsid w:val="00990C82"/>
    <w:rsid w:val="00994AFF"/>
    <w:rsid w:val="00997A0E"/>
    <w:rsid w:val="009A0CEA"/>
    <w:rsid w:val="009A253A"/>
    <w:rsid w:val="009A2CF9"/>
    <w:rsid w:val="009A2F4A"/>
    <w:rsid w:val="009A5114"/>
    <w:rsid w:val="009A5588"/>
    <w:rsid w:val="009A7E7B"/>
    <w:rsid w:val="009B05B7"/>
    <w:rsid w:val="009B33C6"/>
    <w:rsid w:val="009B3A06"/>
    <w:rsid w:val="009B3F0C"/>
    <w:rsid w:val="009C04FD"/>
    <w:rsid w:val="009C4E9E"/>
    <w:rsid w:val="009C5751"/>
    <w:rsid w:val="009C5A9D"/>
    <w:rsid w:val="009C5AF3"/>
    <w:rsid w:val="009C6202"/>
    <w:rsid w:val="009C62C8"/>
    <w:rsid w:val="009C6475"/>
    <w:rsid w:val="009D1DBC"/>
    <w:rsid w:val="009D2E9C"/>
    <w:rsid w:val="009D35D1"/>
    <w:rsid w:val="009D474A"/>
    <w:rsid w:val="009D4D02"/>
    <w:rsid w:val="009D7267"/>
    <w:rsid w:val="009E09E1"/>
    <w:rsid w:val="009E1A1F"/>
    <w:rsid w:val="009E20EE"/>
    <w:rsid w:val="009E244B"/>
    <w:rsid w:val="009E3725"/>
    <w:rsid w:val="009E375C"/>
    <w:rsid w:val="009E3C60"/>
    <w:rsid w:val="009E5A9D"/>
    <w:rsid w:val="009F1761"/>
    <w:rsid w:val="009F1778"/>
    <w:rsid w:val="009F29F5"/>
    <w:rsid w:val="009F3F4A"/>
    <w:rsid w:val="00A03BB3"/>
    <w:rsid w:val="00A0456C"/>
    <w:rsid w:val="00A0472E"/>
    <w:rsid w:val="00A112EA"/>
    <w:rsid w:val="00A1195E"/>
    <w:rsid w:val="00A12527"/>
    <w:rsid w:val="00A13129"/>
    <w:rsid w:val="00A13804"/>
    <w:rsid w:val="00A15E9B"/>
    <w:rsid w:val="00A166E7"/>
    <w:rsid w:val="00A16C5C"/>
    <w:rsid w:val="00A21809"/>
    <w:rsid w:val="00A22C32"/>
    <w:rsid w:val="00A26645"/>
    <w:rsid w:val="00A266AC"/>
    <w:rsid w:val="00A302FA"/>
    <w:rsid w:val="00A30BD8"/>
    <w:rsid w:val="00A31DE3"/>
    <w:rsid w:val="00A333D5"/>
    <w:rsid w:val="00A34796"/>
    <w:rsid w:val="00A34C82"/>
    <w:rsid w:val="00A376B1"/>
    <w:rsid w:val="00A37844"/>
    <w:rsid w:val="00A43BAF"/>
    <w:rsid w:val="00A44DF8"/>
    <w:rsid w:val="00A47D2E"/>
    <w:rsid w:val="00A513D8"/>
    <w:rsid w:val="00A51C4E"/>
    <w:rsid w:val="00A524FE"/>
    <w:rsid w:val="00A53241"/>
    <w:rsid w:val="00A60B8F"/>
    <w:rsid w:val="00A635E3"/>
    <w:rsid w:val="00A63C2F"/>
    <w:rsid w:val="00A64930"/>
    <w:rsid w:val="00A66860"/>
    <w:rsid w:val="00A672D2"/>
    <w:rsid w:val="00A74C60"/>
    <w:rsid w:val="00A769A8"/>
    <w:rsid w:val="00A7736D"/>
    <w:rsid w:val="00A77477"/>
    <w:rsid w:val="00A77C31"/>
    <w:rsid w:val="00A80444"/>
    <w:rsid w:val="00A80829"/>
    <w:rsid w:val="00A82C07"/>
    <w:rsid w:val="00A82D55"/>
    <w:rsid w:val="00A8581A"/>
    <w:rsid w:val="00A8613F"/>
    <w:rsid w:val="00A86B28"/>
    <w:rsid w:val="00A90174"/>
    <w:rsid w:val="00A9087A"/>
    <w:rsid w:val="00A91109"/>
    <w:rsid w:val="00A92B10"/>
    <w:rsid w:val="00A92E83"/>
    <w:rsid w:val="00AA1198"/>
    <w:rsid w:val="00AA132B"/>
    <w:rsid w:val="00AA18D5"/>
    <w:rsid w:val="00AA1C63"/>
    <w:rsid w:val="00AA2144"/>
    <w:rsid w:val="00AA27D2"/>
    <w:rsid w:val="00AA4744"/>
    <w:rsid w:val="00AA51E0"/>
    <w:rsid w:val="00AA7170"/>
    <w:rsid w:val="00AB03BF"/>
    <w:rsid w:val="00AB0771"/>
    <w:rsid w:val="00AB34EE"/>
    <w:rsid w:val="00AB47F7"/>
    <w:rsid w:val="00AB664D"/>
    <w:rsid w:val="00AB679C"/>
    <w:rsid w:val="00AB6A80"/>
    <w:rsid w:val="00AB6AC4"/>
    <w:rsid w:val="00AB6C05"/>
    <w:rsid w:val="00AB7FAD"/>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4F7B"/>
    <w:rsid w:val="00AF5B08"/>
    <w:rsid w:val="00AF5E7E"/>
    <w:rsid w:val="00AF6718"/>
    <w:rsid w:val="00AF6DBD"/>
    <w:rsid w:val="00B010CA"/>
    <w:rsid w:val="00B018EC"/>
    <w:rsid w:val="00B02517"/>
    <w:rsid w:val="00B047EA"/>
    <w:rsid w:val="00B04BF7"/>
    <w:rsid w:val="00B07660"/>
    <w:rsid w:val="00B21E2B"/>
    <w:rsid w:val="00B22C17"/>
    <w:rsid w:val="00B25237"/>
    <w:rsid w:val="00B27224"/>
    <w:rsid w:val="00B302CE"/>
    <w:rsid w:val="00B31420"/>
    <w:rsid w:val="00B322B0"/>
    <w:rsid w:val="00B3391A"/>
    <w:rsid w:val="00B37EA3"/>
    <w:rsid w:val="00B402B1"/>
    <w:rsid w:val="00B42800"/>
    <w:rsid w:val="00B43DB4"/>
    <w:rsid w:val="00B454FC"/>
    <w:rsid w:val="00B460DE"/>
    <w:rsid w:val="00B461E7"/>
    <w:rsid w:val="00B46944"/>
    <w:rsid w:val="00B47700"/>
    <w:rsid w:val="00B4797A"/>
    <w:rsid w:val="00B51A28"/>
    <w:rsid w:val="00B52055"/>
    <w:rsid w:val="00B53367"/>
    <w:rsid w:val="00B55B72"/>
    <w:rsid w:val="00B5778B"/>
    <w:rsid w:val="00B62B33"/>
    <w:rsid w:val="00B70A01"/>
    <w:rsid w:val="00B715B6"/>
    <w:rsid w:val="00B71F7F"/>
    <w:rsid w:val="00B74433"/>
    <w:rsid w:val="00B75369"/>
    <w:rsid w:val="00B772CB"/>
    <w:rsid w:val="00B80181"/>
    <w:rsid w:val="00B80D92"/>
    <w:rsid w:val="00B815D3"/>
    <w:rsid w:val="00B82058"/>
    <w:rsid w:val="00B83CCB"/>
    <w:rsid w:val="00B84E76"/>
    <w:rsid w:val="00B84EF4"/>
    <w:rsid w:val="00B85135"/>
    <w:rsid w:val="00B86190"/>
    <w:rsid w:val="00B8708B"/>
    <w:rsid w:val="00B871BB"/>
    <w:rsid w:val="00B90974"/>
    <w:rsid w:val="00B931C0"/>
    <w:rsid w:val="00B957BE"/>
    <w:rsid w:val="00B95DDD"/>
    <w:rsid w:val="00BA14DE"/>
    <w:rsid w:val="00BA166E"/>
    <w:rsid w:val="00BA27E0"/>
    <w:rsid w:val="00BA3A1C"/>
    <w:rsid w:val="00BA4332"/>
    <w:rsid w:val="00BA4E07"/>
    <w:rsid w:val="00BA70AE"/>
    <w:rsid w:val="00BB1E26"/>
    <w:rsid w:val="00BB4569"/>
    <w:rsid w:val="00BB4F20"/>
    <w:rsid w:val="00BB53D2"/>
    <w:rsid w:val="00BC0052"/>
    <w:rsid w:val="00BC168C"/>
    <w:rsid w:val="00BC197E"/>
    <w:rsid w:val="00BC1F63"/>
    <w:rsid w:val="00BC386A"/>
    <w:rsid w:val="00BC4F19"/>
    <w:rsid w:val="00BC5779"/>
    <w:rsid w:val="00BC5F13"/>
    <w:rsid w:val="00BD303E"/>
    <w:rsid w:val="00BD4254"/>
    <w:rsid w:val="00BD51DD"/>
    <w:rsid w:val="00BD55D6"/>
    <w:rsid w:val="00BD5CFB"/>
    <w:rsid w:val="00BD5DF1"/>
    <w:rsid w:val="00BD7789"/>
    <w:rsid w:val="00BE22EA"/>
    <w:rsid w:val="00BE4635"/>
    <w:rsid w:val="00BF2FD9"/>
    <w:rsid w:val="00BF4E57"/>
    <w:rsid w:val="00BF4F5F"/>
    <w:rsid w:val="00BF6295"/>
    <w:rsid w:val="00BF6F9D"/>
    <w:rsid w:val="00C000EA"/>
    <w:rsid w:val="00C00538"/>
    <w:rsid w:val="00C03979"/>
    <w:rsid w:val="00C04C73"/>
    <w:rsid w:val="00C05601"/>
    <w:rsid w:val="00C06C7C"/>
    <w:rsid w:val="00C077C5"/>
    <w:rsid w:val="00C10375"/>
    <w:rsid w:val="00C10A35"/>
    <w:rsid w:val="00C12AA8"/>
    <w:rsid w:val="00C149C6"/>
    <w:rsid w:val="00C15B90"/>
    <w:rsid w:val="00C211FC"/>
    <w:rsid w:val="00C238DD"/>
    <w:rsid w:val="00C25178"/>
    <w:rsid w:val="00C2630D"/>
    <w:rsid w:val="00C2643A"/>
    <w:rsid w:val="00C2739E"/>
    <w:rsid w:val="00C30816"/>
    <w:rsid w:val="00C3243E"/>
    <w:rsid w:val="00C35F11"/>
    <w:rsid w:val="00C36502"/>
    <w:rsid w:val="00C43A59"/>
    <w:rsid w:val="00C450AB"/>
    <w:rsid w:val="00C45145"/>
    <w:rsid w:val="00C46DBC"/>
    <w:rsid w:val="00C47E2E"/>
    <w:rsid w:val="00C47F7E"/>
    <w:rsid w:val="00C52A2D"/>
    <w:rsid w:val="00C5596F"/>
    <w:rsid w:val="00C574EE"/>
    <w:rsid w:val="00C6028B"/>
    <w:rsid w:val="00C63B20"/>
    <w:rsid w:val="00C64F8D"/>
    <w:rsid w:val="00C70CC8"/>
    <w:rsid w:val="00C73E52"/>
    <w:rsid w:val="00C760A1"/>
    <w:rsid w:val="00C764D2"/>
    <w:rsid w:val="00C86A0E"/>
    <w:rsid w:val="00C86A3A"/>
    <w:rsid w:val="00C8762A"/>
    <w:rsid w:val="00C877AA"/>
    <w:rsid w:val="00C90B46"/>
    <w:rsid w:val="00C91BF6"/>
    <w:rsid w:val="00C92039"/>
    <w:rsid w:val="00C9391F"/>
    <w:rsid w:val="00C9793A"/>
    <w:rsid w:val="00C97D6E"/>
    <w:rsid w:val="00CB2D37"/>
    <w:rsid w:val="00CB5527"/>
    <w:rsid w:val="00CB564F"/>
    <w:rsid w:val="00CB6334"/>
    <w:rsid w:val="00CC01C4"/>
    <w:rsid w:val="00CC045C"/>
    <w:rsid w:val="00CC0765"/>
    <w:rsid w:val="00CC3A9A"/>
    <w:rsid w:val="00CC660E"/>
    <w:rsid w:val="00CC6B7A"/>
    <w:rsid w:val="00CD3AB3"/>
    <w:rsid w:val="00CD58C9"/>
    <w:rsid w:val="00CD750B"/>
    <w:rsid w:val="00CD770F"/>
    <w:rsid w:val="00CE0A90"/>
    <w:rsid w:val="00CE3D01"/>
    <w:rsid w:val="00CE3DF1"/>
    <w:rsid w:val="00CE47B4"/>
    <w:rsid w:val="00CE60BD"/>
    <w:rsid w:val="00CE6259"/>
    <w:rsid w:val="00CE64D6"/>
    <w:rsid w:val="00CE69E0"/>
    <w:rsid w:val="00CE6CF3"/>
    <w:rsid w:val="00CE7E8C"/>
    <w:rsid w:val="00CF0483"/>
    <w:rsid w:val="00CF4503"/>
    <w:rsid w:val="00D00701"/>
    <w:rsid w:val="00D015FA"/>
    <w:rsid w:val="00D107B2"/>
    <w:rsid w:val="00D1095A"/>
    <w:rsid w:val="00D14B03"/>
    <w:rsid w:val="00D17F02"/>
    <w:rsid w:val="00D24859"/>
    <w:rsid w:val="00D25434"/>
    <w:rsid w:val="00D26262"/>
    <w:rsid w:val="00D26EBF"/>
    <w:rsid w:val="00D277D6"/>
    <w:rsid w:val="00D31640"/>
    <w:rsid w:val="00D323A4"/>
    <w:rsid w:val="00D334BF"/>
    <w:rsid w:val="00D35AF6"/>
    <w:rsid w:val="00D363AD"/>
    <w:rsid w:val="00D3644E"/>
    <w:rsid w:val="00D4119B"/>
    <w:rsid w:val="00D411A6"/>
    <w:rsid w:val="00D414C1"/>
    <w:rsid w:val="00D41877"/>
    <w:rsid w:val="00D427F4"/>
    <w:rsid w:val="00D432DE"/>
    <w:rsid w:val="00D43931"/>
    <w:rsid w:val="00D44C82"/>
    <w:rsid w:val="00D44D32"/>
    <w:rsid w:val="00D44FD0"/>
    <w:rsid w:val="00D46607"/>
    <w:rsid w:val="00D46D8A"/>
    <w:rsid w:val="00D475C8"/>
    <w:rsid w:val="00D47A15"/>
    <w:rsid w:val="00D531B3"/>
    <w:rsid w:val="00D53881"/>
    <w:rsid w:val="00D54431"/>
    <w:rsid w:val="00D55AA9"/>
    <w:rsid w:val="00D61409"/>
    <w:rsid w:val="00D61EA1"/>
    <w:rsid w:val="00D6326E"/>
    <w:rsid w:val="00D63EF4"/>
    <w:rsid w:val="00D64C4B"/>
    <w:rsid w:val="00D65E75"/>
    <w:rsid w:val="00D65E97"/>
    <w:rsid w:val="00D669A1"/>
    <w:rsid w:val="00D66E7F"/>
    <w:rsid w:val="00D7374A"/>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3BD6"/>
    <w:rsid w:val="00DA7602"/>
    <w:rsid w:val="00DB0848"/>
    <w:rsid w:val="00DB11EA"/>
    <w:rsid w:val="00DB1ECA"/>
    <w:rsid w:val="00DB287C"/>
    <w:rsid w:val="00DB38E3"/>
    <w:rsid w:val="00DB3FC1"/>
    <w:rsid w:val="00DB4158"/>
    <w:rsid w:val="00DB5102"/>
    <w:rsid w:val="00DB5C3E"/>
    <w:rsid w:val="00DB60AD"/>
    <w:rsid w:val="00DB6FFB"/>
    <w:rsid w:val="00DC2CF5"/>
    <w:rsid w:val="00DC4366"/>
    <w:rsid w:val="00DD1018"/>
    <w:rsid w:val="00DD471E"/>
    <w:rsid w:val="00DD5241"/>
    <w:rsid w:val="00DD5B5B"/>
    <w:rsid w:val="00DE14F5"/>
    <w:rsid w:val="00DE1794"/>
    <w:rsid w:val="00DE1B3F"/>
    <w:rsid w:val="00DE30BA"/>
    <w:rsid w:val="00DE36CF"/>
    <w:rsid w:val="00DE571D"/>
    <w:rsid w:val="00DE6104"/>
    <w:rsid w:val="00DF3EA2"/>
    <w:rsid w:val="00DF474D"/>
    <w:rsid w:val="00DF718E"/>
    <w:rsid w:val="00DF7965"/>
    <w:rsid w:val="00E030D0"/>
    <w:rsid w:val="00E04560"/>
    <w:rsid w:val="00E05E25"/>
    <w:rsid w:val="00E10A36"/>
    <w:rsid w:val="00E16C40"/>
    <w:rsid w:val="00E20084"/>
    <w:rsid w:val="00E24B9E"/>
    <w:rsid w:val="00E27348"/>
    <w:rsid w:val="00E30CD0"/>
    <w:rsid w:val="00E3490B"/>
    <w:rsid w:val="00E412EB"/>
    <w:rsid w:val="00E41860"/>
    <w:rsid w:val="00E4360C"/>
    <w:rsid w:val="00E44E3F"/>
    <w:rsid w:val="00E45E14"/>
    <w:rsid w:val="00E4616C"/>
    <w:rsid w:val="00E47125"/>
    <w:rsid w:val="00E50537"/>
    <w:rsid w:val="00E5199F"/>
    <w:rsid w:val="00E52A0D"/>
    <w:rsid w:val="00E544F3"/>
    <w:rsid w:val="00E54F64"/>
    <w:rsid w:val="00E568CC"/>
    <w:rsid w:val="00E56B44"/>
    <w:rsid w:val="00E6001F"/>
    <w:rsid w:val="00E60EA0"/>
    <w:rsid w:val="00E624BA"/>
    <w:rsid w:val="00E71834"/>
    <w:rsid w:val="00E7271B"/>
    <w:rsid w:val="00E7393E"/>
    <w:rsid w:val="00E73AB2"/>
    <w:rsid w:val="00E74502"/>
    <w:rsid w:val="00E74E42"/>
    <w:rsid w:val="00E750E6"/>
    <w:rsid w:val="00E7719F"/>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65AD"/>
    <w:rsid w:val="00EC70C2"/>
    <w:rsid w:val="00ED0938"/>
    <w:rsid w:val="00ED0A6C"/>
    <w:rsid w:val="00ED0E3E"/>
    <w:rsid w:val="00ED13E0"/>
    <w:rsid w:val="00ED3A36"/>
    <w:rsid w:val="00ED3BFB"/>
    <w:rsid w:val="00ED4807"/>
    <w:rsid w:val="00ED62B0"/>
    <w:rsid w:val="00ED7620"/>
    <w:rsid w:val="00EE1BAA"/>
    <w:rsid w:val="00EE3018"/>
    <w:rsid w:val="00EE386B"/>
    <w:rsid w:val="00EE5300"/>
    <w:rsid w:val="00EE5833"/>
    <w:rsid w:val="00EF23A3"/>
    <w:rsid w:val="00EF26BF"/>
    <w:rsid w:val="00EF43B2"/>
    <w:rsid w:val="00EF6D1C"/>
    <w:rsid w:val="00EF75B8"/>
    <w:rsid w:val="00EF7A35"/>
    <w:rsid w:val="00F014F4"/>
    <w:rsid w:val="00F0267E"/>
    <w:rsid w:val="00F033FE"/>
    <w:rsid w:val="00F0648D"/>
    <w:rsid w:val="00F102E0"/>
    <w:rsid w:val="00F1081F"/>
    <w:rsid w:val="00F1134E"/>
    <w:rsid w:val="00F1282C"/>
    <w:rsid w:val="00F12ED7"/>
    <w:rsid w:val="00F13B5B"/>
    <w:rsid w:val="00F165DA"/>
    <w:rsid w:val="00F20E25"/>
    <w:rsid w:val="00F22F88"/>
    <w:rsid w:val="00F237BE"/>
    <w:rsid w:val="00F24EA2"/>
    <w:rsid w:val="00F3056D"/>
    <w:rsid w:val="00F33474"/>
    <w:rsid w:val="00F334BE"/>
    <w:rsid w:val="00F34E87"/>
    <w:rsid w:val="00F3500A"/>
    <w:rsid w:val="00F35CD7"/>
    <w:rsid w:val="00F36E04"/>
    <w:rsid w:val="00F41BC0"/>
    <w:rsid w:val="00F4358A"/>
    <w:rsid w:val="00F43EDA"/>
    <w:rsid w:val="00F44601"/>
    <w:rsid w:val="00F472D1"/>
    <w:rsid w:val="00F505F8"/>
    <w:rsid w:val="00F5500F"/>
    <w:rsid w:val="00F56669"/>
    <w:rsid w:val="00F60AF5"/>
    <w:rsid w:val="00F620E3"/>
    <w:rsid w:val="00F63C42"/>
    <w:rsid w:val="00F63C93"/>
    <w:rsid w:val="00F63D8B"/>
    <w:rsid w:val="00F64D94"/>
    <w:rsid w:val="00F65E13"/>
    <w:rsid w:val="00F717FE"/>
    <w:rsid w:val="00F72086"/>
    <w:rsid w:val="00F74850"/>
    <w:rsid w:val="00F75C90"/>
    <w:rsid w:val="00F860B8"/>
    <w:rsid w:val="00F86C4A"/>
    <w:rsid w:val="00F90F84"/>
    <w:rsid w:val="00F93910"/>
    <w:rsid w:val="00F9681C"/>
    <w:rsid w:val="00F97C9B"/>
    <w:rsid w:val="00FA0EDB"/>
    <w:rsid w:val="00FA1995"/>
    <w:rsid w:val="00FA2DD7"/>
    <w:rsid w:val="00FA4F1D"/>
    <w:rsid w:val="00FA60FA"/>
    <w:rsid w:val="00FA65B8"/>
    <w:rsid w:val="00FA6616"/>
    <w:rsid w:val="00FA7E51"/>
    <w:rsid w:val="00FB0003"/>
    <w:rsid w:val="00FB3154"/>
    <w:rsid w:val="00FB3E84"/>
    <w:rsid w:val="00FB7E6A"/>
    <w:rsid w:val="00FC1EBD"/>
    <w:rsid w:val="00FC3626"/>
    <w:rsid w:val="00FC47B3"/>
    <w:rsid w:val="00FC4B51"/>
    <w:rsid w:val="00FC4F69"/>
    <w:rsid w:val="00FC4F93"/>
    <w:rsid w:val="00FC5C99"/>
    <w:rsid w:val="00FD0916"/>
    <w:rsid w:val="00FD1B63"/>
    <w:rsid w:val="00FD4FCB"/>
    <w:rsid w:val="00FD512E"/>
    <w:rsid w:val="00FD5BBA"/>
    <w:rsid w:val="00FD72CA"/>
    <w:rsid w:val="00FE0500"/>
    <w:rsid w:val="00FE4C96"/>
    <w:rsid w:val="00FE70EE"/>
    <w:rsid w:val="00FE710B"/>
    <w:rsid w:val="00FF202A"/>
    <w:rsid w:val="00FF3665"/>
    <w:rsid w:val="00FF4332"/>
    <w:rsid w:val="00FF6E3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81450"/>
  <w15:chartTrackingRefBased/>
  <w15:docId w15:val="{1BCB0EC5-1CFD-4B77-BCB4-D03D633A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2B46"/>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aliases w:val="Znak Znak Znak,Znak Znak,Znak,Glava1,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unhideWhenUsed/>
    <w:rsid w:val="00152883"/>
    <w:rPr>
      <w:b/>
      <w:bCs/>
    </w:rPr>
  </w:style>
  <w:style w:type="character" w:customStyle="1" w:styleId="ZadevapripombeZnak">
    <w:name w:val="Zadeva pripombe Znak"/>
    <w:link w:val="Zadevapripombe"/>
    <w:uiPriority w:val="99"/>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uiPriority w:val="99"/>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styleId="Nerazreenaomemba">
    <w:name w:val="Unresolved Mention"/>
    <w:uiPriority w:val="99"/>
    <w:semiHidden/>
    <w:unhideWhenUsed/>
    <w:rsid w:val="000B6FF6"/>
    <w:rPr>
      <w:color w:val="605E5C"/>
      <w:shd w:val="clear" w:color="auto" w:fill="E1DFDD"/>
    </w:rPr>
  </w:style>
  <w:style w:type="paragraph" w:customStyle="1" w:styleId="Standard">
    <w:name w:val="Standard"/>
    <w:rsid w:val="00E030D0"/>
    <w:pPr>
      <w:suppressAutoHyphens/>
      <w:autoSpaceDN w:val="0"/>
      <w:textAlignment w:val="baseline"/>
    </w:pPr>
    <w:rPr>
      <w:rFonts w:ascii="Arial" w:eastAsia="Times New Roman" w:hAnsi="Arial" w:cs="Arial"/>
      <w:color w:val="333333"/>
      <w:kern w:val="3"/>
      <w:sz w:val="22"/>
      <w:szCs w:val="24"/>
      <w:lang w:eastAsia="zh-CN"/>
    </w:rPr>
  </w:style>
  <w:style w:type="character" w:customStyle="1" w:styleId="OdstavekseznamaZnak">
    <w:name w:val="Odstavek seznama Znak"/>
    <w:link w:val="Odstavekseznama"/>
    <w:uiPriority w:val="99"/>
    <w:qFormat/>
    <w:locked/>
    <w:rsid w:val="0094712D"/>
    <w:rPr>
      <w:rFonts w:ascii="Arial" w:hAnsi="Arial"/>
      <w:szCs w:val="22"/>
      <w:lang w:eastAsia="en-US"/>
    </w:rPr>
  </w:style>
  <w:style w:type="paragraph" w:styleId="Telobesedila">
    <w:name w:val="Body Text"/>
    <w:basedOn w:val="Navaden"/>
    <w:link w:val="TelobesedilaZnak"/>
    <w:uiPriority w:val="99"/>
    <w:unhideWhenUsed/>
    <w:rsid w:val="00937BB0"/>
    <w:pPr>
      <w:spacing w:line="240" w:lineRule="auto"/>
      <w:ind w:right="23"/>
      <w:jc w:val="left"/>
    </w:pPr>
    <w:rPr>
      <w:rFonts w:eastAsia="Times New Roman"/>
      <w:sz w:val="24"/>
      <w:szCs w:val="24"/>
      <w:lang w:eastAsia="sl-SI"/>
    </w:rPr>
  </w:style>
  <w:style w:type="character" w:customStyle="1" w:styleId="TelobesedilaZnak">
    <w:name w:val="Telo besedila Znak"/>
    <w:link w:val="Telobesedila"/>
    <w:uiPriority w:val="99"/>
    <w:rsid w:val="00937BB0"/>
    <w:rPr>
      <w:rFonts w:ascii="Arial" w:eastAsia="Times New Roman" w:hAnsi="Arial"/>
      <w:sz w:val="24"/>
      <w:szCs w:val="24"/>
    </w:rPr>
  </w:style>
  <w:style w:type="character" w:styleId="Krepko">
    <w:name w:val="Strong"/>
    <w:uiPriority w:val="22"/>
    <w:qFormat/>
    <w:rsid w:val="00937BB0"/>
    <w:rPr>
      <w:b/>
      <w:bCs/>
    </w:rPr>
  </w:style>
  <w:style w:type="paragraph" w:styleId="Telobesedila-zamik2">
    <w:name w:val="Body Text Indent 2"/>
    <w:basedOn w:val="Navaden"/>
    <w:link w:val="Telobesedila-zamik2Znak"/>
    <w:unhideWhenUsed/>
    <w:rsid w:val="00937BB0"/>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link w:val="Telobesedila-zamik2"/>
    <w:rsid w:val="00937BB0"/>
    <w:rPr>
      <w:rFonts w:ascii="Times New Roman" w:eastAsia="Times New Roman" w:hAnsi="Times New Roman"/>
    </w:rPr>
  </w:style>
  <w:style w:type="paragraph" w:styleId="Telobesedila2">
    <w:name w:val="Body Text 2"/>
    <w:basedOn w:val="Navaden"/>
    <w:link w:val="Telobesedila2Znak"/>
    <w:unhideWhenUsed/>
    <w:rsid w:val="00937BB0"/>
    <w:pPr>
      <w:spacing w:after="120" w:line="480" w:lineRule="auto"/>
      <w:jc w:val="left"/>
    </w:pPr>
    <w:rPr>
      <w:rFonts w:ascii="Times New Roman" w:eastAsia="Times New Roman" w:hAnsi="Times New Roman"/>
      <w:sz w:val="24"/>
      <w:szCs w:val="24"/>
      <w:lang w:eastAsia="sl-SI"/>
    </w:rPr>
  </w:style>
  <w:style w:type="character" w:customStyle="1" w:styleId="Telobesedila2Znak">
    <w:name w:val="Telo besedila 2 Znak"/>
    <w:link w:val="Telobesedila2"/>
    <w:rsid w:val="00937BB0"/>
    <w:rPr>
      <w:rFonts w:ascii="Times New Roman" w:eastAsia="Times New Roman" w:hAnsi="Times New Roman"/>
      <w:sz w:val="24"/>
      <w:szCs w:val="24"/>
    </w:rPr>
  </w:style>
  <w:style w:type="paragraph" w:styleId="Navadensplet">
    <w:name w:val="Normal (Web)"/>
    <w:basedOn w:val="Navaden"/>
    <w:uiPriority w:val="99"/>
    <w:unhideWhenUsed/>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SledenaHiperpovezava">
    <w:name w:val="FollowedHyperlink"/>
    <w:uiPriority w:val="99"/>
    <w:semiHidden/>
    <w:unhideWhenUsed/>
    <w:rsid w:val="00937BB0"/>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937BB0"/>
    <w:rPr>
      <w:rFonts w:ascii="Times New Roman" w:eastAsia="Times New Roman" w:hAnsi="Times New Roman" w:cs="Times New Roman"/>
      <w:sz w:val="20"/>
      <w:szCs w:val="20"/>
      <w:lang w:eastAsia="sl-SI"/>
    </w:rPr>
  </w:style>
  <w:style w:type="character" w:customStyle="1" w:styleId="PripombabesediloZnak2">
    <w:name w:val="Pripomba – besedilo Znak2"/>
    <w:locked/>
    <w:rsid w:val="00937BB0"/>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937BB0"/>
    <w:pPr>
      <w:spacing w:line="240" w:lineRule="auto"/>
      <w:jc w:val="left"/>
    </w:pPr>
    <w:rPr>
      <w:rFonts w:eastAsia="Times New Roman" w:cs="Arial"/>
      <w:sz w:val="24"/>
      <w:szCs w:val="24"/>
    </w:rPr>
  </w:style>
  <w:style w:type="paragraph" w:styleId="Telobesedila-zamik">
    <w:name w:val="Body Text Indent"/>
    <w:basedOn w:val="Navaden"/>
    <w:link w:val="Telobesedila-zamikZnak"/>
    <w:unhideWhenUsed/>
    <w:rsid w:val="00937BB0"/>
    <w:pPr>
      <w:spacing w:after="120" w:line="240" w:lineRule="auto"/>
      <w:ind w:left="283"/>
      <w:jc w:val="left"/>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937BB0"/>
    <w:rPr>
      <w:rFonts w:ascii="Times New Roman" w:eastAsia="Times New Roman" w:hAnsi="Times New Roman"/>
      <w:sz w:val="24"/>
      <w:szCs w:val="24"/>
    </w:rPr>
  </w:style>
  <w:style w:type="paragraph" w:styleId="Telobesedila3">
    <w:name w:val="Body Text 3"/>
    <w:basedOn w:val="Navaden"/>
    <w:link w:val="Telobesedila3Znak"/>
    <w:uiPriority w:val="99"/>
    <w:unhideWhenUsed/>
    <w:rsid w:val="00937BB0"/>
    <w:pPr>
      <w:spacing w:after="120" w:line="240" w:lineRule="auto"/>
      <w:jc w:val="left"/>
    </w:pPr>
    <w:rPr>
      <w:rFonts w:ascii="Times New Roman" w:eastAsia="Times New Roman" w:hAnsi="Times New Roman"/>
      <w:sz w:val="16"/>
      <w:szCs w:val="16"/>
      <w:lang w:eastAsia="sl-SI"/>
    </w:rPr>
  </w:style>
  <w:style w:type="character" w:customStyle="1" w:styleId="Telobesedila3Znak">
    <w:name w:val="Telo besedila 3 Znak"/>
    <w:link w:val="Telobesedila3"/>
    <w:uiPriority w:val="99"/>
    <w:rsid w:val="00937BB0"/>
    <w:rPr>
      <w:rFonts w:ascii="Times New Roman" w:eastAsia="Times New Roman" w:hAnsi="Times New Roman"/>
      <w:sz w:val="16"/>
      <w:szCs w:val="16"/>
    </w:rPr>
  </w:style>
  <w:style w:type="paragraph" w:styleId="Telobesedila-zamik3">
    <w:name w:val="Body Text Indent 3"/>
    <w:basedOn w:val="Navaden"/>
    <w:link w:val="Telobesedila-zamik3Znak"/>
    <w:uiPriority w:val="99"/>
    <w:unhideWhenUsed/>
    <w:rsid w:val="00937BB0"/>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rsid w:val="00937BB0"/>
    <w:rPr>
      <w:rFonts w:ascii="Times New Roman" w:eastAsia="Times New Roman" w:hAnsi="Times New Roman"/>
      <w:sz w:val="16"/>
      <w:szCs w:val="16"/>
    </w:rPr>
  </w:style>
  <w:style w:type="paragraph" w:styleId="Blokbesedila">
    <w:name w:val="Block Text"/>
    <w:basedOn w:val="Navaden"/>
    <w:unhideWhenUsed/>
    <w:rsid w:val="00937BB0"/>
    <w:pPr>
      <w:spacing w:line="240" w:lineRule="auto"/>
      <w:ind w:left="1080" w:right="23" w:hanging="360"/>
    </w:pPr>
    <w:rPr>
      <w:rFonts w:eastAsia="Times New Roman" w:cs="Arial"/>
      <w:sz w:val="24"/>
      <w:szCs w:val="24"/>
      <w:lang w:eastAsia="sl-SI"/>
    </w:rPr>
  </w:style>
  <w:style w:type="paragraph" w:styleId="Zgradbadokumenta">
    <w:name w:val="Document Map"/>
    <w:basedOn w:val="Navaden"/>
    <w:link w:val="ZgradbadokumentaZnak"/>
    <w:unhideWhenUsed/>
    <w:rsid w:val="00937BB0"/>
    <w:pPr>
      <w:spacing w:line="240" w:lineRule="auto"/>
      <w:jc w:val="left"/>
    </w:pPr>
    <w:rPr>
      <w:rFonts w:ascii="Tahoma" w:eastAsia="Times New Roman" w:hAnsi="Tahoma"/>
      <w:sz w:val="16"/>
      <w:szCs w:val="16"/>
      <w:lang w:eastAsia="sl-SI"/>
    </w:rPr>
  </w:style>
  <w:style w:type="character" w:customStyle="1" w:styleId="ZgradbadokumentaZnak">
    <w:name w:val="Zgradba dokumenta Znak"/>
    <w:link w:val="Zgradbadokumenta"/>
    <w:rsid w:val="00937BB0"/>
    <w:rPr>
      <w:rFonts w:ascii="Tahoma" w:eastAsia="Times New Roman" w:hAnsi="Tahoma"/>
      <w:sz w:val="16"/>
      <w:szCs w:val="16"/>
    </w:rPr>
  </w:style>
  <w:style w:type="character" w:customStyle="1" w:styleId="ZadevapripombeZnak2">
    <w:name w:val="Zadeva pripombe Znak2"/>
    <w:uiPriority w:val="99"/>
    <w:semiHidden/>
    <w:locked/>
    <w:rsid w:val="00937BB0"/>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937BB0"/>
    <w:rPr>
      <w:rFonts w:ascii="Arial" w:hAnsi="Arial"/>
      <w:szCs w:val="22"/>
      <w:lang w:eastAsia="en-US"/>
    </w:rPr>
  </w:style>
  <w:style w:type="paragraph" w:customStyle="1" w:styleId="Glavatekst">
    <w:name w:val="Glava tekst"/>
    <w:basedOn w:val="Navaden"/>
    <w:rsid w:val="00937BB0"/>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avaden"/>
    <w:next w:val="Glavatekst"/>
    <w:rsid w:val="00937BB0"/>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avaden"/>
    <w:rsid w:val="00937BB0"/>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937BB0"/>
    <w:pPr>
      <w:spacing w:before="0"/>
      <w:jc w:val="both"/>
    </w:pPr>
  </w:style>
  <w:style w:type="paragraph" w:customStyle="1" w:styleId="BodyText22">
    <w:name w:val="Body Text 22"/>
    <w:basedOn w:val="Navaden"/>
    <w:rsid w:val="00937BB0"/>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937BB0"/>
    <w:rPr>
      <w:sz w:val="22"/>
      <w:szCs w:val="22"/>
      <w:lang w:val="en-US" w:eastAsia="en-US"/>
    </w:rPr>
  </w:style>
  <w:style w:type="paragraph" w:customStyle="1" w:styleId="Telobesedila21">
    <w:name w:val="Telo besedila 21"/>
    <w:basedOn w:val="Navaden"/>
    <w:rsid w:val="00937BB0"/>
    <w:pPr>
      <w:suppressAutoHyphens/>
      <w:spacing w:line="240" w:lineRule="auto"/>
    </w:pPr>
    <w:rPr>
      <w:rFonts w:eastAsia="Times New Roman"/>
      <w:w w:val="110"/>
      <w:sz w:val="22"/>
      <w:szCs w:val="20"/>
      <w:lang w:eastAsia="ar-SA"/>
    </w:rPr>
  </w:style>
  <w:style w:type="paragraph" w:customStyle="1" w:styleId="BodyText21">
    <w:name w:val="Body Text 21"/>
    <w:basedOn w:val="Navaden"/>
    <w:rsid w:val="00937BB0"/>
    <w:pPr>
      <w:spacing w:line="240" w:lineRule="auto"/>
    </w:pPr>
    <w:rPr>
      <w:rFonts w:ascii="Times New Roman" w:eastAsia="Times New Roman" w:hAnsi="Times New Roman"/>
      <w:b/>
      <w:sz w:val="22"/>
      <w:szCs w:val="20"/>
      <w:lang w:eastAsia="sl-SI"/>
    </w:rPr>
  </w:style>
  <w:style w:type="paragraph" w:customStyle="1" w:styleId="style77">
    <w:name w:val="style77"/>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avaden"/>
    <w:rsid w:val="00937BB0"/>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avaden"/>
    <w:qFormat/>
    <w:rsid w:val="00937BB0"/>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avaden"/>
    <w:rsid w:val="00937BB0"/>
    <w:pPr>
      <w:spacing w:line="240" w:lineRule="auto"/>
    </w:pPr>
    <w:rPr>
      <w:rFonts w:eastAsia="Times New Roman"/>
      <w:sz w:val="22"/>
      <w:szCs w:val="20"/>
      <w:lang w:eastAsia="sl-SI"/>
    </w:rPr>
  </w:style>
  <w:style w:type="paragraph" w:customStyle="1" w:styleId="Odstavekseznama2">
    <w:name w:val="Odstavek seznama2"/>
    <w:basedOn w:val="Navaden"/>
    <w:uiPriority w:val="34"/>
    <w:qFormat/>
    <w:rsid w:val="00937BB0"/>
    <w:pPr>
      <w:spacing w:after="200" w:line="276" w:lineRule="auto"/>
      <w:ind w:left="720"/>
      <w:jc w:val="left"/>
    </w:pPr>
    <w:rPr>
      <w:rFonts w:ascii="Calibri" w:hAnsi="Calibri" w:cs="Calibri"/>
      <w:sz w:val="22"/>
    </w:rPr>
  </w:style>
  <w:style w:type="paragraph" w:customStyle="1" w:styleId="1">
    <w:name w:val="1"/>
    <w:basedOn w:val="Navaden"/>
    <w:next w:val="Pripombabesedilo"/>
    <w:uiPriority w:val="99"/>
    <w:rsid w:val="00937BB0"/>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avaden"/>
    <w:uiPriority w:val="99"/>
    <w:rsid w:val="00937BB0"/>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937BB0"/>
    <w:rPr>
      <w:sz w:val="24"/>
      <w:szCs w:val="24"/>
    </w:rPr>
  </w:style>
  <w:style w:type="paragraph" w:customStyle="1" w:styleId="NavadenLevo11">
    <w:name w:val="Navaden + Levo:  11"/>
    <w:aliases w:val="27 cm1"/>
    <w:basedOn w:val="Navaden"/>
    <w:link w:val="NavadenLevo1"/>
    <w:rsid w:val="00937BB0"/>
    <w:pPr>
      <w:spacing w:line="240" w:lineRule="auto"/>
      <w:ind w:left="1440"/>
      <w:jc w:val="left"/>
    </w:pPr>
    <w:rPr>
      <w:rFonts w:ascii="Calibri" w:hAnsi="Calibri"/>
      <w:sz w:val="24"/>
      <w:szCs w:val="24"/>
      <w:lang w:eastAsia="sl-SI"/>
    </w:rPr>
  </w:style>
  <w:style w:type="paragraph" w:customStyle="1" w:styleId="NavadenKrepko">
    <w:name w:val="Navaden + Krepko"/>
    <w:basedOn w:val="Navaden"/>
    <w:uiPriority w:val="99"/>
    <w:rsid w:val="00937BB0"/>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937BB0"/>
    <w:pPr>
      <w:spacing w:after="200" w:line="276" w:lineRule="auto"/>
    </w:pPr>
    <w:rPr>
      <w:rFonts w:eastAsia="Times New Roman"/>
      <w:sz w:val="22"/>
      <w:szCs w:val="22"/>
      <w:lang w:val="en-US" w:eastAsia="en-US"/>
    </w:rPr>
  </w:style>
  <w:style w:type="paragraph" w:customStyle="1" w:styleId="align-justify">
    <w:name w:val="align-justify"/>
    <w:basedOn w:val="Navaden"/>
    <w:uiPriority w:val="99"/>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937BB0"/>
    <w:rPr>
      <w:rFonts w:ascii="Arial Narrow" w:hAnsi="Arial Narrow"/>
      <w:b/>
    </w:rPr>
  </w:style>
  <w:style w:type="paragraph" w:customStyle="1" w:styleId="Slog1">
    <w:name w:val="Slog1"/>
    <w:basedOn w:val="Navaden"/>
    <w:link w:val="Slog1Znak"/>
    <w:uiPriority w:val="99"/>
    <w:qFormat/>
    <w:rsid w:val="00937BB0"/>
    <w:pPr>
      <w:numPr>
        <w:numId w:val="20"/>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937BB0"/>
    <w:rPr>
      <w:rFonts w:ascii="Arial Narrow" w:hAnsi="Arial Narrow"/>
    </w:rPr>
  </w:style>
  <w:style w:type="paragraph" w:customStyle="1" w:styleId="Slog2">
    <w:name w:val="Slog2"/>
    <w:basedOn w:val="Navaden"/>
    <w:link w:val="Slog2Znak"/>
    <w:uiPriority w:val="99"/>
    <w:qFormat/>
    <w:rsid w:val="00937BB0"/>
    <w:pPr>
      <w:numPr>
        <w:ilvl w:val="1"/>
        <w:numId w:val="20"/>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937BB0"/>
    <w:rPr>
      <w:rFonts w:ascii="Arial Narrow" w:hAnsi="Arial Narrow"/>
    </w:rPr>
  </w:style>
  <w:style w:type="paragraph" w:customStyle="1" w:styleId="Slog3">
    <w:name w:val="Slog3"/>
    <w:basedOn w:val="Navaden"/>
    <w:link w:val="Slog3Znak"/>
    <w:uiPriority w:val="99"/>
    <w:qFormat/>
    <w:rsid w:val="00937BB0"/>
    <w:pPr>
      <w:numPr>
        <w:ilvl w:val="2"/>
        <w:numId w:val="20"/>
      </w:numPr>
      <w:spacing w:line="240" w:lineRule="auto"/>
      <w:jc w:val="left"/>
    </w:pPr>
    <w:rPr>
      <w:rFonts w:ascii="Arial Narrow" w:hAnsi="Arial Narrow"/>
      <w:szCs w:val="20"/>
      <w:lang w:eastAsia="sl-SI"/>
    </w:rPr>
  </w:style>
  <w:style w:type="character" w:customStyle="1" w:styleId="Glavabullet">
    <w:name w:val="Glava bullet"/>
    <w:rsid w:val="00937BB0"/>
    <w:rPr>
      <w:b/>
      <w:bCs w:val="0"/>
    </w:rPr>
  </w:style>
  <w:style w:type="character" w:customStyle="1" w:styleId="pn">
    <w:name w:val="pn"/>
    <w:rsid w:val="00937BB0"/>
  </w:style>
  <w:style w:type="character" w:customStyle="1" w:styleId="mediumtext">
    <w:name w:val="medium_text"/>
    <w:rsid w:val="00937BB0"/>
  </w:style>
  <w:style w:type="character" w:customStyle="1" w:styleId="longtext">
    <w:name w:val="long_text"/>
    <w:rsid w:val="00937BB0"/>
  </w:style>
  <w:style w:type="character" w:customStyle="1" w:styleId="shorttext">
    <w:name w:val="short_text"/>
    <w:rsid w:val="00937BB0"/>
  </w:style>
  <w:style w:type="character" w:customStyle="1" w:styleId="ZadevapripombeZnak1">
    <w:name w:val="Zadeva pripombe Znak1"/>
    <w:uiPriority w:val="99"/>
    <w:semiHidden/>
    <w:locked/>
    <w:rsid w:val="00937BB0"/>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937BB0"/>
    <w:rPr>
      <w:rFonts w:ascii="Times New Roman" w:eastAsia="Calibri" w:hAnsi="Times New Roman" w:cs="Times New Roman"/>
      <w:sz w:val="20"/>
      <w:szCs w:val="20"/>
    </w:rPr>
  </w:style>
  <w:style w:type="character" w:customStyle="1" w:styleId="graytext">
    <w:name w:val="graytext"/>
    <w:rsid w:val="00937BB0"/>
  </w:style>
  <w:style w:type="character" w:customStyle="1" w:styleId="PripombabesediloZnak1">
    <w:name w:val="Pripomba – besedilo Znak1"/>
    <w:locked/>
    <w:rsid w:val="00937BB0"/>
    <w:rPr>
      <w:rFonts w:ascii="Times New Roman" w:eastAsia="Times New Roman" w:hAnsi="Times New Roman" w:cs="Times New Roman" w:hint="default"/>
      <w:sz w:val="20"/>
      <w:szCs w:val="20"/>
      <w:lang w:eastAsia="sl-SI"/>
    </w:rPr>
  </w:style>
  <w:style w:type="numbering" w:customStyle="1" w:styleId="SlogVrstinaoznaka">
    <w:name w:val="Slog Vrstična oznaka"/>
    <w:rsid w:val="00937BB0"/>
    <w:pPr>
      <w:numPr>
        <w:numId w:val="21"/>
      </w:numPr>
    </w:pPr>
  </w:style>
  <w:style w:type="character" w:styleId="tevilkastrani">
    <w:name w:val="page number"/>
    <w:rsid w:val="00937BB0"/>
  </w:style>
  <w:style w:type="paragraph" w:customStyle="1" w:styleId="NoSpacing1">
    <w:name w:val="No Spacing1"/>
    <w:qFormat/>
    <w:rsid w:val="00937BB0"/>
    <w:rPr>
      <w:sz w:val="22"/>
      <w:szCs w:val="22"/>
      <w:lang w:val="en-US" w:eastAsia="en-US"/>
    </w:rPr>
  </w:style>
  <w:style w:type="paragraph" w:customStyle="1" w:styleId="Barvniseznampoudarek11">
    <w:name w:val="Barvni seznam – poudarek 11"/>
    <w:basedOn w:val="Navaden"/>
    <w:link w:val="ColorfulList-Accent1Char"/>
    <w:uiPriority w:val="34"/>
    <w:qFormat/>
    <w:rsid w:val="00937BB0"/>
    <w:pPr>
      <w:spacing w:after="200" w:line="276" w:lineRule="auto"/>
      <w:ind w:left="720"/>
      <w:jc w:val="left"/>
    </w:pPr>
    <w:rPr>
      <w:rFonts w:ascii="Calibri" w:hAnsi="Calibri"/>
      <w:sz w:val="22"/>
    </w:rPr>
  </w:style>
  <w:style w:type="paragraph" w:customStyle="1" w:styleId="ListParagraph1">
    <w:name w:val="List Paragraph1"/>
    <w:basedOn w:val="Navaden"/>
    <w:qFormat/>
    <w:rsid w:val="00937BB0"/>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937BB0"/>
    <w:rPr>
      <w:sz w:val="22"/>
      <w:szCs w:val="22"/>
      <w:lang w:eastAsia="en-US"/>
    </w:rPr>
  </w:style>
  <w:style w:type="character" w:styleId="tevilkavrstice">
    <w:name w:val="line number"/>
    <w:uiPriority w:val="99"/>
    <w:unhideWhenUsed/>
    <w:rsid w:val="00937BB0"/>
  </w:style>
  <w:style w:type="character" w:customStyle="1" w:styleId="Srednjamrea1poudarek2Znak">
    <w:name w:val="Srednja mreža 1 – poudarek 2 Znak"/>
    <w:link w:val="Srednjamrea1poudarek2"/>
    <w:uiPriority w:val="34"/>
    <w:rsid w:val="00937BB0"/>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937BB0"/>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937BB0"/>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avaden"/>
    <w:uiPriority w:val="1"/>
    <w:qFormat/>
    <w:rsid w:val="00937BB0"/>
    <w:pPr>
      <w:widowControl w:val="0"/>
      <w:spacing w:line="240" w:lineRule="auto"/>
      <w:jc w:val="left"/>
    </w:pPr>
    <w:rPr>
      <w:rFonts w:ascii="Calibri" w:hAnsi="Calibri"/>
      <w:sz w:val="22"/>
      <w:lang w:val="en-US"/>
    </w:rPr>
  </w:style>
  <w:style w:type="table" w:customStyle="1" w:styleId="Tabelamrea1">
    <w:name w:val="Tabela – mreža1"/>
    <w:basedOn w:val="Navadnatabela"/>
    <w:next w:val="Tabelamrea"/>
    <w:rsid w:val="00937B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937BB0"/>
    <w:rPr>
      <w:rFonts w:ascii="Frutiger LT Std 45 Light" w:hAnsi="Frutiger LT Std 45 Light" w:cs="Frutiger LT Std 45 Light" w:hint="default"/>
      <w:b/>
      <w:bCs/>
      <w:color w:val="000000"/>
      <w:sz w:val="48"/>
      <w:szCs w:val="48"/>
    </w:rPr>
  </w:style>
  <w:style w:type="character" w:customStyle="1" w:styleId="A3">
    <w:name w:val="A3"/>
    <w:uiPriority w:val="99"/>
    <w:rsid w:val="00937BB0"/>
    <w:rPr>
      <w:rFonts w:ascii="Frutiger LT Std 45 Light" w:hAnsi="Frutiger LT Std 45 Light" w:cs="Frutiger LT Std 45 Light" w:hint="default"/>
      <w:color w:val="000000"/>
      <w:sz w:val="20"/>
      <w:szCs w:val="20"/>
    </w:rPr>
  </w:style>
  <w:style w:type="paragraph" w:customStyle="1" w:styleId="tevilnatoka">
    <w:name w:val="tevilnatoka"/>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avaden"/>
    <w:link w:val="Slog4Znak"/>
    <w:qFormat/>
    <w:rsid w:val="001E4B94"/>
    <w:pPr>
      <w:spacing w:after="200" w:line="276" w:lineRule="auto"/>
      <w:jc w:val="left"/>
    </w:pPr>
    <w:rPr>
      <w:rFonts w:ascii="Tahoma" w:hAnsi="Tahoma" w:cs="Tahoma"/>
      <w:sz w:val="18"/>
      <w:szCs w:val="18"/>
    </w:rPr>
  </w:style>
  <w:style w:type="character" w:customStyle="1" w:styleId="Slog4Znak">
    <w:name w:val="Slog4 Znak"/>
    <w:link w:val="Slog4"/>
    <w:rsid w:val="001E4B94"/>
    <w:rPr>
      <w:rFonts w:ascii="Tahoma" w:hAnsi="Tahoma" w:cs="Tahoma"/>
      <w:sz w:val="18"/>
      <w:szCs w:val="18"/>
      <w:lang w:eastAsia="en-US"/>
    </w:rPr>
  </w:style>
  <w:style w:type="table" w:customStyle="1" w:styleId="TableGrid2">
    <w:name w:val="Table Grid2"/>
    <w:basedOn w:val="Navadnatabela"/>
    <w:next w:val="Tabelamrea"/>
    <w:uiPriority w:val="39"/>
    <w:rsid w:val="006E358F"/>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163">
      <w:bodyDiv w:val="1"/>
      <w:marLeft w:val="0"/>
      <w:marRight w:val="0"/>
      <w:marTop w:val="0"/>
      <w:marBottom w:val="0"/>
      <w:divBdr>
        <w:top w:val="none" w:sz="0" w:space="0" w:color="auto"/>
        <w:left w:val="none" w:sz="0" w:space="0" w:color="auto"/>
        <w:bottom w:val="none" w:sz="0" w:space="0" w:color="auto"/>
        <w:right w:val="none" w:sz="0" w:space="0" w:color="auto"/>
      </w:divBdr>
    </w:div>
    <w:div w:id="10624509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26094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5801869">
      <w:bodyDiv w:val="1"/>
      <w:marLeft w:val="0"/>
      <w:marRight w:val="0"/>
      <w:marTop w:val="0"/>
      <w:marBottom w:val="0"/>
      <w:divBdr>
        <w:top w:val="none" w:sz="0" w:space="0" w:color="auto"/>
        <w:left w:val="none" w:sz="0" w:space="0" w:color="auto"/>
        <w:bottom w:val="none" w:sz="0" w:space="0" w:color="auto"/>
        <w:right w:val="none" w:sz="0" w:space="0" w:color="auto"/>
      </w:divBdr>
    </w:div>
    <w:div w:id="880170363">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014197">
      <w:bodyDiv w:val="1"/>
      <w:marLeft w:val="0"/>
      <w:marRight w:val="0"/>
      <w:marTop w:val="0"/>
      <w:marBottom w:val="0"/>
      <w:divBdr>
        <w:top w:val="none" w:sz="0" w:space="0" w:color="auto"/>
        <w:left w:val="none" w:sz="0" w:space="0" w:color="auto"/>
        <w:bottom w:val="none" w:sz="0" w:space="0" w:color="auto"/>
        <w:right w:val="none" w:sz="0" w:space="0" w:color="auto"/>
      </w:divBdr>
    </w:div>
    <w:div w:id="1792161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o_jnc_podrobno.xhtml?zadevaId=73857"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hyperlink" Target="https://ejn.gov.si/mojejn" TargetMode="External"/><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7.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395386-7F86-4059-878E-3419192D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49</Pages>
  <Words>16211</Words>
  <Characters>92406</Characters>
  <Application>Microsoft Office Word</Application>
  <DocSecurity>0</DocSecurity>
  <Lines>770</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108401</CharactersWithSpaces>
  <SharedDoc>false</SharedDoc>
  <HLinks>
    <vt:vector size="270" baseType="variant">
      <vt:variant>
        <vt:i4>7077937</vt:i4>
      </vt:variant>
      <vt:variant>
        <vt:i4>222</vt:i4>
      </vt:variant>
      <vt:variant>
        <vt:i4>0</vt:i4>
      </vt:variant>
      <vt:variant>
        <vt:i4>5</vt:i4>
      </vt:variant>
      <vt:variant>
        <vt:lpwstr>https://www.portalerevizija.si/</vt:lpwstr>
      </vt:variant>
      <vt:variant>
        <vt:lpwstr/>
      </vt:variant>
      <vt:variant>
        <vt:i4>1048588</vt:i4>
      </vt:variant>
      <vt:variant>
        <vt:i4>219</vt:i4>
      </vt:variant>
      <vt:variant>
        <vt:i4>0</vt:i4>
      </vt:variant>
      <vt:variant>
        <vt:i4>5</vt:i4>
      </vt:variant>
      <vt:variant>
        <vt:lpwstr>https://ejn.gov.si/mojejn</vt:lpwstr>
      </vt:variant>
      <vt:variant>
        <vt:lpwstr/>
      </vt:variant>
      <vt:variant>
        <vt:i4>3080310</vt:i4>
      </vt:variant>
      <vt:variant>
        <vt:i4>216</vt:i4>
      </vt:variant>
      <vt:variant>
        <vt:i4>0</vt:i4>
      </vt:variant>
      <vt:variant>
        <vt:i4>5</vt:i4>
      </vt:variant>
      <vt:variant>
        <vt:lpwstr>https://ejn.gov.si/ponudba/pages/ponudba/priprava_ponudbe_complex.xhtml?zadevaId=28789</vt:lpwstr>
      </vt:variant>
      <vt:variant>
        <vt:lpwstr/>
      </vt:variant>
      <vt:variant>
        <vt:i4>7733356</vt:i4>
      </vt:variant>
      <vt:variant>
        <vt:i4>213</vt:i4>
      </vt:variant>
      <vt:variant>
        <vt:i4>0</vt:i4>
      </vt:variant>
      <vt:variant>
        <vt:i4>5</vt:i4>
      </vt:variant>
      <vt:variant>
        <vt:lpwstr>https://ejn.gov.si/eJN2</vt:lpwstr>
      </vt:variant>
      <vt:variant>
        <vt:lpwstr/>
      </vt:variant>
      <vt:variant>
        <vt:i4>1048588</vt:i4>
      </vt:variant>
      <vt:variant>
        <vt:i4>210</vt:i4>
      </vt:variant>
      <vt:variant>
        <vt:i4>0</vt:i4>
      </vt:variant>
      <vt:variant>
        <vt:i4>5</vt:i4>
      </vt:variant>
      <vt:variant>
        <vt:lpwstr>https://ejn.gov.si/mojejn</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2293760</vt:i4>
      </vt:variant>
      <vt:variant>
        <vt:i4>197</vt:i4>
      </vt:variant>
      <vt:variant>
        <vt:i4>0</vt:i4>
      </vt:variant>
      <vt:variant>
        <vt:i4>5</vt:i4>
      </vt:variant>
      <vt:variant>
        <vt:lpwstr/>
      </vt:variant>
      <vt:variant>
        <vt:lpwstr>_Toc1455451</vt:lpwstr>
      </vt:variant>
      <vt:variant>
        <vt:i4>2293760</vt:i4>
      </vt:variant>
      <vt:variant>
        <vt:i4>191</vt:i4>
      </vt:variant>
      <vt:variant>
        <vt:i4>0</vt:i4>
      </vt:variant>
      <vt:variant>
        <vt:i4>5</vt:i4>
      </vt:variant>
      <vt:variant>
        <vt:lpwstr/>
      </vt:variant>
      <vt:variant>
        <vt:lpwstr>_Toc1455450</vt:lpwstr>
      </vt:variant>
      <vt:variant>
        <vt:i4>2228224</vt:i4>
      </vt:variant>
      <vt:variant>
        <vt:i4>185</vt:i4>
      </vt:variant>
      <vt:variant>
        <vt:i4>0</vt:i4>
      </vt:variant>
      <vt:variant>
        <vt:i4>5</vt:i4>
      </vt:variant>
      <vt:variant>
        <vt:lpwstr/>
      </vt:variant>
      <vt:variant>
        <vt:lpwstr>_Toc1455449</vt:lpwstr>
      </vt:variant>
      <vt:variant>
        <vt:i4>2228224</vt:i4>
      </vt:variant>
      <vt:variant>
        <vt:i4>179</vt:i4>
      </vt:variant>
      <vt:variant>
        <vt:i4>0</vt:i4>
      </vt:variant>
      <vt:variant>
        <vt:i4>5</vt:i4>
      </vt:variant>
      <vt:variant>
        <vt:lpwstr/>
      </vt:variant>
      <vt:variant>
        <vt:lpwstr>_Toc1455448</vt:lpwstr>
      </vt:variant>
      <vt:variant>
        <vt:i4>2228224</vt:i4>
      </vt:variant>
      <vt:variant>
        <vt:i4>173</vt:i4>
      </vt:variant>
      <vt:variant>
        <vt:i4>0</vt:i4>
      </vt:variant>
      <vt:variant>
        <vt:i4>5</vt:i4>
      </vt:variant>
      <vt:variant>
        <vt:lpwstr/>
      </vt:variant>
      <vt:variant>
        <vt:lpwstr>_Toc1455447</vt:lpwstr>
      </vt:variant>
      <vt:variant>
        <vt:i4>2228224</vt:i4>
      </vt:variant>
      <vt:variant>
        <vt:i4>167</vt:i4>
      </vt:variant>
      <vt:variant>
        <vt:i4>0</vt:i4>
      </vt:variant>
      <vt:variant>
        <vt:i4>5</vt:i4>
      </vt:variant>
      <vt:variant>
        <vt:lpwstr/>
      </vt:variant>
      <vt:variant>
        <vt:lpwstr>_Toc1455446</vt:lpwstr>
      </vt:variant>
      <vt:variant>
        <vt:i4>2228224</vt:i4>
      </vt:variant>
      <vt:variant>
        <vt:i4>161</vt:i4>
      </vt:variant>
      <vt:variant>
        <vt:i4>0</vt:i4>
      </vt:variant>
      <vt:variant>
        <vt:i4>5</vt:i4>
      </vt:variant>
      <vt:variant>
        <vt:lpwstr/>
      </vt:variant>
      <vt:variant>
        <vt:lpwstr>_Toc1455445</vt:lpwstr>
      </vt:variant>
      <vt:variant>
        <vt:i4>2228224</vt:i4>
      </vt:variant>
      <vt:variant>
        <vt:i4>155</vt:i4>
      </vt:variant>
      <vt:variant>
        <vt:i4>0</vt:i4>
      </vt:variant>
      <vt:variant>
        <vt:i4>5</vt:i4>
      </vt:variant>
      <vt:variant>
        <vt:lpwstr/>
      </vt:variant>
      <vt:variant>
        <vt:lpwstr>_Toc1455444</vt:lpwstr>
      </vt:variant>
      <vt:variant>
        <vt:i4>2228224</vt:i4>
      </vt:variant>
      <vt:variant>
        <vt:i4>149</vt:i4>
      </vt:variant>
      <vt:variant>
        <vt:i4>0</vt:i4>
      </vt:variant>
      <vt:variant>
        <vt:i4>5</vt:i4>
      </vt:variant>
      <vt:variant>
        <vt:lpwstr/>
      </vt:variant>
      <vt:variant>
        <vt:lpwstr>_Toc1455443</vt:lpwstr>
      </vt:variant>
      <vt:variant>
        <vt:i4>2228224</vt:i4>
      </vt:variant>
      <vt:variant>
        <vt:i4>146</vt:i4>
      </vt:variant>
      <vt:variant>
        <vt:i4>0</vt:i4>
      </vt:variant>
      <vt:variant>
        <vt:i4>5</vt:i4>
      </vt:variant>
      <vt:variant>
        <vt:lpwstr/>
      </vt:variant>
      <vt:variant>
        <vt:lpwstr>_Toc1455442</vt:lpwstr>
      </vt:variant>
      <vt:variant>
        <vt:i4>2228224</vt:i4>
      </vt:variant>
      <vt:variant>
        <vt:i4>143</vt:i4>
      </vt:variant>
      <vt:variant>
        <vt:i4>0</vt:i4>
      </vt:variant>
      <vt:variant>
        <vt:i4>5</vt:i4>
      </vt:variant>
      <vt:variant>
        <vt:lpwstr/>
      </vt:variant>
      <vt:variant>
        <vt:lpwstr>_Toc1455442</vt:lpwstr>
      </vt:variant>
      <vt:variant>
        <vt:i4>2228224</vt:i4>
      </vt:variant>
      <vt:variant>
        <vt:i4>140</vt:i4>
      </vt:variant>
      <vt:variant>
        <vt:i4>0</vt:i4>
      </vt:variant>
      <vt:variant>
        <vt:i4>5</vt:i4>
      </vt:variant>
      <vt:variant>
        <vt:lpwstr/>
      </vt:variant>
      <vt:variant>
        <vt:lpwstr>_Toc1455441</vt:lpwstr>
      </vt:variant>
      <vt:variant>
        <vt:i4>2228224</vt:i4>
      </vt:variant>
      <vt:variant>
        <vt:i4>134</vt:i4>
      </vt:variant>
      <vt:variant>
        <vt:i4>0</vt:i4>
      </vt:variant>
      <vt:variant>
        <vt:i4>5</vt:i4>
      </vt:variant>
      <vt:variant>
        <vt:lpwstr/>
      </vt:variant>
      <vt:variant>
        <vt:lpwstr>_Toc1455440</vt:lpwstr>
      </vt:variant>
      <vt:variant>
        <vt:i4>2424832</vt:i4>
      </vt:variant>
      <vt:variant>
        <vt:i4>131</vt:i4>
      </vt:variant>
      <vt:variant>
        <vt:i4>0</vt:i4>
      </vt:variant>
      <vt:variant>
        <vt:i4>5</vt:i4>
      </vt:variant>
      <vt:variant>
        <vt:lpwstr/>
      </vt:variant>
      <vt:variant>
        <vt:lpwstr>_Toc1455438</vt:lpwstr>
      </vt:variant>
      <vt:variant>
        <vt:i4>2424832</vt:i4>
      </vt:variant>
      <vt:variant>
        <vt:i4>125</vt:i4>
      </vt:variant>
      <vt:variant>
        <vt:i4>0</vt:i4>
      </vt:variant>
      <vt:variant>
        <vt:i4>5</vt:i4>
      </vt:variant>
      <vt:variant>
        <vt:lpwstr/>
      </vt:variant>
      <vt:variant>
        <vt:lpwstr>_Toc1455437</vt:lpwstr>
      </vt:variant>
      <vt:variant>
        <vt:i4>2424832</vt:i4>
      </vt:variant>
      <vt:variant>
        <vt:i4>119</vt:i4>
      </vt:variant>
      <vt:variant>
        <vt:i4>0</vt:i4>
      </vt:variant>
      <vt:variant>
        <vt:i4>5</vt:i4>
      </vt:variant>
      <vt:variant>
        <vt:lpwstr/>
      </vt:variant>
      <vt:variant>
        <vt:lpwstr>_Toc1455435</vt:lpwstr>
      </vt:variant>
      <vt:variant>
        <vt:i4>2424832</vt:i4>
      </vt:variant>
      <vt:variant>
        <vt:i4>116</vt:i4>
      </vt:variant>
      <vt:variant>
        <vt:i4>0</vt:i4>
      </vt:variant>
      <vt:variant>
        <vt:i4>5</vt:i4>
      </vt:variant>
      <vt:variant>
        <vt:lpwstr/>
      </vt:variant>
      <vt:variant>
        <vt:lpwstr>_Toc1455434</vt:lpwstr>
      </vt:variant>
      <vt:variant>
        <vt:i4>2424832</vt:i4>
      </vt:variant>
      <vt:variant>
        <vt:i4>110</vt:i4>
      </vt:variant>
      <vt:variant>
        <vt:i4>0</vt:i4>
      </vt:variant>
      <vt:variant>
        <vt:i4>5</vt:i4>
      </vt:variant>
      <vt:variant>
        <vt:lpwstr/>
      </vt:variant>
      <vt:variant>
        <vt:lpwstr>_Toc1455433</vt:lpwstr>
      </vt:variant>
      <vt:variant>
        <vt:i4>2424832</vt:i4>
      </vt:variant>
      <vt:variant>
        <vt:i4>104</vt:i4>
      </vt:variant>
      <vt:variant>
        <vt:i4>0</vt:i4>
      </vt:variant>
      <vt:variant>
        <vt:i4>5</vt:i4>
      </vt:variant>
      <vt:variant>
        <vt:lpwstr/>
      </vt:variant>
      <vt:variant>
        <vt:lpwstr>_Toc1455432</vt:lpwstr>
      </vt:variant>
      <vt:variant>
        <vt:i4>2424832</vt:i4>
      </vt:variant>
      <vt:variant>
        <vt:i4>98</vt:i4>
      </vt:variant>
      <vt:variant>
        <vt:i4>0</vt:i4>
      </vt:variant>
      <vt:variant>
        <vt:i4>5</vt:i4>
      </vt:variant>
      <vt:variant>
        <vt:lpwstr/>
      </vt:variant>
      <vt:variant>
        <vt:lpwstr>_Toc1455431</vt:lpwstr>
      </vt:variant>
      <vt:variant>
        <vt:i4>2424832</vt:i4>
      </vt:variant>
      <vt:variant>
        <vt:i4>92</vt:i4>
      </vt:variant>
      <vt:variant>
        <vt:i4>0</vt:i4>
      </vt:variant>
      <vt:variant>
        <vt:i4>5</vt:i4>
      </vt:variant>
      <vt:variant>
        <vt:lpwstr/>
      </vt:variant>
      <vt:variant>
        <vt:lpwstr>_Toc1455430</vt:lpwstr>
      </vt:variant>
      <vt:variant>
        <vt:i4>2359296</vt:i4>
      </vt:variant>
      <vt:variant>
        <vt:i4>89</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Predmet javnega naročila: ………</dc:subject>
  <dc:creator>Administrator</dc:creator>
  <cp:keywords/>
  <cp:lastModifiedBy>Alenka Vodoncnik</cp:lastModifiedBy>
  <cp:revision>2</cp:revision>
  <cp:lastPrinted>2023-08-03T07:08:00Z</cp:lastPrinted>
  <dcterms:created xsi:type="dcterms:W3CDTF">2026-06-09T15:01:00Z</dcterms:created>
  <dcterms:modified xsi:type="dcterms:W3CDTF">2026-06-09T15:01:00Z</dcterms:modified>
</cp:coreProperties>
</file>